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49BA" w:rsidRPr="00365321" w:rsidRDefault="007549BA" w:rsidP="007549BA">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7549BA" w:rsidRPr="00365321" w:rsidRDefault="007549BA" w:rsidP="007549BA">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7549BA" w:rsidRPr="00365321" w:rsidRDefault="007549BA" w:rsidP="007549BA">
      <w:pPr>
        <w:spacing w:before="0" w:beforeAutospacing="0" w:after="0" w:afterAutospacing="0"/>
        <w:jc w:val="center"/>
        <w:rPr>
          <w:sz w:val="28"/>
          <w:szCs w:val="28"/>
        </w:rPr>
      </w:pPr>
      <w:r w:rsidRPr="00365321">
        <w:rPr>
          <w:b/>
          <w:sz w:val="28"/>
          <w:szCs w:val="28"/>
        </w:rPr>
        <w:t>(АНО ВО ОУЭП)</w:t>
      </w:r>
    </w:p>
    <w:p w:rsidR="007549BA" w:rsidRPr="00365321" w:rsidRDefault="007549BA" w:rsidP="007549BA">
      <w:pPr>
        <w:tabs>
          <w:tab w:val="left" w:pos="900"/>
          <w:tab w:val="left" w:pos="1080"/>
        </w:tabs>
        <w:suppressAutoHyphens/>
        <w:spacing w:before="0" w:beforeAutospacing="0" w:after="0" w:afterAutospacing="0"/>
        <w:ind w:firstLine="709"/>
        <w:jc w:val="both"/>
        <w:rPr>
          <w:b/>
          <w:sz w:val="20"/>
          <w:szCs w:val="20"/>
        </w:rPr>
      </w:pPr>
    </w:p>
    <w:p w:rsidR="007549BA" w:rsidRPr="00365321" w:rsidRDefault="007549BA" w:rsidP="007549BA">
      <w:pPr>
        <w:tabs>
          <w:tab w:val="left" w:pos="900"/>
          <w:tab w:val="left" w:pos="1080"/>
        </w:tabs>
        <w:suppressAutoHyphens/>
        <w:spacing w:before="0" w:beforeAutospacing="0" w:after="0" w:afterAutospacing="0"/>
        <w:ind w:firstLine="709"/>
        <w:jc w:val="both"/>
        <w:rPr>
          <w:b/>
          <w:sz w:val="20"/>
          <w:szCs w:val="20"/>
        </w:rPr>
      </w:pPr>
    </w:p>
    <w:p w:rsidR="007549BA" w:rsidRPr="00365321" w:rsidRDefault="007549BA" w:rsidP="007549BA">
      <w:pPr>
        <w:tabs>
          <w:tab w:val="left" w:pos="900"/>
          <w:tab w:val="left" w:pos="1080"/>
        </w:tabs>
        <w:suppressAutoHyphens/>
        <w:spacing w:before="0" w:beforeAutospacing="0" w:after="0" w:afterAutospacing="0"/>
        <w:ind w:firstLine="709"/>
        <w:jc w:val="both"/>
        <w:rPr>
          <w:b/>
          <w:sz w:val="20"/>
          <w:szCs w:val="20"/>
        </w:rPr>
      </w:pPr>
    </w:p>
    <w:p w:rsidR="007549BA" w:rsidRPr="00365321" w:rsidRDefault="007549BA" w:rsidP="007549BA">
      <w:pPr>
        <w:tabs>
          <w:tab w:val="left" w:pos="900"/>
          <w:tab w:val="left" w:pos="1080"/>
        </w:tabs>
        <w:suppressAutoHyphens/>
        <w:spacing w:before="0" w:beforeAutospacing="0" w:after="0" w:afterAutospacing="0"/>
        <w:ind w:firstLine="709"/>
        <w:jc w:val="both"/>
        <w:rPr>
          <w:b/>
          <w:sz w:val="20"/>
          <w:szCs w:val="20"/>
        </w:rPr>
      </w:pPr>
    </w:p>
    <w:p w:rsidR="007549BA" w:rsidRPr="000C11EC" w:rsidRDefault="007549BA" w:rsidP="007549BA">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7549BA" w:rsidRPr="000C11EC" w:rsidRDefault="007549BA" w:rsidP="007549BA">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7549BA" w:rsidRPr="000C11EC" w:rsidRDefault="007549BA" w:rsidP="007549BA">
      <w:pPr>
        <w:tabs>
          <w:tab w:val="left" w:pos="900"/>
          <w:tab w:val="left" w:pos="1080"/>
        </w:tabs>
        <w:suppressAutoHyphens/>
        <w:spacing w:before="0" w:beforeAutospacing="0" w:after="0" w:afterAutospacing="0"/>
        <w:ind w:firstLine="709"/>
        <w:jc w:val="right"/>
        <w:rPr>
          <w:sz w:val="20"/>
          <w:szCs w:val="20"/>
        </w:rPr>
      </w:pPr>
    </w:p>
    <w:p w:rsidR="007549BA" w:rsidRPr="000C11EC" w:rsidRDefault="007549BA" w:rsidP="007549BA">
      <w:pPr>
        <w:tabs>
          <w:tab w:val="left" w:pos="900"/>
          <w:tab w:val="left" w:pos="1080"/>
        </w:tabs>
        <w:suppressAutoHyphens/>
        <w:spacing w:before="0" w:beforeAutospacing="0" w:after="0" w:afterAutospacing="0"/>
        <w:ind w:firstLine="709"/>
        <w:jc w:val="right"/>
        <w:rPr>
          <w:sz w:val="20"/>
          <w:szCs w:val="20"/>
        </w:rPr>
      </w:pPr>
      <w:r w:rsidRPr="000C11EC">
        <w:rPr>
          <w:sz w:val="20"/>
          <w:szCs w:val="20"/>
        </w:rPr>
        <w:drawing>
          <wp:inline distT="0" distB="0" distL="0" distR="0" wp14:anchorId="3BBD1398" wp14:editId="5FA58FA0">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7549BA" w:rsidRPr="000C11EC" w:rsidRDefault="007549BA" w:rsidP="007549BA">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7549BA" w:rsidRPr="000C11EC" w:rsidRDefault="007549BA" w:rsidP="007549BA">
      <w:pPr>
        <w:tabs>
          <w:tab w:val="left" w:pos="900"/>
          <w:tab w:val="left" w:pos="1080"/>
        </w:tabs>
        <w:suppressAutoHyphens/>
        <w:spacing w:before="0" w:beforeAutospacing="0" w:after="0" w:afterAutospacing="0"/>
        <w:ind w:firstLine="709"/>
        <w:jc w:val="right"/>
        <w:rPr>
          <w:sz w:val="20"/>
          <w:szCs w:val="20"/>
        </w:rPr>
      </w:pPr>
    </w:p>
    <w:p w:rsidR="007549BA" w:rsidRPr="000C11EC" w:rsidRDefault="007549BA" w:rsidP="007549BA">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7549BA" w:rsidRPr="000C11EC" w:rsidRDefault="007549BA" w:rsidP="007549BA">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7549BA" w:rsidRPr="00365321" w:rsidRDefault="007549BA" w:rsidP="007549BA">
      <w:pPr>
        <w:tabs>
          <w:tab w:val="left" w:pos="900"/>
          <w:tab w:val="left" w:pos="1080"/>
        </w:tabs>
        <w:suppressAutoHyphens/>
        <w:spacing w:before="0" w:beforeAutospacing="0" w:after="0" w:afterAutospacing="0"/>
        <w:ind w:firstLine="709"/>
        <w:jc w:val="both"/>
        <w:rPr>
          <w:b/>
          <w:sz w:val="20"/>
          <w:szCs w:val="20"/>
        </w:rPr>
      </w:pPr>
    </w:p>
    <w:p w:rsidR="00CB6A3E" w:rsidRPr="00357E6F" w:rsidRDefault="00CB6A3E" w:rsidP="00CB6A3E">
      <w:pPr>
        <w:tabs>
          <w:tab w:val="left" w:pos="900"/>
          <w:tab w:val="left" w:pos="1080"/>
        </w:tabs>
        <w:suppressAutoHyphens/>
        <w:spacing w:before="0" w:beforeAutospacing="0" w:after="0" w:afterAutospacing="0"/>
        <w:ind w:firstLine="709"/>
        <w:jc w:val="right"/>
        <w:rPr>
          <w:sz w:val="20"/>
          <w:szCs w:val="20"/>
        </w:rPr>
      </w:pPr>
    </w:p>
    <w:p w:rsidR="00CB6A3E" w:rsidRPr="00357E6F" w:rsidRDefault="00CB6A3E" w:rsidP="00CB6A3E">
      <w:pPr>
        <w:tabs>
          <w:tab w:val="left" w:pos="900"/>
          <w:tab w:val="left" w:pos="1080"/>
        </w:tabs>
        <w:suppressAutoHyphens/>
        <w:spacing w:before="0" w:beforeAutospacing="0" w:after="0" w:afterAutospacing="0"/>
        <w:ind w:firstLine="709"/>
        <w:jc w:val="right"/>
        <w:rPr>
          <w:sz w:val="20"/>
          <w:szCs w:val="20"/>
        </w:rPr>
      </w:pPr>
    </w:p>
    <w:p w:rsidR="00CB6A3E" w:rsidRPr="00357E6F" w:rsidRDefault="00CB6A3E" w:rsidP="00CB6A3E">
      <w:pPr>
        <w:tabs>
          <w:tab w:val="left" w:pos="900"/>
          <w:tab w:val="left" w:pos="1080"/>
        </w:tabs>
        <w:suppressAutoHyphens/>
        <w:spacing w:before="0" w:beforeAutospacing="0" w:after="0" w:afterAutospacing="0"/>
        <w:ind w:firstLine="709"/>
        <w:jc w:val="right"/>
        <w:rPr>
          <w:sz w:val="20"/>
          <w:szCs w:val="20"/>
        </w:rPr>
      </w:pPr>
    </w:p>
    <w:p w:rsidR="00CB6A3E" w:rsidRPr="00357E6F" w:rsidRDefault="00CB6A3E" w:rsidP="00CB6A3E">
      <w:pPr>
        <w:tabs>
          <w:tab w:val="left" w:pos="900"/>
          <w:tab w:val="left" w:pos="1080"/>
        </w:tabs>
        <w:suppressAutoHyphens/>
        <w:spacing w:before="0" w:beforeAutospacing="0" w:after="0" w:afterAutospacing="0"/>
        <w:ind w:firstLine="709"/>
        <w:jc w:val="right"/>
        <w:rPr>
          <w:sz w:val="20"/>
          <w:szCs w:val="20"/>
        </w:rPr>
      </w:pPr>
    </w:p>
    <w:p w:rsidR="00CB6A3E" w:rsidRPr="00357E6F" w:rsidRDefault="00CB6A3E" w:rsidP="00CB6A3E">
      <w:pPr>
        <w:tabs>
          <w:tab w:val="left" w:pos="900"/>
          <w:tab w:val="left" w:pos="1080"/>
        </w:tabs>
        <w:suppressAutoHyphens/>
        <w:spacing w:before="0" w:beforeAutospacing="0" w:after="0" w:afterAutospacing="0"/>
        <w:ind w:firstLine="709"/>
        <w:jc w:val="center"/>
        <w:rPr>
          <w:sz w:val="20"/>
          <w:szCs w:val="20"/>
        </w:rPr>
      </w:pPr>
    </w:p>
    <w:p w:rsidR="00CB6A3E" w:rsidRPr="00357E6F" w:rsidRDefault="00CB6A3E" w:rsidP="00CB6A3E">
      <w:pPr>
        <w:tabs>
          <w:tab w:val="left" w:pos="900"/>
          <w:tab w:val="left" w:pos="1080"/>
        </w:tabs>
        <w:suppressAutoHyphens/>
        <w:spacing w:before="0" w:beforeAutospacing="0" w:after="0" w:afterAutospacing="0"/>
        <w:ind w:firstLine="709"/>
        <w:jc w:val="center"/>
        <w:rPr>
          <w:b/>
        </w:rPr>
      </w:pPr>
      <w:r w:rsidRPr="00357E6F">
        <w:rPr>
          <w:b/>
        </w:rPr>
        <w:t>РАБОЧАЯ ПРОГРАММА</w:t>
      </w:r>
    </w:p>
    <w:p w:rsidR="00CB6A3E" w:rsidRPr="00357E6F" w:rsidRDefault="00CB6A3E" w:rsidP="00CB6A3E">
      <w:pPr>
        <w:tabs>
          <w:tab w:val="left" w:pos="900"/>
          <w:tab w:val="left" w:pos="1080"/>
        </w:tabs>
        <w:suppressAutoHyphens/>
        <w:spacing w:before="0" w:beforeAutospacing="0" w:after="0" w:afterAutospacing="0"/>
        <w:ind w:firstLine="709"/>
        <w:jc w:val="center"/>
        <w:rPr>
          <w:b/>
        </w:rPr>
      </w:pPr>
    </w:p>
    <w:p w:rsidR="00CB6A3E" w:rsidRPr="00357E6F" w:rsidRDefault="00CB6A3E" w:rsidP="00CB6A3E">
      <w:pPr>
        <w:tabs>
          <w:tab w:val="left" w:pos="900"/>
          <w:tab w:val="left" w:pos="1080"/>
        </w:tabs>
        <w:suppressAutoHyphens/>
        <w:spacing w:before="0" w:beforeAutospacing="0" w:after="0" w:afterAutospacing="0"/>
        <w:ind w:firstLine="709"/>
        <w:jc w:val="center"/>
        <w:rPr>
          <w:b/>
        </w:rPr>
      </w:pPr>
      <w:r w:rsidRPr="00357E6F">
        <w:rPr>
          <w:b/>
        </w:rPr>
        <w:t>по дисциплине</w:t>
      </w:r>
    </w:p>
    <w:p w:rsidR="00CB6A3E" w:rsidRPr="00357E6F" w:rsidRDefault="00CB6A3E" w:rsidP="00CB6A3E">
      <w:pPr>
        <w:tabs>
          <w:tab w:val="left" w:pos="900"/>
          <w:tab w:val="left" w:pos="1080"/>
        </w:tabs>
        <w:suppressAutoHyphens/>
        <w:spacing w:before="0" w:beforeAutospacing="0" w:after="0" w:afterAutospacing="0"/>
        <w:ind w:firstLine="709"/>
        <w:jc w:val="center"/>
        <w:rPr>
          <w:b/>
        </w:rPr>
      </w:pPr>
    </w:p>
    <w:p w:rsidR="00CB6A3E" w:rsidRPr="00357E6F" w:rsidRDefault="00CB6A3E" w:rsidP="00CB6A3E">
      <w:pPr>
        <w:tabs>
          <w:tab w:val="left" w:pos="900"/>
          <w:tab w:val="left" w:pos="1080"/>
        </w:tabs>
        <w:suppressAutoHyphens/>
        <w:spacing w:before="0" w:beforeAutospacing="0" w:after="0" w:afterAutospacing="0"/>
        <w:ind w:firstLine="709"/>
      </w:pPr>
      <w:r w:rsidRPr="00357E6F">
        <w:t>Наименование дисциплины Б1.О.06 Безопасность жизнедеятельности</w:t>
      </w:r>
    </w:p>
    <w:p w:rsidR="00CB6A3E" w:rsidRPr="00357E6F" w:rsidRDefault="00CB5AB2" w:rsidP="00CB6A3E">
      <w:pPr>
        <w:tabs>
          <w:tab w:val="left" w:pos="900"/>
          <w:tab w:val="left" w:pos="1080"/>
        </w:tabs>
        <w:suppressAutoHyphens/>
        <w:spacing w:before="0" w:beforeAutospacing="0" w:after="0" w:afterAutospacing="0"/>
        <w:ind w:firstLine="709"/>
      </w:pPr>
      <w:r>
        <w:t xml:space="preserve">Образовательная программа </w:t>
      </w:r>
      <w:r w:rsidR="00CB6A3E" w:rsidRPr="00357E6F">
        <w:t>направления подготовки 40.03.01 «Юриспруденция» направленность (профиль): «Гражданско-правовая»</w:t>
      </w:r>
    </w:p>
    <w:p w:rsidR="00CB6A3E" w:rsidRPr="00357E6F" w:rsidRDefault="00CB6A3E" w:rsidP="00CB6A3E">
      <w:pPr>
        <w:tabs>
          <w:tab w:val="left" w:pos="900"/>
          <w:tab w:val="left" w:pos="1080"/>
        </w:tabs>
        <w:suppressAutoHyphens/>
        <w:spacing w:before="0" w:beforeAutospacing="0" w:after="0" w:afterAutospacing="0"/>
        <w:ind w:firstLine="709"/>
      </w:pPr>
    </w:p>
    <w:p w:rsidR="00CB6A3E" w:rsidRPr="00357E6F" w:rsidRDefault="00CB6A3E" w:rsidP="00CB6A3E">
      <w:pPr>
        <w:tabs>
          <w:tab w:val="left" w:pos="900"/>
          <w:tab w:val="left" w:pos="1080"/>
        </w:tabs>
        <w:suppressAutoHyphens/>
        <w:spacing w:before="0" w:beforeAutospacing="0" w:after="0" w:afterAutospacing="0"/>
        <w:ind w:firstLine="709"/>
        <w:jc w:val="right"/>
        <w:rPr>
          <w:sz w:val="20"/>
          <w:szCs w:val="20"/>
        </w:rPr>
      </w:pPr>
    </w:p>
    <w:p w:rsidR="00CB6A3E" w:rsidRPr="00357E6F" w:rsidRDefault="00CB6A3E" w:rsidP="00CB6A3E">
      <w:pPr>
        <w:tabs>
          <w:tab w:val="left" w:pos="900"/>
          <w:tab w:val="left" w:pos="1080"/>
        </w:tabs>
        <w:suppressAutoHyphens/>
        <w:spacing w:before="0" w:beforeAutospacing="0" w:after="0" w:afterAutospacing="0"/>
        <w:ind w:firstLine="709"/>
        <w:jc w:val="right"/>
        <w:rPr>
          <w:sz w:val="20"/>
          <w:szCs w:val="20"/>
        </w:rPr>
      </w:pPr>
    </w:p>
    <w:p w:rsidR="00CB6A3E" w:rsidRPr="00357E6F" w:rsidRDefault="00CB6A3E" w:rsidP="00CB6A3E">
      <w:pPr>
        <w:tabs>
          <w:tab w:val="left" w:pos="900"/>
          <w:tab w:val="left" w:pos="1080"/>
        </w:tabs>
        <w:suppressAutoHyphens/>
        <w:spacing w:before="0" w:beforeAutospacing="0" w:after="0" w:afterAutospacing="0"/>
        <w:ind w:firstLine="709"/>
        <w:jc w:val="right"/>
        <w:rPr>
          <w:sz w:val="20"/>
          <w:szCs w:val="20"/>
        </w:rPr>
      </w:pPr>
    </w:p>
    <w:p w:rsidR="00CB6A3E" w:rsidRPr="00357E6F" w:rsidRDefault="00CB6A3E" w:rsidP="00CB6A3E">
      <w:pPr>
        <w:tabs>
          <w:tab w:val="left" w:pos="900"/>
          <w:tab w:val="left" w:pos="1080"/>
        </w:tabs>
        <w:suppressAutoHyphens/>
        <w:spacing w:before="0" w:beforeAutospacing="0" w:after="0" w:afterAutospacing="0"/>
        <w:ind w:firstLine="709"/>
        <w:jc w:val="right"/>
        <w:rPr>
          <w:sz w:val="20"/>
          <w:szCs w:val="20"/>
        </w:rPr>
      </w:pPr>
    </w:p>
    <w:p w:rsidR="00CB6A3E" w:rsidRPr="00357E6F" w:rsidRDefault="00CB6A3E" w:rsidP="00CB6A3E">
      <w:pPr>
        <w:tabs>
          <w:tab w:val="left" w:pos="900"/>
          <w:tab w:val="left" w:pos="1080"/>
        </w:tabs>
        <w:suppressAutoHyphens/>
        <w:spacing w:before="0" w:beforeAutospacing="0" w:after="0" w:afterAutospacing="0"/>
        <w:ind w:firstLine="709"/>
        <w:jc w:val="right"/>
        <w:rPr>
          <w:sz w:val="20"/>
          <w:szCs w:val="20"/>
        </w:rPr>
      </w:pPr>
    </w:p>
    <w:p w:rsidR="00CB6A3E" w:rsidRPr="00357E6F" w:rsidRDefault="00CB6A3E" w:rsidP="00CB6A3E">
      <w:pPr>
        <w:tabs>
          <w:tab w:val="left" w:pos="900"/>
          <w:tab w:val="left" w:pos="1080"/>
        </w:tabs>
        <w:suppressAutoHyphens/>
        <w:spacing w:before="0" w:beforeAutospacing="0" w:after="0" w:afterAutospacing="0"/>
        <w:ind w:firstLine="709"/>
        <w:jc w:val="right"/>
        <w:rPr>
          <w:sz w:val="20"/>
          <w:szCs w:val="20"/>
        </w:rPr>
      </w:pPr>
    </w:p>
    <w:p w:rsidR="00CB6A3E" w:rsidRPr="00357E6F" w:rsidRDefault="00CB6A3E" w:rsidP="00CB6A3E">
      <w:pPr>
        <w:tabs>
          <w:tab w:val="left" w:pos="900"/>
          <w:tab w:val="left" w:pos="1080"/>
        </w:tabs>
        <w:suppressAutoHyphens/>
        <w:spacing w:before="0" w:beforeAutospacing="0" w:after="0" w:afterAutospacing="0"/>
        <w:ind w:firstLine="709"/>
        <w:jc w:val="right"/>
        <w:rPr>
          <w:sz w:val="20"/>
          <w:szCs w:val="20"/>
        </w:rPr>
      </w:pPr>
    </w:p>
    <w:p w:rsidR="00CB6A3E" w:rsidRPr="00357E6F" w:rsidRDefault="007549BA" w:rsidP="00CB6A3E">
      <w:pPr>
        <w:spacing w:before="0" w:beforeAutospacing="0" w:after="0" w:afterAutospacing="0"/>
        <w:jc w:val="right"/>
        <w:rPr>
          <w:sz w:val="20"/>
          <w:szCs w:val="20"/>
        </w:rPr>
      </w:pPr>
      <w:r>
        <w:rPr>
          <w:sz w:val="20"/>
          <w:szCs w:val="20"/>
        </w:rPr>
        <w:t xml:space="preserve"> </w:t>
      </w:r>
    </w:p>
    <w:p w:rsidR="00CB6A3E" w:rsidRPr="00357E6F" w:rsidRDefault="00CB6A3E" w:rsidP="00CB6A3E">
      <w:pPr>
        <w:tabs>
          <w:tab w:val="left" w:pos="900"/>
          <w:tab w:val="left" w:pos="1080"/>
        </w:tabs>
        <w:suppressAutoHyphens/>
        <w:spacing w:before="0" w:beforeAutospacing="0" w:after="0" w:afterAutospacing="0"/>
        <w:ind w:firstLine="709"/>
        <w:jc w:val="right"/>
        <w:rPr>
          <w:sz w:val="20"/>
          <w:szCs w:val="20"/>
        </w:rPr>
      </w:pPr>
    </w:p>
    <w:p w:rsidR="00CB6A3E" w:rsidRPr="00357E6F" w:rsidRDefault="00CB6A3E" w:rsidP="00CB6A3E">
      <w:pPr>
        <w:tabs>
          <w:tab w:val="left" w:pos="900"/>
          <w:tab w:val="left" w:pos="1080"/>
        </w:tabs>
        <w:suppressAutoHyphens/>
        <w:spacing w:before="0" w:beforeAutospacing="0" w:after="0" w:afterAutospacing="0"/>
        <w:ind w:firstLine="709"/>
        <w:rPr>
          <w:sz w:val="20"/>
          <w:szCs w:val="20"/>
        </w:rPr>
      </w:pPr>
    </w:p>
    <w:p w:rsidR="00CB6A3E" w:rsidRPr="00357E6F" w:rsidRDefault="00CB6A3E" w:rsidP="00CB6A3E">
      <w:pPr>
        <w:tabs>
          <w:tab w:val="left" w:pos="900"/>
          <w:tab w:val="left" w:pos="1080"/>
        </w:tabs>
        <w:suppressAutoHyphens/>
        <w:spacing w:before="0" w:beforeAutospacing="0" w:after="0" w:afterAutospacing="0"/>
        <w:ind w:firstLine="709"/>
        <w:rPr>
          <w:sz w:val="20"/>
          <w:szCs w:val="20"/>
        </w:rPr>
      </w:pPr>
    </w:p>
    <w:p w:rsidR="00CB6A3E" w:rsidRPr="00357E6F" w:rsidRDefault="00CB6A3E" w:rsidP="00CB6A3E">
      <w:pPr>
        <w:tabs>
          <w:tab w:val="left" w:pos="900"/>
          <w:tab w:val="left" w:pos="1080"/>
        </w:tabs>
        <w:suppressAutoHyphens/>
        <w:spacing w:before="0" w:beforeAutospacing="0" w:after="0" w:afterAutospacing="0"/>
        <w:ind w:firstLine="709"/>
        <w:rPr>
          <w:sz w:val="20"/>
          <w:szCs w:val="20"/>
        </w:rPr>
      </w:pPr>
    </w:p>
    <w:p w:rsidR="00CB6A3E" w:rsidRPr="00357E6F" w:rsidRDefault="00CB5AB2" w:rsidP="00CB6A3E">
      <w:pPr>
        <w:tabs>
          <w:tab w:val="left" w:pos="900"/>
          <w:tab w:val="left" w:pos="1080"/>
        </w:tabs>
        <w:suppressAutoHyphens/>
        <w:spacing w:before="0" w:beforeAutospacing="0" w:after="0" w:afterAutospacing="0"/>
        <w:rPr>
          <w:u w:val="single"/>
        </w:rPr>
      </w:pPr>
      <w:r>
        <w:t>Квалификация</w:t>
      </w:r>
      <w:r w:rsidRPr="00046978">
        <w:t xml:space="preserve"> </w:t>
      </w:r>
      <w:r w:rsidR="00CB6A3E" w:rsidRPr="00357E6F">
        <w:t xml:space="preserve">- </w:t>
      </w:r>
      <w:r w:rsidR="00CB6A3E" w:rsidRPr="00CB5AB2">
        <w:t>бакалавр</w:t>
      </w:r>
    </w:p>
    <w:p w:rsidR="00CB6A3E" w:rsidRPr="00357E6F" w:rsidRDefault="00CB6A3E" w:rsidP="00CB6A3E">
      <w:pPr>
        <w:tabs>
          <w:tab w:val="left" w:pos="900"/>
          <w:tab w:val="left" w:pos="1080"/>
        </w:tabs>
        <w:suppressAutoHyphens/>
        <w:spacing w:before="0" w:beforeAutospacing="0" w:after="0" w:afterAutospacing="0"/>
        <w:ind w:firstLine="709"/>
        <w:rPr>
          <w:sz w:val="20"/>
          <w:szCs w:val="20"/>
          <w:u w:val="single"/>
        </w:rPr>
      </w:pPr>
    </w:p>
    <w:p w:rsidR="00CB6A3E" w:rsidRPr="00357E6F" w:rsidRDefault="00CB6A3E" w:rsidP="00CB6A3E">
      <w:pPr>
        <w:tabs>
          <w:tab w:val="left" w:pos="900"/>
          <w:tab w:val="left" w:pos="1080"/>
        </w:tabs>
        <w:suppressAutoHyphens/>
        <w:spacing w:before="0" w:beforeAutospacing="0" w:after="0" w:afterAutospacing="0"/>
        <w:ind w:firstLine="709"/>
        <w:rPr>
          <w:sz w:val="20"/>
          <w:szCs w:val="20"/>
          <w:u w:val="single"/>
        </w:rPr>
      </w:pPr>
    </w:p>
    <w:p w:rsidR="00CB6A3E" w:rsidRPr="00357E6F" w:rsidRDefault="00CB6A3E" w:rsidP="00CB6A3E">
      <w:pPr>
        <w:tabs>
          <w:tab w:val="left" w:pos="900"/>
          <w:tab w:val="left" w:pos="1080"/>
        </w:tabs>
        <w:suppressAutoHyphens/>
        <w:spacing w:before="0" w:beforeAutospacing="0" w:after="0" w:afterAutospacing="0"/>
        <w:rPr>
          <w:sz w:val="20"/>
          <w:szCs w:val="20"/>
        </w:rPr>
      </w:pPr>
      <w:r w:rsidRPr="00357E6F">
        <w:rPr>
          <w:b/>
          <w:sz w:val="20"/>
          <w:szCs w:val="20"/>
        </w:rPr>
        <w:t>Разработчик</w:t>
      </w:r>
      <w:r w:rsidRPr="00357E6F">
        <w:rPr>
          <w:sz w:val="20"/>
          <w:szCs w:val="20"/>
        </w:rPr>
        <w:t xml:space="preserve">: </w:t>
      </w:r>
    </w:p>
    <w:p w:rsidR="00CB6A3E" w:rsidRPr="00357E6F" w:rsidRDefault="00CB6A3E" w:rsidP="00CB6A3E">
      <w:pPr>
        <w:tabs>
          <w:tab w:val="left" w:pos="900"/>
          <w:tab w:val="left" w:pos="1080"/>
        </w:tabs>
        <w:suppressAutoHyphens/>
        <w:spacing w:before="0" w:beforeAutospacing="0" w:after="0" w:afterAutospacing="0"/>
        <w:rPr>
          <w:sz w:val="20"/>
          <w:szCs w:val="20"/>
          <w:u w:val="single"/>
        </w:rPr>
      </w:pPr>
      <w:r w:rsidRPr="00357E6F">
        <w:rPr>
          <w:sz w:val="20"/>
          <w:szCs w:val="20"/>
        </w:rPr>
        <w:t xml:space="preserve">Портнов А.М., </w:t>
      </w:r>
      <w:proofErr w:type="spellStart"/>
      <w:r w:rsidRPr="00357E6F">
        <w:rPr>
          <w:sz w:val="20"/>
          <w:szCs w:val="20"/>
        </w:rPr>
        <w:t>д.геолого</w:t>
      </w:r>
      <w:proofErr w:type="spellEnd"/>
      <w:r w:rsidRPr="00357E6F">
        <w:rPr>
          <w:sz w:val="20"/>
          <w:szCs w:val="20"/>
        </w:rPr>
        <w:t>-мин. н., проф.</w:t>
      </w:r>
    </w:p>
    <w:p w:rsidR="00CB6A3E" w:rsidRPr="00357E6F" w:rsidRDefault="00CB6A3E" w:rsidP="00CB6A3E">
      <w:pPr>
        <w:tabs>
          <w:tab w:val="left" w:pos="900"/>
          <w:tab w:val="left" w:pos="1080"/>
        </w:tabs>
        <w:suppressAutoHyphens/>
        <w:spacing w:before="0" w:beforeAutospacing="0" w:after="0" w:afterAutospacing="0"/>
        <w:ind w:firstLine="709"/>
        <w:rPr>
          <w:sz w:val="20"/>
          <w:szCs w:val="20"/>
          <w:u w:val="single"/>
        </w:rPr>
      </w:pPr>
    </w:p>
    <w:p w:rsidR="00CB6A3E" w:rsidRPr="00357E6F" w:rsidRDefault="00CB6A3E" w:rsidP="00CB6A3E">
      <w:pPr>
        <w:tabs>
          <w:tab w:val="left" w:pos="900"/>
          <w:tab w:val="left" w:pos="1080"/>
        </w:tabs>
        <w:suppressAutoHyphens/>
        <w:spacing w:before="0" w:beforeAutospacing="0" w:after="0" w:afterAutospacing="0"/>
        <w:ind w:firstLine="709"/>
        <w:rPr>
          <w:sz w:val="20"/>
          <w:szCs w:val="20"/>
          <w:u w:val="single"/>
        </w:rPr>
      </w:pPr>
    </w:p>
    <w:p w:rsidR="00CB6A3E" w:rsidRPr="00357E6F" w:rsidRDefault="00CB6A3E" w:rsidP="00CB6A3E">
      <w:pPr>
        <w:tabs>
          <w:tab w:val="left" w:pos="900"/>
          <w:tab w:val="left" w:pos="1080"/>
        </w:tabs>
        <w:suppressAutoHyphens/>
        <w:spacing w:before="0" w:beforeAutospacing="0" w:after="0" w:afterAutospacing="0"/>
        <w:ind w:firstLine="709"/>
        <w:rPr>
          <w:sz w:val="20"/>
          <w:szCs w:val="20"/>
          <w:u w:val="single"/>
        </w:rPr>
      </w:pPr>
    </w:p>
    <w:p w:rsidR="00CB6A3E" w:rsidRPr="00357E6F" w:rsidRDefault="00CB6A3E" w:rsidP="00CB6A3E">
      <w:pPr>
        <w:tabs>
          <w:tab w:val="left" w:pos="900"/>
          <w:tab w:val="left" w:pos="1080"/>
        </w:tabs>
        <w:suppressAutoHyphens/>
        <w:spacing w:before="0" w:beforeAutospacing="0" w:after="0" w:afterAutospacing="0"/>
        <w:ind w:firstLine="709"/>
        <w:rPr>
          <w:sz w:val="20"/>
          <w:szCs w:val="20"/>
          <w:u w:val="single"/>
        </w:rPr>
      </w:pPr>
    </w:p>
    <w:p w:rsidR="00CB6A3E" w:rsidRPr="00357E6F" w:rsidRDefault="00CB6A3E" w:rsidP="00CB6A3E">
      <w:pPr>
        <w:tabs>
          <w:tab w:val="left" w:pos="900"/>
          <w:tab w:val="left" w:pos="1080"/>
        </w:tabs>
        <w:suppressAutoHyphens/>
        <w:spacing w:before="0" w:beforeAutospacing="0" w:after="0" w:afterAutospacing="0"/>
        <w:ind w:firstLine="709"/>
        <w:rPr>
          <w:sz w:val="20"/>
          <w:szCs w:val="20"/>
          <w:u w:val="single"/>
        </w:rPr>
      </w:pPr>
    </w:p>
    <w:p w:rsidR="00CB6A3E" w:rsidRPr="00357E6F" w:rsidRDefault="00E62C6F" w:rsidP="00CB6A3E">
      <w:pPr>
        <w:tabs>
          <w:tab w:val="left" w:pos="900"/>
          <w:tab w:val="left" w:pos="1080"/>
        </w:tabs>
        <w:suppressAutoHyphens/>
        <w:spacing w:before="0" w:beforeAutospacing="0" w:after="0" w:afterAutospacing="0"/>
        <w:ind w:firstLine="709"/>
        <w:jc w:val="center"/>
        <w:rPr>
          <w:sz w:val="20"/>
          <w:szCs w:val="20"/>
        </w:rPr>
      </w:pPr>
      <w:r>
        <w:rPr>
          <w:sz w:val="20"/>
          <w:szCs w:val="20"/>
        </w:rPr>
        <w:t>Москва 202</w:t>
      </w:r>
      <w:r w:rsidR="007549BA">
        <w:rPr>
          <w:sz w:val="20"/>
          <w:szCs w:val="20"/>
        </w:rPr>
        <w:t>3</w:t>
      </w:r>
      <w:bookmarkStart w:id="0" w:name="_GoBack"/>
      <w:bookmarkEnd w:id="0"/>
      <w:r w:rsidR="00CB6A3E" w:rsidRPr="00357E6F">
        <w:rPr>
          <w:sz w:val="20"/>
          <w:szCs w:val="20"/>
        </w:rPr>
        <w:br w:type="page"/>
      </w:r>
    </w:p>
    <w:p w:rsidR="00CB6A3E" w:rsidRPr="00357E6F" w:rsidRDefault="00CB6A3E" w:rsidP="00CB6A3E">
      <w:pPr>
        <w:tabs>
          <w:tab w:val="left" w:pos="900"/>
          <w:tab w:val="left" w:pos="1080"/>
        </w:tabs>
        <w:suppressAutoHyphens/>
        <w:spacing w:before="0" w:beforeAutospacing="0" w:after="0" w:afterAutospacing="0"/>
        <w:ind w:firstLine="709"/>
        <w:rPr>
          <w:b/>
          <w:sz w:val="20"/>
          <w:szCs w:val="20"/>
        </w:rPr>
      </w:pPr>
      <w:r w:rsidRPr="00357E6F">
        <w:rPr>
          <w:b/>
          <w:sz w:val="20"/>
          <w:szCs w:val="20"/>
        </w:rPr>
        <w:lastRenderedPageBreak/>
        <w:t>1. Цели и задачи дисциплины</w:t>
      </w:r>
    </w:p>
    <w:p w:rsidR="00CB6A3E" w:rsidRPr="00357E6F" w:rsidRDefault="00CB6A3E" w:rsidP="00CB6A3E">
      <w:pPr>
        <w:tabs>
          <w:tab w:val="left" w:pos="1134"/>
        </w:tabs>
        <w:suppressAutoHyphens/>
        <w:spacing w:before="0" w:beforeAutospacing="0" w:after="0" w:afterAutospacing="0"/>
        <w:ind w:firstLine="709"/>
        <w:jc w:val="both"/>
        <w:rPr>
          <w:sz w:val="20"/>
          <w:szCs w:val="20"/>
        </w:rPr>
      </w:pPr>
      <w:r w:rsidRPr="00357E6F">
        <w:rPr>
          <w:b/>
          <w:bCs/>
          <w:i/>
          <w:sz w:val="20"/>
          <w:szCs w:val="20"/>
        </w:rPr>
        <w:t xml:space="preserve">Цель </w:t>
      </w:r>
      <w:r w:rsidRPr="00357E6F">
        <w:rPr>
          <w:b/>
          <w:i/>
          <w:sz w:val="20"/>
          <w:szCs w:val="20"/>
        </w:rPr>
        <w:t>дисциплины</w:t>
      </w:r>
      <w:r w:rsidRPr="00357E6F">
        <w:rPr>
          <w:sz w:val="20"/>
          <w:szCs w:val="20"/>
        </w:rPr>
        <w:t xml:space="preserve"> </w:t>
      </w:r>
      <w:r w:rsidRPr="00357E6F">
        <w:rPr>
          <w:b/>
          <w:i/>
          <w:sz w:val="20"/>
          <w:szCs w:val="20"/>
        </w:rPr>
        <w:t xml:space="preserve">- </w:t>
      </w:r>
      <w:r w:rsidRPr="00357E6F">
        <w:rPr>
          <w:sz w:val="20"/>
          <w:szCs w:val="20"/>
        </w:rPr>
        <w:t>формирование у обучающихся культуры безопасности, под которой понимается их готовность и способность применять приобретенную совокупность знаний, умений и навыков для обеспечения безопасности в сфере профессиональной деятельности выпускника по направлению подготовки «Юриспруденция».</w:t>
      </w:r>
    </w:p>
    <w:p w:rsidR="00CB6A3E" w:rsidRPr="00357E6F" w:rsidRDefault="00CB6A3E" w:rsidP="00CB6A3E">
      <w:pPr>
        <w:pStyle w:val="af8"/>
        <w:tabs>
          <w:tab w:val="left" w:pos="993"/>
          <w:tab w:val="left" w:pos="1134"/>
        </w:tabs>
        <w:suppressAutoHyphens/>
        <w:ind w:firstLine="709"/>
        <w:jc w:val="both"/>
        <w:rPr>
          <w:rFonts w:ascii="Times New Roman" w:hAnsi="Times New Roman"/>
          <w:b/>
          <w:bCs/>
          <w:i/>
        </w:rPr>
      </w:pPr>
      <w:r w:rsidRPr="00357E6F">
        <w:rPr>
          <w:rFonts w:ascii="Times New Roman" w:hAnsi="Times New Roman"/>
          <w:b/>
          <w:bCs/>
          <w:i/>
        </w:rPr>
        <w:t>Задачи дисциплины:</w:t>
      </w:r>
    </w:p>
    <w:p w:rsidR="00CB6A3E" w:rsidRPr="00357E6F" w:rsidRDefault="00CB6A3E" w:rsidP="00077FC3">
      <w:pPr>
        <w:numPr>
          <w:ilvl w:val="0"/>
          <w:numId w:val="65"/>
        </w:numPr>
        <w:tabs>
          <w:tab w:val="clear" w:pos="1429"/>
          <w:tab w:val="left" w:pos="360"/>
          <w:tab w:val="left" w:pos="960"/>
          <w:tab w:val="left" w:pos="1134"/>
        </w:tabs>
        <w:suppressAutoHyphens/>
        <w:spacing w:before="0" w:beforeAutospacing="0" w:after="0" w:afterAutospacing="0"/>
        <w:ind w:left="0" w:firstLine="709"/>
        <w:jc w:val="both"/>
        <w:rPr>
          <w:sz w:val="20"/>
          <w:szCs w:val="20"/>
        </w:rPr>
      </w:pPr>
      <w:r w:rsidRPr="00357E6F">
        <w:rPr>
          <w:sz w:val="20"/>
          <w:szCs w:val="20"/>
        </w:rPr>
        <w:t>приобретение понимания проблем устойчивого развития, в том числе, психологического, обеспечения безопасности жизнедеятельности и снижения рисков, связанных с деятельностью человека;</w:t>
      </w:r>
    </w:p>
    <w:p w:rsidR="00CB6A3E" w:rsidRPr="00357E6F" w:rsidRDefault="00CB6A3E" w:rsidP="00077FC3">
      <w:pPr>
        <w:numPr>
          <w:ilvl w:val="0"/>
          <w:numId w:val="65"/>
        </w:numPr>
        <w:tabs>
          <w:tab w:val="clear" w:pos="1429"/>
          <w:tab w:val="left" w:pos="360"/>
          <w:tab w:val="left" w:pos="960"/>
          <w:tab w:val="left" w:pos="1134"/>
        </w:tabs>
        <w:suppressAutoHyphens/>
        <w:spacing w:before="0" w:beforeAutospacing="0" w:after="0" w:afterAutospacing="0"/>
        <w:ind w:left="0" w:firstLine="709"/>
        <w:jc w:val="both"/>
        <w:rPr>
          <w:sz w:val="20"/>
          <w:szCs w:val="20"/>
        </w:rPr>
      </w:pPr>
      <w:r w:rsidRPr="00357E6F">
        <w:rPr>
          <w:sz w:val="20"/>
          <w:szCs w:val="20"/>
        </w:rPr>
        <w:t>овладение приемами рационализации жизнедеятельности, ориентированными на снижения антропогенного воздействия на природную среду и обеспечение безопасности личности и общества;</w:t>
      </w:r>
    </w:p>
    <w:p w:rsidR="00CB6A3E" w:rsidRPr="00357E6F" w:rsidRDefault="00CB6A3E" w:rsidP="00077FC3">
      <w:pPr>
        <w:numPr>
          <w:ilvl w:val="0"/>
          <w:numId w:val="65"/>
        </w:numPr>
        <w:tabs>
          <w:tab w:val="clear" w:pos="1429"/>
          <w:tab w:val="left" w:pos="360"/>
          <w:tab w:val="left" w:pos="960"/>
          <w:tab w:val="left" w:pos="1134"/>
        </w:tabs>
        <w:suppressAutoHyphens/>
        <w:spacing w:before="0" w:beforeAutospacing="0" w:after="0" w:afterAutospacing="0"/>
        <w:ind w:left="0" w:firstLine="709"/>
        <w:jc w:val="both"/>
        <w:rPr>
          <w:sz w:val="20"/>
          <w:szCs w:val="20"/>
        </w:rPr>
      </w:pPr>
      <w:r w:rsidRPr="00357E6F">
        <w:rPr>
          <w:sz w:val="20"/>
          <w:szCs w:val="20"/>
        </w:rPr>
        <w:t>формирование:</w:t>
      </w:r>
    </w:p>
    <w:p w:rsidR="00CB6A3E" w:rsidRPr="00357E6F" w:rsidRDefault="00CB6A3E" w:rsidP="00077FC3">
      <w:pPr>
        <w:numPr>
          <w:ilvl w:val="0"/>
          <w:numId w:val="65"/>
        </w:numPr>
        <w:tabs>
          <w:tab w:val="clear" w:pos="1429"/>
          <w:tab w:val="left" w:pos="360"/>
          <w:tab w:val="left" w:pos="960"/>
          <w:tab w:val="left" w:pos="1134"/>
        </w:tabs>
        <w:suppressAutoHyphens/>
        <w:spacing w:before="0" w:beforeAutospacing="0" w:after="0" w:afterAutospacing="0"/>
        <w:ind w:left="0" w:firstLine="709"/>
        <w:jc w:val="both"/>
        <w:rPr>
          <w:sz w:val="20"/>
          <w:szCs w:val="20"/>
        </w:rPr>
      </w:pPr>
      <w:r w:rsidRPr="00357E6F">
        <w:rPr>
          <w:sz w:val="20"/>
          <w:szCs w:val="20"/>
        </w:rPr>
        <w:t>культуры безопасности, экологического сознания и риск-ориентированного мышления, при котором проблемы безопасности и сохранения окружающей среды рассматриваются в качестве важнейших приоритетов жизнедеятельности человека;</w:t>
      </w:r>
    </w:p>
    <w:p w:rsidR="00CB6A3E" w:rsidRPr="00357E6F" w:rsidRDefault="00CB6A3E" w:rsidP="00077FC3">
      <w:pPr>
        <w:numPr>
          <w:ilvl w:val="0"/>
          <w:numId w:val="65"/>
        </w:numPr>
        <w:tabs>
          <w:tab w:val="clear" w:pos="1429"/>
          <w:tab w:val="left" w:pos="360"/>
          <w:tab w:val="left" w:pos="960"/>
          <w:tab w:val="left" w:pos="1134"/>
        </w:tabs>
        <w:suppressAutoHyphens/>
        <w:spacing w:before="0" w:beforeAutospacing="0" w:after="0" w:afterAutospacing="0"/>
        <w:ind w:left="0" w:firstLine="709"/>
        <w:jc w:val="both"/>
        <w:rPr>
          <w:sz w:val="20"/>
          <w:szCs w:val="20"/>
        </w:rPr>
      </w:pPr>
      <w:r w:rsidRPr="00357E6F">
        <w:rPr>
          <w:sz w:val="20"/>
          <w:szCs w:val="20"/>
        </w:rPr>
        <w:t>культуры профессиональной безопасности, способностей идентификации опасности и оценивания рисков в сфере своей профессиональной психологической деятельности;</w:t>
      </w:r>
    </w:p>
    <w:p w:rsidR="00CB6A3E" w:rsidRPr="00357E6F" w:rsidRDefault="00CB6A3E" w:rsidP="00077FC3">
      <w:pPr>
        <w:numPr>
          <w:ilvl w:val="0"/>
          <w:numId w:val="65"/>
        </w:numPr>
        <w:tabs>
          <w:tab w:val="clear" w:pos="1429"/>
          <w:tab w:val="left" w:pos="360"/>
          <w:tab w:val="left" w:pos="960"/>
          <w:tab w:val="left" w:pos="1134"/>
        </w:tabs>
        <w:suppressAutoHyphens/>
        <w:spacing w:before="0" w:beforeAutospacing="0" w:after="0" w:afterAutospacing="0"/>
        <w:ind w:left="0" w:firstLine="709"/>
        <w:jc w:val="both"/>
        <w:rPr>
          <w:sz w:val="20"/>
          <w:szCs w:val="20"/>
        </w:rPr>
      </w:pPr>
      <w:r w:rsidRPr="00357E6F">
        <w:rPr>
          <w:sz w:val="20"/>
          <w:szCs w:val="20"/>
        </w:rPr>
        <w:t>готовности применения психологических знаний, навыков и умений для минимизации негативных экологических последствий, обеспечения безопасности и улучшения условий труда в сфере своей профессиональной деятельности;</w:t>
      </w:r>
    </w:p>
    <w:p w:rsidR="00CB6A3E" w:rsidRPr="00357E6F" w:rsidRDefault="00CB6A3E" w:rsidP="00077FC3">
      <w:pPr>
        <w:numPr>
          <w:ilvl w:val="0"/>
          <w:numId w:val="65"/>
        </w:numPr>
        <w:tabs>
          <w:tab w:val="clear" w:pos="1429"/>
          <w:tab w:val="left" w:pos="360"/>
          <w:tab w:val="left" w:pos="960"/>
          <w:tab w:val="left" w:pos="1134"/>
        </w:tabs>
        <w:suppressAutoHyphens/>
        <w:spacing w:before="0" w:beforeAutospacing="0" w:after="0" w:afterAutospacing="0"/>
        <w:ind w:left="0" w:firstLine="709"/>
        <w:jc w:val="both"/>
        <w:rPr>
          <w:sz w:val="20"/>
          <w:szCs w:val="20"/>
        </w:rPr>
      </w:pPr>
      <w:r w:rsidRPr="00357E6F">
        <w:rPr>
          <w:sz w:val="20"/>
          <w:szCs w:val="20"/>
        </w:rPr>
        <w:t>мотивации и способностей для самостоятельного повышения уровня культуры безопасности;</w:t>
      </w:r>
    </w:p>
    <w:p w:rsidR="00CB6A3E" w:rsidRPr="00357E6F" w:rsidRDefault="00CB6A3E" w:rsidP="00077FC3">
      <w:pPr>
        <w:numPr>
          <w:ilvl w:val="0"/>
          <w:numId w:val="65"/>
        </w:numPr>
        <w:tabs>
          <w:tab w:val="clear" w:pos="1429"/>
          <w:tab w:val="left" w:pos="360"/>
          <w:tab w:val="left" w:pos="960"/>
          <w:tab w:val="left" w:pos="1134"/>
        </w:tabs>
        <w:suppressAutoHyphens/>
        <w:spacing w:before="0" w:beforeAutospacing="0" w:after="0" w:afterAutospacing="0"/>
        <w:ind w:left="0" w:firstLine="709"/>
        <w:jc w:val="both"/>
        <w:rPr>
          <w:sz w:val="20"/>
          <w:szCs w:val="20"/>
        </w:rPr>
      </w:pPr>
      <w:r w:rsidRPr="00357E6F">
        <w:rPr>
          <w:sz w:val="20"/>
          <w:szCs w:val="20"/>
        </w:rPr>
        <w:t>способностей к оценке вклада своей предметной области в решение экологических проблем и проблем безопасности;</w:t>
      </w:r>
    </w:p>
    <w:p w:rsidR="00CB6A3E" w:rsidRPr="00357E6F" w:rsidRDefault="00CB6A3E" w:rsidP="00077FC3">
      <w:pPr>
        <w:numPr>
          <w:ilvl w:val="0"/>
          <w:numId w:val="65"/>
        </w:numPr>
        <w:tabs>
          <w:tab w:val="clear" w:pos="1429"/>
          <w:tab w:val="left" w:pos="360"/>
          <w:tab w:val="left" w:pos="960"/>
          <w:tab w:val="left" w:pos="1134"/>
        </w:tabs>
        <w:suppressAutoHyphens/>
        <w:spacing w:before="0" w:beforeAutospacing="0" w:after="0" w:afterAutospacing="0"/>
        <w:ind w:left="0" w:firstLine="709"/>
        <w:jc w:val="both"/>
        <w:rPr>
          <w:sz w:val="20"/>
          <w:szCs w:val="20"/>
        </w:rPr>
      </w:pPr>
      <w:r w:rsidRPr="00357E6F">
        <w:rPr>
          <w:sz w:val="20"/>
          <w:szCs w:val="20"/>
        </w:rPr>
        <w:t>способностей для аргументированного обоснования принимаемых решений с точки зрения психологической безопасности человека.</w:t>
      </w:r>
    </w:p>
    <w:p w:rsidR="00CB6A3E" w:rsidRPr="00357E6F" w:rsidRDefault="00CB6A3E" w:rsidP="00CB6A3E">
      <w:pPr>
        <w:pStyle w:val="1c"/>
        <w:keepNext/>
        <w:tabs>
          <w:tab w:val="right" w:leader="dot" w:pos="9600"/>
        </w:tabs>
        <w:spacing w:before="0" w:beforeAutospacing="0" w:after="0" w:afterAutospacing="0"/>
        <w:ind w:left="0" w:firstLine="709"/>
        <w:rPr>
          <w:b/>
          <w:bCs/>
          <w:kern w:val="32"/>
          <w:sz w:val="20"/>
        </w:rPr>
      </w:pPr>
    </w:p>
    <w:p w:rsidR="00CB6A3E" w:rsidRPr="00357E6F" w:rsidRDefault="00CB6A3E" w:rsidP="00CB6A3E">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2. Место дисциплины в структуре ОП</w:t>
      </w:r>
    </w:p>
    <w:p w:rsidR="00CB6A3E" w:rsidRPr="00357E6F" w:rsidRDefault="00CB6A3E" w:rsidP="00CB6A3E">
      <w:pPr>
        <w:pStyle w:val="af8"/>
        <w:tabs>
          <w:tab w:val="left" w:pos="1080"/>
        </w:tabs>
        <w:suppressAutoHyphens/>
        <w:ind w:firstLine="709"/>
        <w:jc w:val="both"/>
        <w:rPr>
          <w:rFonts w:ascii="Times New Roman" w:hAnsi="Times New Roman"/>
        </w:rPr>
      </w:pPr>
      <w:r w:rsidRPr="00357E6F">
        <w:rPr>
          <w:rFonts w:ascii="Times New Roman" w:hAnsi="Times New Roman"/>
        </w:rPr>
        <w:t xml:space="preserve">Дисциплина «Безопасность жизнедеятельности» относится к дисциплинам обязательной части Блока 1. </w:t>
      </w:r>
    </w:p>
    <w:p w:rsidR="00CB6A3E" w:rsidRPr="00357E6F" w:rsidRDefault="00CB6A3E" w:rsidP="00CB6A3E">
      <w:pPr>
        <w:pStyle w:val="1c"/>
        <w:keepNext/>
        <w:tabs>
          <w:tab w:val="right" w:leader="dot" w:pos="9600"/>
        </w:tabs>
        <w:spacing w:before="0" w:beforeAutospacing="0" w:after="0" w:afterAutospacing="0"/>
        <w:ind w:left="0" w:firstLine="709"/>
        <w:rPr>
          <w:b/>
          <w:bCs/>
          <w:kern w:val="32"/>
          <w:sz w:val="20"/>
        </w:rPr>
      </w:pPr>
    </w:p>
    <w:p w:rsidR="00CB6A3E" w:rsidRPr="00357E6F" w:rsidRDefault="00CB6A3E" w:rsidP="00CB6A3E">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3. Планируемые результаты обучения по дисциплине</w:t>
      </w:r>
    </w:p>
    <w:p w:rsidR="00CB6A3E" w:rsidRPr="00357E6F" w:rsidRDefault="00CB6A3E" w:rsidP="00CB6A3E">
      <w:pPr>
        <w:tabs>
          <w:tab w:val="left" w:pos="900"/>
        </w:tabs>
        <w:spacing w:before="0" w:beforeAutospacing="0" w:after="0" w:afterAutospacing="0"/>
        <w:ind w:firstLine="709"/>
        <w:rPr>
          <w:sz w:val="20"/>
          <w:szCs w:val="20"/>
        </w:rPr>
      </w:pPr>
      <w:r w:rsidRPr="00357E6F">
        <w:rPr>
          <w:sz w:val="20"/>
          <w:szCs w:val="20"/>
        </w:rPr>
        <w:t>В результате изучения дисциплины обучающийся должен освоить:</w:t>
      </w:r>
    </w:p>
    <w:p w:rsidR="00CB6A3E" w:rsidRPr="00357E6F" w:rsidRDefault="00CB6A3E" w:rsidP="00CB6A3E">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57E6F">
        <w:rPr>
          <w:i/>
          <w:sz w:val="20"/>
          <w:szCs w:val="20"/>
        </w:rPr>
        <w:t>универсальные компетенции</w:t>
      </w:r>
    </w:p>
    <w:p w:rsidR="00CB6A3E" w:rsidRPr="00357E6F" w:rsidRDefault="00CB6A3E" w:rsidP="00CB6A3E">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57E6F">
        <w:rPr>
          <w:sz w:val="20"/>
          <w:szCs w:val="20"/>
        </w:rPr>
        <w:t>УК-6. Способен управлять своим временем, выстраивать и реализовывать траекторию саморазвития на основе принципов образования в течение всей жизни;</w:t>
      </w:r>
    </w:p>
    <w:p w:rsidR="00CB6A3E" w:rsidRPr="00357E6F" w:rsidRDefault="00CB6A3E" w:rsidP="00CB6A3E">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57E6F">
        <w:rPr>
          <w:sz w:val="20"/>
          <w:szCs w:val="20"/>
        </w:rPr>
        <w:t>УК-8.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p w:rsidR="00CB6A3E" w:rsidRPr="00357E6F" w:rsidRDefault="00CB6A3E" w:rsidP="00CB6A3E">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p>
    <w:p w:rsidR="00CB6A3E" w:rsidRPr="00357E6F" w:rsidRDefault="00CB6A3E" w:rsidP="00CB6A3E">
      <w:pPr>
        <w:tabs>
          <w:tab w:val="left" w:pos="900"/>
        </w:tabs>
        <w:suppressAutoHyphens/>
        <w:spacing w:before="0" w:beforeAutospacing="0" w:after="0" w:afterAutospacing="0"/>
        <w:ind w:firstLine="709"/>
        <w:jc w:val="both"/>
        <w:rPr>
          <w:b/>
          <w:i/>
          <w:sz w:val="20"/>
          <w:szCs w:val="20"/>
        </w:rPr>
      </w:pPr>
      <w:r w:rsidRPr="00357E6F">
        <w:rPr>
          <w:b/>
          <w:i/>
          <w:sz w:val="20"/>
          <w:szCs w:val="20"/>
        </w:rPr>
        <w:t>Результаты освоения дисциплины, установленные индикаторы достижения компетенций</w:t>
      </w:r>
    </w:p>
    <w:p w:rsidR="00CB6A3E" w:rsidRPr="00357E6F" w:rsidRDefault="00CB6A3E" w:rsidP="00CB6A3E">
      <w:pPr>
        <w:tabs>
          <w:tab w:val="left" w:pos="900"/>
        </w:tabs>
        <w:suppressAutoHyphens/>
        <w:spacing w:before="0" w:beforeAutospacing="0" w:after="0" w:afterAutospacing="0"/>
        <w:ind w:firstLine="709"/>
        <w:jc w:val="both"/>
        <w:rPr>
          <w:b/>
          <w:i/>
          <w:sz w:val="20"/>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260"/>
        <w:gridCol w:w="4678"/>
      </w:tblGrid>
      <w:tr w:rsidR="00CB6A3E" w:rsidRPr="00357E6F" w:rsidTr="00CB6A3E">
        <w:trPr>
          <w:tblHeader/>
        </w:trPr>
        <w:tc>
          <w:tcPr>
            <w:tcW w:w="2093" w:type="dxa"/>
          </w:tcPr>
          <w:p w:rsidR="00CB6A3E" w:rsidRPr="00357E6F" w:rsidRDefault="00CB6A3E" w:rsidP="00CB6A3E">
            <w:pPr>
              <w:tabs>
                <w:tab w:val="left" w:pos="1080"/>
              </w:tabs>
              <w:spacing w:before="0" w:beforeAutospacing="0" w:after="0" w:afterAutospacing="0"/>
              <w:jc w:val="center"/>
              <w:rPr>
                <w:b/>
                <w:sz w:val="20"/>
                <w:szCs w:val="20"/>
              </w:rPr>
            </w:pPr>
            <w:r w:rsidRPr="00357E6F">
              <w:rPr>
                <w:b/>
                <w:sz w:val="20"/>
                <w:szCs w:val="20"/>
              </w:rPr>
              <w:t xml:space="preserve">Наименование </w:t>
            </w:r>
            <w:r w:rsidRPr="00357E6F">
              <w:rPr>
                <w:b/>
                <w:sz w:val="20"/>
                <w:szCs w:val="20"/>
              </w:rPr>
              <w:br/>
              <w:t>компетенции</w:t>
            </w:r>
          </w:p>
        </w:tc>
        <w:tc>
          <w:tcPr>
            <w:tcW w:w="3260" w:type="dxa"/>
          </w:tcPr>
          <w:p w:rsidR="00CB6A3E" w:rsidRPr="00357E6F" w:rsidRDefault="00CB6A3E" w:rsidP="00CB6A3E">
            <w:pPr>
              <w:tabs>
                <w:tab w:val="left" w:pos="234"/>
                <w:tab w:val="left" w:pos="1080"/>
              </w:tabs>
              <w:spacing w:before="0" w:beforeAutospacing="0" w:after="0" w:afterAutospacing="0"/>
              <w:jc w:val="center"/>
              <w:rPr>
                <w:b/>
                <w:sz w:val="20"/>
                <w:szCs w:val="20"/>
              </w:rPr>
            </w:pPr>
            <w:r w:rsidRPr="00357E6F">
              <w:rPr>
                <w:b/>
                <w:sz w:val="20"/>
                <w:szCs w:val="20"/>
              </w:rPr>
              <w:t>Индикаторы достижения компетенции</w:t>
            </w:r>
          </w:p>
        </w:tc>
        <w:tc>
          <w:tcPr>
            <w:tcW w:w="4678" w:type="dxa"/>
          </w:tcPr>
          <w:p w:rsidR="00CB6A3E" w:rsidRPr="00357E6F" w:rsidRDefault="00CB6A3E" w:rsidP="00CB6A3E">
            <w:pPr>
              <w:tabs>
                <w:tab w:val="left" w:pos="1080"/>
              </w:tabs>
              <w:spacing w:before="0" w:beforeAutospacing="0" w:after="0" w:afterAutospacing="0"/>
              <w:jc w:val="center"/>
              <w:rPr>
                <w:b/>
                <w:sz w:val="20"/>
                <w:szCs w:val="20"/>
              </w:rPr>
            </w:pPr>
            <w:r w:rsidRPr="00357E6F">
              <w:rPr>
                <w:b/>
                <w:sz w:val="20"/>
              </w:rPr>
              <w:t xml:space="preserve">Показатели (планируемые) результаты </w:t>
            </w:r>
            <w:r w:rsidRPr="00357E6F">
              <w:rPr>
                <w:b/>
                <w:sz w:val="20"/>
              </w:rPr>
              <w:br/>
              <w:t>обучения</w:t>
            </w:r>
          </w:p>
        </w:tc>
      </w:tr>
      <w:tr w:rsidR="00CB6A3E" w:rsidRPr="00357E6F" w:rsidTr="00CB6A3E">
        <w:tc>
          <w:tcPr>
            <w:tcW w:w="2093" w:type="dxa"/>
            <w:vMerge w:val="restart"/>
          </w:tcPr>
          <w:p w:rsidR="00CB6A3E" w:rsidRPr="00357E6F" w:rsidRDefault="00CB6A3E" w:rsidP="00CB6A3E">
            <w:pPr>
              <w:tabs>
                <w:tab w:val="left" w:pos="900"/>
                <w:tab w:val="left" w:pos="1080"/>
              </w:tabs>
              <w:suppressAutoHyphens/>
              <w:overflowPunct w:val="0"/>
              <w:autoSpaceDE w:val="0"/>
              <w:autoSpaceDN w:val="0"/>
              <w:adjustRightInd w:val="0"/>
              <w:spacing w:before="0" w:beforeAutospacing="0" w:after="0" w:afterAutospacing="0"/>
              <w:textAlignment w:val="baseline"/>
              <w:rPr>
                <w:sz w:val="20"/>
                <w:szCs w:val="20"/>
              </w:rPr>
            </w:pPr>
            <w:r w:rsidRPr="00357E6F">
              <w:rPr>
                <w:sz w:val="20"/>
                <w:szCs w:val="20"/>
              </w:rPr>
              <w:t>УК-6. Способен управлять своим временем, выстраивать и реализовывать траекторию саморазвития на основе принципов образования в течение всей жизни</w:t>
            </w:r>
          </w:p>
          <w:p w:rsidR="00CB6A3E" w:rsidRPr="00357E6F" w:rsidRDefault="00CB6A3E" w:rsidP="00CB6A3E">
            <w:pPr>
              <w:tabs>
                <w:tab w:val="left" w:pos="1080"/>
              </w:tabs>
              <w:spacing w:before="0" w:beforeAutospacing="0" w:after="0" w:afterAutospacing="0"/>
              <w:rPr>
                <w:b/>
                <w:sz w:val="20"/>
                <w:szCs w:val="20"/>
              </w:rPr>
            </w:pPr>
          </w:p>
        </w:tc>
        <w:tc>
          <w:tcPr>
            <w:tcW w:w="3260" w:type="dxa"/>
          </w:tcPr>
          <w:p w:rsidR="00CB6A3E" w:rsidRPr="00357E6F" w:rsidRDefault="00CB6A3E" w:rsidP="00CB6A3E">
            <w:pPr>
              <w:spacing w:after="0"/>
              <w:rPr>
                <w:sz w:val="20"/>
                <w:szCs w:val="20"/>
              </w:rPr>
            </w:pPr>
            <w:r w:rsidRPr="00357E6F">
              <w:rPr>
                <w:sz w:val="20"/>
                <w:szCs w:val="20"/>
              </w:rPr>
              <w:t>УК-6.1. Знает: основные принципы самовоспитания и самообразования, саморазвития и самореализации, использования творческого потенциала собственной деятельности</w:t>
            </w:r>
          </w:p>
        </w:tc>
        <w:tc>
          <w:tcPr>
            <w:tcW w:w="4678" w:type="dxa"/>
          </w:tcPr>
          <w:p w:rsidR="00CB6A3E" w:rsidRPr="00357E6F" w:rsidRDefault="00CB6A3E" w:rsidP="00CB6A3E">
            <w:pPr>
              <w:tabs>
                <w:tab w:val="left" w:pos="900"/>
              </w:tabs>
              <w:suppressAutoHyphens/>
              <w:spacing w:before="0" w:beforeAutospacing="0" w:after="0" w:afterAutospacing="0"/>
              <w:jc w:val="both"/>
              <w:rPr>
                <w:b/>
                <w:bCs/>
                <w:sz w:val="20"/>
                <w:szCs w:val="20"/>
                <w:u w:val="single"/>
              </w:rPr>
            </w:pPr>
            <w:r w:rsidRPr="00357E6F">
              <w:rPr>
                <w:b/>
                <w:bCs/>
                <w:sz w:val="20"/>
                <w:szCs w:val="20"/>
                <w:u w:val="single"/>
              </w:rPr>
              <w:t>Знать:</w:t>
            </w:r>
          </w:p>
          <w:p w:rsidR="00CB6A3E" w:rsidRPr="00357E6F" w:rsidRDefault="00CB6A3E" w:rsidP="00CB6A3E">
            <w:pPr>
              <w:tabs>
                <w:tab w:val="left" w:pos="1080"/>
              </w:tabs>
              <w:spacing w:before="0" w:beforeAutospacing="0" w:after="0" w:afterAutospacing="0"/>
              <w:rPr>
                <w:sz w:val="20"/>
                <w:szCs w:val="20"/>
              </w:rPr>
            </w:pPr>
            <w:r w:rsidRPr="00357E6F">
              <w:rPr>
                <w:sz w:val="20"/>
                <w:szCs w:val="20"/>
              </w:rPr>
              <w:t xml:space="preserve">основные природные и </w:t>
            </w:r>
            <w:proofErr w:type="spellStart"/>
            <w:r w:rsidRPr="00357E6F">
              <w:rPr>
                <w:sz w:val="20"/>
                <w:szCs w:val="20"/>
              </w:rPr>
              <w:t>техносферные</w:t>
            </w:r>
            <w:proofErr w:type="spellEnd"/>
            <w:r w:rsidRPr="00357E6F">
              <w:rPr>
                <w:sz w:val="20"/>
                <w:szCs w:val="20"/>
              </w:rPr>
              <w:t xml:space="preserve"> опасности, их свойства и характеристики.</w:t>
            </w:r>
          </w:p>
        </w:tc>
      </w:tr>
      <w:tr w:rsidR="00CB6A3E" w:rsidRPr="00357E6F" w:rsidTr="00CB6A3E">
        <w:tc>
          <w:tcPr>
            <w:tcW w:w="2093" w:type="dxa"/>
            <w:vMerge/>
          </w:tcPr>
          <w:p w:rsidR="00CB6A3E" w:rsidRPr="00357E6F" w:rsidRDefault="00CB6A3E" w:rsidP="00CB6A3E">
            <w:pPr>
              <w:tabs>
                <w:tab w:val="left" w:pos="1080"/>
              </w:tabs>
              <w:spacing w:before="0" w:beforeAutospacing="0" w:after="0" w:afterAutospacing="0"/>
              <w:rPr>
                <w:b/>
                <w:sz w:val="20"/>
                <w:szCs w:val="20"/>
              </w:rPr>
            </w:pPr>
          </w:p>
        </w:tc>
        <w:tc>
          <w:tcPr>
            <w:tcW w:w="3260" w:type="dxa"/>
          </w:tcPr>
          <w:p w:rsidR="00CB6A3E" w:rsidRPr="00357E6F" w:rsidRDefault="00CB6A3E" w:rsidP="00CB6A3E">
            <w:pPr>
              <w:spacing w:after="0"/>
              <w:rPr>
                <w:sz w:val="20"/>
                <w:szCs w:val="20"/>
              </w:rPr>
            </w:pPr>
            <w:r w:rsidRPr="00357E6F">
              <w:rPr>
                <w:sz w:val="20"/>
                <w:szCs w:val="20"/>
              </w:rPr>
              <w:t xml:space="preserve">УК-6.2. </w:t>
            </w:r>
            <w:r w:rsidRPr="00357E6F">
              <w:rPr>
                <w:color w:val="FF0000"/>
                <w:sz w:val="20"/>
                <w:szCs w:val="20"/>
              </w:rPr>
              <w:t xml:space="preserve"> </w:t>
            </w:r>
            <w:r w:rsidRPr="00357E6F">
              <w:rPr>
                <w:sz w:val="20"/>
                <w:szCs w:val="20"/>
              </w:rPr>
              <w:t>Демонстрирует умение самоконтроля и рефлексии, позволяющие самостоятельно корректировать обучение по выбранной траектории</w:t>
            </w:r>
          </w:p>
        </w:tc>
        <w:tc>
          <w:tcPr>
            <w:tcW w:w="4678" w:type="dxa"/>
          </w:tcPr>
          <w:p w:rsidR="00CB6A3E" w:rsidRPr="00357E6F" w:rsidRDefault="00CB6A3E" w:rsidP="00CB6A3E">
            <w:pPr>
              <w:tabs>
                <w:tab w:val="left" w:pos="900"/>
              </w:tabs>
              <w:suppressAutoHyphens/>
              <w:spacing w:before="0" w:beforeAutospacing="0" w:after="0" w:afterAutospacing="0"/>
              <w:rPr>
                <w:sz w:val="20"/>
                <w:szCs w:val="20"/>
                <w:u w:val="single"/>
              </w:rPr>
            </w:pPr>
            <w:r w:rsidRPr="00357E6F">
              <w:rPr>
                <w:b/>
                <w:bCs/>
                <w:sz w:val="20"/>
                <w:szCs w:val="20"/>
                <w:u w:val="single"/>
              </w:rPr>
              <w:t>Уметь</w:t>
            </w:r>
            <w:r w:rsidRPr="00357E6F">
              <w:rPr>
                <w:b/>
                <w:sz w:val="20"/>
                <w:szCs w:val="20"/>
                <w:u w:val="single"/>
              </w:rPr>
              <w:t>:</w:t>
            </w:r>
          </w:p>
          <w:p w:rsidR="00CB6A3E" w:rsidRPr="00357E6F" w:rsidRDefault="00CB6A3E" w:rsidP="00CB6A3E">
            <w:pPr>
              <w:tabs>
                <w:tab w:val="left" w:pos="1080"/>
              </w:tabs>
              <w:spacing w:before="0" w:beforeAutospacing="0" w:after="0" w:afterAutospacing="0"/>
              <w:rPr>
                <w:b/>
                <w:bCs/>
                <w:sz w:val="20"/>
                <w:szCs w:val="20"/>
              </w:rPr>
            </w:pPr>
            <w:r w:rsidRPr="00357E6F">
              <w:rPr>
                <w:sz w:val="20"/>
                <w:szCs w:val="20"/>
              </w:rPr>
              <w:t>идентифицировать основные опасности среды обитания человека, оценивать риск их реализации;</w:t>
            </w:r>
          </w:p>
        </w:tc>
      </w:tr>
      <w:tr w:rsidR="00CB6A3E" w:rsidRPr="00357E6F" w:rsidTr="00CB6A3E">
        <w:tc>
          <w:tcPr>
            <w:tcW w:w="2093" w:type="dxa"/>
            <w:vMerge/>
          </w:tcPr>
          <w:p w:rsidR="00CB6A3E" w:rsidRPr="00357E6F" w:rsidRDefault="00CB6A3E" w:rsidP="00CB6A3E">
            <w:pPr>
              <w:tabs>
                <w:tab w:val="left" w:pos="1080"/>
              </w:tabs>
              <w:spacing w:before="0" w:beforeAutospacing="0" w:after="0" w:afterAutospacing="0"/>
              <w:rPr>
                <w:b/>
                <w:sz w:val="20"/>
                <w:szCs w:val="20"/>
              </w:rPr>
            </w:pPr>
          </w:p>
        </w:tc>
        <w:tc>
          <w:tcPr>
            <w:tcW w:w="3260" w:type="dxa"/>
          </w:tcPr>
          <w:p w:rsidR="00CB6A3E" w:rsidRPr="00357E6F" w:rsidRDefault="00CB6A3E" w:rsidP="00CB6A3E">
            <w:pPr>
              <w:spacing w:after="0"/>
              <w:rPr>
                <w:sz w:val="20"/>
                <w:szCs w:val="20"/>
              </w:rPr>
            </w:pPr>
            <w:r w:rsidRPr="00357E6F">
              <w:rPr>
                <w:sz w:val="20"/>
                <w:szCs w:val="20"/>
              </w:rPr>
              <w:t>УК-6.3. Владеет: навыками рационального распределения временных ресурсов, построения индивидуальной траектории саморазвития и самообразования в течение всей жизни</w:t>
            </w:r>
          </w:p>
        </w:tc>
        <w:tc>
          <w:tcPr>
            <w:tcW w:w="4678" w:type="dxa"/>
          </w:tcPr>
          <w:p w:rsidR="00CB6A3E" w:rsidRPr="00357E6F" w:rsidRDefault="00CB6A3E" w:rsidP="00CB6A3E">
            <w:pPr>
              <w:tabs>
                <w:tab w:val="left" w:pos="900"/>
              </w:tabs>
              <w:suppressAutoHyphens/>
              <w:spacing w:before="0" w:beforeAutospacing="0" w:after="0" w:afterAutospacing="0"/>
              <w:jc w:val="both"/>
              <w:rPr>
                <w:b/>
                <w:sz w:val="20"/>
                <w:szCs w:val="20"/>
                <w:u w:val="single"/>
              </w:rPr>
            </w:pPr>
            <w:r w:rsidRPr="00357E6F">
              <w:rPr>
                <w:b/>
                <w:bCs/>
                <w:sz w:val="20"/>
                <w:szCs w:val="20"/>
                <w:u w:val="single"/>
              </w:rPr>
              <w:t>Владеть</w:t>
            </w:r>
            <w:r w:rsidRPr="00357E6F">
              <w:rPr>
                <w:b/>
                <w:sz w:val="20"/>
                <w:szCs w:val="20"/>
                <w:u w:val="single"/>
              </w:rPr>
              <w:t>:</w:t>
            </w:r>
          </w:p>
          <w:p w:rsidR="00CB6A3E" w:rsidRPr="00357E6F" w:rsidRDefault="00CB6A3E" w:rsidP="00077FC3">
            <w:pPr>
              <w:numPr>
                <w:ilvl w:val="0"/>
                <w:numId w:val="64"/>
              </w:numPr>
              <w:tabs>
                <w:tab w:val="clear" w:pos="1080"/>
                <w:tab w:val="left" w:pos="252"/>
                <w:tab w:val="left" w:pos="900"/>
              </w:tabs>
              <w:suppressAutoHyphens/>
              <w:spacing w:before="0" w:beforeAutospacing="0" w:after="0" w:afterAutospacing="0"/>
              <w:ind w:left="0" w:firstLine="0"/>
              <w:jc w:val="both"/>
              <w:rPr>
                <w:sz w:val="20"/>
                <w:szCs w:val="20"/>
              </w:rPr>
            </w:pPr>
            <w:r w:rsidRPr="00357E6F">
              <w:rPr>
                <w:sz w:val="20"/>
                <w:szCs w:val="20"/>
              </w:rPr>
              <w:t>основными методами защиты производственного персонала и населения от возможных последствий аварий, катастроф, стихийных бедствий;</w:t>
            </w:r>
          </w:p>
          <w:p w:rsidR="00CB6A3E" w:rsidRPr="00357E6F" w:rsidRDefault="00CB6A3E" w:rsidP="00077FC3">
            <w:pPr>
              <w:numPr>
                <w:ilvl w:val="0"/>
                <w:numId w:val="64"/>
              </w:numPr>
              <w:tabs>
                <w:tab w:val="clear" w:pos="1080"/>
                <w:tab w:val="left" w:pos="252"/>
                <w:tab w:val="left" w:pos="900"/>
              </w:tabs>
              <w:suppressAutoHyphens/>
              <w:spacing w:before="0" w:beforeAutospacing="0" w:after="0" w:afterAutospacing="0"/>
              <w:ind w:left="0" w:firstLine="0"/>
              <w:jc w:val="both"/>
              <w:rPr>
                <w:sz w:val="20"/>
                <w:szCs w:val="20"/>
              </w:rPr>
            </w:pPr>
            <w:r w:rsidRPr="00357E6F">
              <w:rPr>
                <w:sz w:val="20"/>
                <w:szCs w:val="20"/>
              </w:rPr>
              <w:t>законодательными и правовыми основами в области безопасности и охраны окружающей среды;</w:t>
            </w:r>
          </w:p>
          <w:p w:rsidR="00CB6A3E" w:rsidRPr="00357E6F" w:rsidRDefault="00CB6A3E" w:rsidP="00CB6A3E">
            <w:pPr>
              <w:tabs>
                <w:tab w:val="left" w:pos="1080"/>
              </w:tabs>
              <w:spacing w:before="0" w:beforeAutospacing="0" w:after="0" w:afterAutospacing="0"/>
              <w:rPr>
                <w:b/>
                <w:bCs/>
                <w:sz w:val="20"/>
                <w:szCs w:val="20"/>
              </w:rPr>
            </w:pPr>
            <w:r w:rsidRPr="00357E6F">
              <w:rPr>
                <w:sz w:val="20"/>
                <w:szCs w:val="20"/>
              </w:rPr>
              <w:t>требованиями безопасности технических регламентов в сфере профессиональной деятельности;</w:t>
            </w:r>
          </w:p>
        </w:tc>
      </w:tr>
      <w:tr w:rsidR="00CB6A3E" w:rsidRPr="00357E6F" w:rsidTr="00CB6A3E">
        <w:tc>
          <w:tcPr>
            <w:tcW w:w="2093" w:type="dxa"/>
            <w:vMerge w:val="restart"/>
          </w:tcPr>
          <w:p w:rsidR="00CB6A3E" w:rsidRPr="00357E6F" w:rsidRDefault="00CB6A3E" w:rsidP="00CB6A3E">
            <w:pPr>
              <w:tabs>
                <w:tab w:val="left" w:pos="1080"/>
              </w:tabs>
              <w:spacing w:before="0" w:beforeAutospacing="0" w:after="0" w:afterAutospacing="0"/>
              <w:rPr>
                <w:b/>
                <w:sz w:val="20"/>
                <w:szCs w:val="20"/>
              </w:rPr>
            </w:pPr>
            <w:r w:rsidRPr="00357E6F">
              <w:rPr>
                <w:sz w:val="20"/>
                <w:szCs w:val="20"/>
              </w:rPr>
              <w:lastRenderedPageBreak/>
              <w:t>УК-8.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3260" w:type="dxa"/>
          </w:tcPr>
          <w:p w:rsidR="00CB6A3E" w:rsidRPr="00357E6F" w:rsidRDefault="00CB6A3E" w:rsidP="00CB6A3E">
            <w:pPr>
              <w:spacing w:after="0"/>
              <w:rPr>
                <w:sz w:val="20"/>
                <w:szCs w:val="20"/>
              </w:rPr>
            </w:pPr>
            <w:r w:rsidRPr="00357E6F">
              <w:rPr>
                <w:sz w:val="20"/>
                <w:szCs w:val="20"/>
              </w:rPr>
              <w:t>УК-8.1. Знает: научно обоснованные способы поддерживать безопасные условия жизнедеятельности, в том числе при возникновении чрезвычайных ситуаций; виды опасных ситуаций; способы преодоления опасных ситуаций; приемы первой медицинской помощи; основы медицинских знаний</w:t>
            </w:r>
          </w:p>
        </w:tc>
        <w:tc>
          <w:tcPr>
            <w:tcW w:w="4678" w:type="dxa"/>
          </w:tcPr>
          <w:p w:rsidR="00CB6A3E" w:rsidRPr="00357E6F" w:rsidRDefault="00CB6A3E" w:rsidP="00CB6A3E">
            <w:pPr>
              <w:tabs>
                <w:tab w:val="left" w:pos="900"/>
              </w:tabs>
              <w:suppressAutoHyphens/>
              <w:spacing w:before="0" w:beforeAutospacing="0" w:after="0" w:afterAutospacing="0"/>
              <w:rPr>
                <w:b/>
                <w:bCs/>
                <w:sz w:val="20"/>
                <w:szCs w:val="20"/>
                <w:u w:val="single"/>
              </w:rPr>
            </w:pPr>
            <w:r w:rsidRPr="00357E6F">
              <w:rPr>
                <w:b/>
                <w:bCs/>
                <w:sz w:val="20"/>
                <w:szCs w:val="20"/>
                <w:u w:val="single"/>
              </w:rPr>
              <w:t>Знать:</w:t>
            </w:r>
          </w:p>
          <w:p w:rsidR="00CB6A3E" w:rsidRPr="00357E6F" w:rsidRDefault="00CB6A3E" w:rsidP="00077FC3">
            <w:pPr>
              <w:numPr>
                <w:ilvl w:val="0"/>
                <w:numId w:val="64"/>
              </w:numPr>
              <w:tabs>
                <w:tab w:val="clear" w:pos="1080"/>
                <w:tab w:val="left" w:pos="252"/>
                <w:tab w:val="left" w:pos="900"/>
              </w:tabs>
              <w:suppressAutoHyphens/>
              <w:spacing w:before="0" w:beforeAutospacing="0" w:after="0" w:afterAutospacing="0"/>
              <w:ind w:left="0" w:firstLine="0"/>
              <w:jc w:val="both"/>
              <w:rPr>
                <w:sz w:val="20"/>
                <w:szCs w:val="20"/>
              </w:rPr>
            </w:pPr>
            <w:r w:rsidRPr="00357E6F">
              <w:rPr>
                <w:sz w:val="20"/>
                <w:szCs w:val="20"/>
              </w:rPr>
              <w:t>характер воздействия вредных и опасных факторов на человека и природную среду;</w:t>
            </w:r>
          </w:p>
          <w:p w:rsidR="00CB6A3E" w:rsidRPr="00357E6F" w:rsidRDefault="00CB6A3E" w:rsidP="00077FC3">
            <w:pPr>
              <w:numPr>
                <w:ilvl w:val="0"/>
                <w:numId w:val="64"/>
              </w:numPr>
              <w:tabs>
                <w:tab w:val="clear" w:pos="1080"/>
                <w:tab w:val="left" w:pos="252"/>
                <w:tab w:val="left" w:pos="900"/>
              </w:tabs>
              <w:suppressAutoHyphens/>
              <w:spacing w:before="0" w:beforeAutospacing="0" w:after="0" w:afterAutospacing="0"/>
              <w:ind w:left="0" w:firstLine="0"/>
              <w:jc w:val="both"/>
              <w:rPr>
                <w:sz w:val="20"/>
                <w:szCs w:val="20"/>
              </w:rPr>
            </w:pPr>
            <w:r w:rsidRPr="00357E6F">
              <w:rPr>
                <w:sz w:val="20"/>
                <w:szCs w:val="20"/>
              </w:rPr>
              <w:t>методы зашиты от них применительно к сфере своей профессиональной деятельности;</w:t>
            </w:r>
          </w:p>
        </w:tc>
      </w:tr>
      <w:tr w:rsidR="00CB6A3E" w:rsidRPr="00357E6F" w:rsidTr="00CB6A3E">
        <w:tc>
          <w:tcPr>
            <w:tcW w:w="2093" w:type="dxa"/>
            <w:vMerge/>
          </w:tcPr>
          <w:p w:rsidR="00CB6A3E" w:rsidRPr="00357E6F" w:rsidRDefault="00CB6A3E" w:rsidP="00CB6A3E">
            <w:pPr>
              <w:tabs>
                <w:tab w:val="left" w:pos="1080"/>
              </w:tabs>
              <w:spacing w:before="0" w:beforeAutospacing="0" w:after="0" w:afterAutospacing="0"/>
              <w:rPr>
                <w:b/>
                <w:sz w:val="20"/>
                <w:szCs w:val="20"/>
              </w:rPr>
            </w:pPr>
          </w:p>
        </w:tc>
        <w:tc>
          <w:tcPr>
            <w:tcW w:w="3260" w:type="dxa"/>
          </w:tcPr>
          <w:p w:rsidR="00CB6A3E" w:rsidRPr="00357E6F" w:rsidRDefault="00CB6A3E" w:rsidP="00CB6A3E">
            <w:pPr>
              <w:spacing w:after="0"/>
              <w:rPr>
                <w:sz w:val="20"/>
                <w:szCs w:val="20"/>
              </w:rPr>
            </w:pPr>
            <w:r w:rsidRPr="00357E6F">
              <w:rPr>
                <w:sz w:val="20"/>
                <w:szCs w:val="20"/>
              </w:rPr>
              <w:t>УК-8.2. Умеет: создавать и поддерживать безопасные условия жизнедеятельности; различить факторы, влекущие возникновение опасных ситуаций; предотвратить возникновение опасных ситуаций, в том числе на основе приемов по оказанию первой медицинской помощи и базовых медицинских знаний</w:t>
            </w:r>
          </w:p>
        </w:tc>
        <w:tc>
          <w:tcPr>
            <w:tcW w:w="4678" w:type="dxa"/>
          </w:tcPr>
          <w:p w:rsidR="00CB6A3E" w:rsidRPr="00357E6F" w:rsidRDefault="00CB6A3E" w:rsidP="00CB6A3E">
            <w:pPr>
              <w:tabs>
                <w:tab w:val="left" w:pos="900"/>
              </w:tabs>
              <w:suppressAutoHyphens/>
              <w:spacing w:before="0" w:beforeAutospacing="0" w:after="0" w:afterAutospacing="0"/>
              <w:jc w:val="both"/>
              <w:rPr>
                <w:b/>
                <w:bCs/>
                <w:sz w:val="20"/>
                <w:szCs w:val="20"/>
                <w:u w:val="single"/>
              </w:rPr>
            </w:pPr>
            <w:r w:rsidRPr="00357E6F">
              <w:rPr>
                <w:b/>
                <w:bCs/>
                <w:sz w:val="20"/>
                <w:szCs w:val="20"/>
                <w:u w:val="single"/>
              </w:rPr>
              <w:t>Уметь:</w:t>
            </w:r>
          </w:p>
          <w:p w:rsidR="00CB6A3E" w:rsidRPr="00357E6F" w:rsidRDefault="00CB6A3E" w:rsidP="00077FC3">
            <w:pPr>
              <w:numPr>
                <w:ilvl w:val="0"/>
                <w:numId w:val="66"/>
              </w:numPr>
              <w:tabs>
                <w:tab w:val="left" w:pos="324"/>
              </w:tabs>
              <w:spacing w:before="0" w:beforeAutospacing="0" w:after="0" w:afterAutospacing="0"/>
              <w:ind w:left="0" w:firstLine="41"/>
              <w:rPr>
                <w:b/>
                <w:bCs/>
                <w:sz w:val="20"/>
                <w:szCs w:val="20"/>
              </w:rPr>
            </w:pPr>
            <w:r w:rsidRPr="00357E6F">
              <w:rPr>
                <w:sz w:val="20"/>
                <w:szCs w:val="20"/>
              </w:rPr>
              <w:t>выбирать методы защиты от опасностей применительно к сфере своей профессиональной деятельности и способы обеспечения комфортных условий жизнедеятельности;</w:t>
            </w:r>
          </w:p>
        </w:tc>
      </w:tr>
      <w:tr w:rsidR="00CB6A3E" w:rsidRPr="00357E6F" w:rsidTr="00CB6A3E">
        <w:tc>
          <w:tcPr>
            <w:tcW w:w="2093" w:type="dxa"/>
            <w:vMerge/>
          </w:tcPr>
          <w:p w:rsidR="00CB6A3E" w:rsidRPr="00357E6F" w:rsidRDefault="00CB6A3E" w:rsidP="00CB6A3E">
            <w:pPr>
              <w:tabs>
                <w:tab w:val="left" w:pos="1080"/>
              </w:tabs>
              <w:spacing w:before="0" w:beforeAutospacing="0" w:after="0" w:afterAutospacing="0"/>
              <w:rPr>
                <w:b/>
                <w:sz w:val="20"/>
                <w:szCs w:val="20"/>
              </w:rPr>
            </w:pPr>
          </w:p>
        </w:tc>
        <w:tc>
          <w:tcPr>
            <w:tcW w:w="3260" w:type="dxa"/>
          </w:tcPr>
          <w:p w:rsidR="00CB6A3E" w:rsidRPr="00357E6F" w:rsidRDefault="00CB6A3E" w:rsidP="00CB6A3E">
            <w:pPr>
              <w:spacing w:after="0"/>
              <w:rPr>
                <w:sz w:val="20"/>
                <w:szCs w:val="20"/>
              </w:rPr>
            </w:pPr>
            <w:r w:rsidRPr="00357E6F">
              <w:rPr>
                <w:sz w:val="20"/>
                <w:szCs w:val="20"/>
              </w:rPr>
              <w:t>УК-8.3. Владеет: навыками по предотвращению возникновения опасных ситуаций; приемами первой медицинской помощи; базовыми медицинскими знаниями; способами поддержания гражданской обороны и условий по минимизации последствий от чрезвычайных ситуаций</w:t>
            </w:r>
          </w:p>
        </w:tc>
        <w:tc>
          <w:tcPr>
            <w:tcW w:w="4678" w:type="dxa"/>
          </w:tcPr>
          <w:p w:rsidR="00CB6A3E" w:rsidRPr="00357E6F" w:rsidRDefault="00CB6A3E" w:rsidP="00CB6A3E">
            <w:pPr>
              <w:tabs>
                <w:tab w:val="left" w:pos="900"/>
              </w:tabs>
              <w:suppressAutoHyphens/>
              <w:spacing w:before="0" w:beforeAutospacing="0" w:after="0" w:afterAutospacing="0"/>
              <w:jc w:val="both"/>
              <w:rPr>
                <w:b/>
                <w:bCs/>
                <w:sz w:val="20"/>
                <w:szCs w:val="20"/>
                <w:u w:val="single"/>
              </w:rPr>
            </w:pPr>
            <w:r w:rsidRPr="00357E6F">
              <w:rPr>
                <w:b/>
                <w:bCs/>
                <w:sz w:val="20"/>
                <w:szCs w:val="20"/>
                <w:u w:val="single"/>
              </w:rPr>
              <w:t>Владеть:</w:t>
            </w:r>
          </w:p>
          <w:p w:rsidR="00CB6A3E" w:rsidRPr="00357E6F" w:rsidRDefault="00CB6A3E" w:rsidP="00077FC3">
            <w:pPr>
              <w:numPr>
                <w:ilvl w:val="0"/>
                <w:numId w:val="64"/>
              </w:numPr>
              <w:tabs>
                <w:tab w:val="clear" w:pos="1080"/>
                <w:tab w:val="left" w:pos="252"/>
                <w:tab w:val="left" w:pos="900"/>
              </w:tabs>
              <w:suppressAutoHyphens/>
              <w:spacing w:before="0" w:beforeAutospacing="0" w:after="0" w:afterAutospacing="0"/>
              <w:ind w:left="0" w:firstLine="0"/>
              <w:jc w:val="both"/>
              <w:rPr>
                <w:sz w:val="20"/>
                <w:szCs w:val="20"/>
              </w:rPr>
            </w:pPr>
            <w:r w:rsidRPr="00357E6F">
              <w:rPr>
                <w:sz w:val="20"/>
                <w:szCs w:val="20"/>
              </w:rPr>
              <w:t>способами и технологиями защиты в чрезвычайных ситуациях;</w:t>
            </w:r>
          </w:p>
          <w:p w:rsidR="00CB6A3E" w:rsidRPr="00357E6F" w:rsidRDefault="00CB6A3E" w:rsidP="00077FC3">
            <w:pPr>
              <w:numPr>
                <w:ilvl w:val="0"/>
                <w:numId w:val="64"/>
              </w:numPr>
              <w:tabs>
                <w:tab w:val="clear" w:pos="1080"/>
                <w:tab w:val="left" w:pos="252"/>
                <w:tab w:val="left" w:pos="900"/>
              </w:tabs>
              <w:suppressAutoHyphens/>
              <w:spacing w:before="0" w:beforeAutospacing="0" w:after="0" w:afterAutospacing="0"/>
              <w:ind w:left="0" w:firstLine="0"/>
              <w:jc w:val="both"/>
              <w:rPr>
                <w:sz w:val="20"/>
                <w:szCs w:val="20"/>
              </w:rPr>
            </w:pPr>
            <w:r w:rsidRPr="00357E6F">
              <w:rPr>
                <w:sz w:val="20"/>
                <w:szCs w:val="20"/>
              </w:rPr>
              <w:t>понятийно-терминологическим аппаратом в области безопасности;</w:t>
            </w:r>
          </w:p>
          <w:p w:rsidR="00CB6A3E" w:rsidRPr="00357E6F" w:rsidRDefault="00CB6A3E" w:rsidP="00077FC3">
            <w:pPr>
              <w:numPr>
                <w:ilvl w:val="0"/>
                <w:numId w:val="64"/>
              </w:numPr>
              <w:tabs>
                <w:tab w:val="clear" w:pos="1080"/>
                <w:tab w:val="left" w:pos="252"/>
                <w:tab w:val="left" w:pos="900"/>
              </w:tabs>
              <w:suppressAutoHyphens/>
              <w:spacing w:before="0" w:beforeAutospacing="0" w:after="0" w:afterAutospacing="0"/>
              <w:ind w:left="0" w:firstLine="0"/>
              <w:jc w:val="both"/>
              <w:rPr>
                <w:sz w:val="20"/>
                <w:szCs w:val="20"/>
              </w:rPr>
            </w:pPr>
            <w:r w:rsidRPr="00357E6F">
              <w:rPr>
                <w:sz w:val="20"/>
                <w:szCs w:val="20"/>
              </w:rPr>
              <w:t>навыками рационализации профессиональной деятельности с целью обеспечения безопасности и защиты окружающей среды.</w:t>
            </w:r>
          </w:p>
        </w:tc>
      </w:tr>
    </w:tbl>
    <w:p w:rsidR="00CB6A3E" w:rsidRPr="00357E6F" w:rsidRDefault="00CB6A3E" w:rsidP="00CB6A3E">
      <w:pPr>
        <w:tabs>
          <w:tab w:val="left" w:pos="900"/>
          <w:tab w:val="left" w:pos="1080"/>
        </w:tabs>
        <w:suppressAutoHyphens/>
        <w:spacing w:before="0" w:beforeAutospacing="0" w:after="0" w:afterAutospacing="0"/>
        <w:ind w:firstLine="709"/>
        <w:jc w:val="both"/>
        <w:rPr>
          <w:b/>
          <w:sz w:val="20"/>
          <w:szCs w:val="20"/>
        </w:rPr>
      </w:pPr>
    </w:p>
    <w:p w:rsidR="00CB6A3E" w:rsidRPr="00357E6F" w:rsidRDefault="00CB6A3E" w:rsidP="00CB6A3E">
      <w:pPr>
        <w:tabs>
          <w:tab w:val="left" w:pos="900"/>
          <w:tab w:val="left" w:pos="1080"/>
        </w:tabs>
        <w:suppressAutoHyphens/>
        <w:spacing w:before="0" w:beforeAutospacing="0" w:after="0" w:afterAutospacing="0"/>
        <w:ind w:firstLine="709"/>
        <w:jc w:val="both"/>
        <w:rPr>
          <w:sz w:val="20"/>
          <w:szCs w:val="20"/>
        </w:rPr>
      </w:pPr>
      <w:r w:rsidRPr="00357E6F">
        <w:rPr>
          <w:sz w:val="20"/>
          <w:szCs w:val="20"/>
        </w:rPr>
        <w:t>Знания, умения и навыки, приобретаемые обучающимися в результате изучения дисциплины «Безопасность жизнедеятельности», являются необходимыми для последующего поэтапного формирования компетенций и изучения дисциплин.</w:t>
      </w:r>
    </w:p>
    <w:p w:rsidR="00CB6A3E" w:rsidRPr="00357E6F" w:rsidRDefault="00CB6A3E" w:rsidP="00CB6A3E">
      <w:pPr>
        <w:tabs>
          <w:tab w:val="left" w:pos="900"/>
          <w:tab w:val="left" w:pos="1080"/>
        </w:tabs>
        <w:suppressAutoHyphens/>
        <w:spacing w:before="0" w:beforeAutospacing="0" w:after="0" w:afterAutospacing="0"/>
        <w:ind w:firstLine="709"/>
        <w:jc w:val="both"/>
        <w:rPr>
          <w:sz w:val="20"/>
          <w:szCs w:val="20"/>
        </w:rPr>
      </w:pPr>
    </w:p>
    <w:p w:rsidR="00CB6A3E" w:rsidRPr="00357E6F" w:rsidRDefault="00CB6A3E" w:rsidP="00CB6A3E">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4. Объем дисциплины и виды учебной работы </w:t>
      </w:r>
    </w:p>
    <w:p w:rsidR="00CB6A3E" w:rsidRPr="00357E6F" w:rsidRDefault="00CB6A3E" w:rsidP="00CB6A3E">
      <w:pPr>
        <w:spacing w:before="0" w:beforeAutospacing="0" w:after="0" w:afterAutospacing="0"/>
        <w:ind w:firstLine="680"/>
        <w:rPr>
          <w:b/>
          <w:sz w:val="20"/>
          <w:szCs w:val="20"/>
        </w:rPr>
      </w:pPr>
    </w:p>
    <w:p w:rsidR="00CB6A3E" w:rsidRPr="00357E6F" w:rsidRDefault="00CB6A3E" w:rsidP="00CB6A3E">
      <w:pPr>
        <w:spacing w:before="0" w:beforeAutospacing="0" w:after="0" w:afterAutospacing="0"/>
        <w:ind w:firstLine="680"/>
        <w:rPr>
          <w:sz w:val="20"/>
          <w:szCs w:val="20"/>
        </w:rPr>
      </w:pPr>
      <w:r w:rsidRPr="00357E6F">
        <w:rPr>
          <w:sz w:val="20"/>
          <w:szCs w:val="20"/>
        </w:rPr>
        <w:t>Учебным планом предусматриваются следующие виды работы по дисциплине:</w:t>
      </w:r>
    </w:p>
    <w:p w:rsidR="00CB6A3E" w:rsidRPr="00357E6F" w:rsidRDefault="00CB6A3E" w:rsidP="00CB6A3E">
      <w:pPr>
        <w:spacing w:before="0" w:beforeAutospacing="0" w:after="0" w:afterAutospacing="0"/>
        <w:rPr>
          <w:b/>
          <w:sz w:val="20"/>
          <w:szCs w:val="20"/>
        </w:rPr>
      </w:pPr>
    </w:p>
    <w:tbl>
      <w:tblPr>
        <w:tblW w:w="1011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537"/>
        <w:gridCol w:w="720"/>
        <w:gridCol w:w="900"/>
        <w:gridCol w:w="720"/>
        <w:gridCol w:w="933"/>
        <w:gridCol w:w="687"/>
        <w:gridCol w:w="900"/>
      </w:tblGrid>
      <w:tr w:rsidR="00CB6A3E" w:rsidRPr="00357E6F" w:rsidTr="00CB6A3E">
        <w:tc>
          <w:tcPr>
            <w:tcW w:w="720" w:type="dxa"/>
            <w:vMerge w:val="restart"/>
            <w:vAlign w:val="center"/>
          </w:tcPr>
          <w:p w:rsidR="00CB6A3E" w:rsidRPr="00357E6F" w:rsidRDefault="00CB6A3E" w:rsidP="00CB6A3E">
            <w:pPr>
              <w:pStyle w:val="afffd"/>
              <w:suppressAutoHyphens/>
              <w:snapToGrid w:val="0"/>
              <w:jc w:val="center"/>
              <w:rPr>
                <w:b/>
                <w:sz w:val="20"/>
                <w:szCs w:val="20"/>
              </w:rPr>
            </w:pPr>
            <w:r w:rsidRPr="00357E6F">
              <w:rPr>
                <w:b/>
                <w:sz w:val="20"/>
                <w:szCs w:val="20"/>
              </w:rPr>
              <w:t>№ п/п</w:t>
            </w:r>
          </w:p>
        </w:tc>
        <w:tc>
          <w:tcPr>
            <w:tcW w:w="4537" w:type="dxa"/>
            <w:vMerge w:val="restart"/>
            <w:vAlign w:val="center"/>
          </w:tcPr>
          <w:p w:rsidR="00CB6A3E" w:rsidRPr="00357E6F" w:rsidRDefault="00CB6A3E" w:rsidP="00CB6A3E">
            <w:pPr>
              <w:pStyle w:val="afffd"/>
              <w:suppressAutoHyphens/>
              <w:snapToGrid w:val="0"/>
              <w:jc w:val="center"/>
              <w:rPr>
                <w:b/>
                <w:sz w:val="20"/>
                <w:szCs w:val="20"/>
              </w:rPr>
            </w:pPr>
            <w:r w:rsidRPr="00357E6F">
              <w:rPr>
                <w:b/>
                <w:sz w:val="20"/>
                <w:szCs w:val="20"/>
              </w:rPr>
              <w:t>Виды учебных занятий</w:t>
            </w:r>
          </w:p>
        </w:tc>
        <w:tc>
          <w:tcPr>
            <w:tcW w:w="4860" w:type="dxa"/>
            <w:gridSpan w:val="6"/>
          </w:tcPr>
          <w:p w:rsidR="00CB6A3E" w:rsidRPr="00357E6F" w:rsidRDefault="00CB6A3E" w:rsidP="00CB6A3E">
            <w:pPr>
              <w:tabs>
                <w:tab w:val="left" w:pos="900"/>
              </w:tabs>
              <w:spacing w:before="0" w:beforeAutospacing="0" w:after="0" w:afterAutospacing="0"/>
              <w:jc w:val="center"/>
              <w:rPr>
                <w:b/>
                <w:sz w:val="20"/>
                <w:szCs w:val="20"/>
              </w:rPr>
            </w:pPr>
            <w:r w:rsidRPr="00357E6F">
              <w:rPr>
                <w:b/>
                <w:sz w:val="20"/>
                <w:szCs w:val="20"/>
              </w:rPr>
              <w:t xml:space="preserve">Всего часов по формам обучения, </w:t>
            </w:r>
            <w:proofErr w:type="spellStart"/>
            <w:r w:rsidRPr="00357E6F">
              <w:rPr>
                <w:b/>
                <w:sz w:val="20"/>
                <w:szCs w:val="20"/>
              </w:rPr>
              <w:t>ак</w:t>
            </w:r>
            <w:proofErr w:type="spellEnd"/>
            <w:r w:rsidRPr="00357E6F">
              <w:rPr>
                <w:b/>
                <w:sz w:val="20"/>
                <w:szCs w:val="20"/>
              </w:rPr>
              <w:t>. ч</w:t>
            </w:r>
          </w:p>
        </w:tc>
      </w:tr>
      <w:tr w:rsidR="00CB6A3E" w:rsidRPr="00357E6F" w:rsidTr="00CB6A3E">
        <w:tc>
          <w:tcPr>
            <w:tcW w:w="720" w:type="dxa"/>
            <w:vMerge/>
          </w:tcPr>
          <w:p w:rsidR="00CB6A3E" w:rsidRPr="00357E6F" w:rsidRDefault="00CB6A3E" w:rsidP="00CB6A3E">
            <w:pPr>
              <w:tabs>
                <w:tab w:val="left" w:pos="900"/>
              </w:tabs>
              <w:spacing w:before="0" w:beforeAutospacing="0" w:after="0" w:afterAutospacing="0"/>
              <w:rPr>
                <w:b/>
                <w:sz w:val="20"/>
                <w:szCs w:val="20"/>
              </w:rPr>
            </w:pPr>
          </w:p>
        </w:tc>
        <w:tc>
          <w:tcPr>
            <w:tcW w:w="4537" w:type="dxa"/>
            <w:vMerge/>
          </w:tcPr>
          <w:p w:rsidR="00CB6A3E" w:rsidRPr="00357E6F" w:rsidRDefault="00CB6A3E" w:rsidP="00CB6A3E">
            <w:pPr>
              <w:tabs>
                <w:tab w:val="left" w:pos="900"/>
              </w:tabs>
              <w:spacing w:before="0" w:beforeAutospacing="0" w:after="0" w:afterAutospacing="0"/>
              <w:rPr>
                <w:b/>
                <w:sz w:val="20"/>
                <w:szCs w:val="20"/>
              </w:rPr>
            </w:pPr>
          </w:p>
        </w:tc>
        <w:tc>
          <w:tcPr>
            <w:tcW w:w="1620" w:type="dxa"/>
            <w:gridSpan w:val="2"/>
          </w:tcPr>
          <w:p w:rsidR="00CB6A3E" w:rsidRPr="00357E6F" w:rsidRDefault="00CB6A3E" w:rsidP="00CB6A3E">
            <w:pPr>
              <w:tabs>
                <w:tab w:val="left" w:pos="900"/>
              </w:tabs>
              <w:spacing w:before="0" w:beforeAutospacing="0" w:after="0" w:afterAutospacing="0"/>
              <w:jc w:val="center"/>
              <w:rPr>
                <w:b/>
                <w:sz w:val="20"/>
                <w:szCs w:val="20"/>
              </w:rPr>
            </w:pPr>
            <w:r w:rsidRPr="00357E6F">
              <w:rPr>
                <w:b/>
                <w:sz w:val="20"/>
                <w:szCs w:val="20"/>
              </w:rPr>
              <w:t>Очная</w:t>
            </w:r>
          </w:p>
        </w:tc>
        <w:tc>
          <w:tcPr>
            <w:tcW w:w="1653" w:type="dxa"/>
            <w:gridSpan w:val="2"/>
          </w:tcPr>
          <w:p w:rsidR="00CB6A3E" w:rsidRPr="00357E6F" w:rsidRDefault="00CB6A3E" w:rsidP="00CB6A3E">
            <w:pPr>
              <w:tabs>
                <w:tab w:val="left" w:pos="900"/>
              </w:tabs>
              <w:spacing w:before="0" w:beforeAutospacing="0" w:after="0" w:afterAutospacing="0"/>
              <w:jc w:val="center"/>
              <w:rPr>
                <w:b/>
                <w:sz w:val="20"/>
                <w:szCs w:val="20"/>
              </w:rPr>
            </w:pPr>
            <w:r w:rsidRPr="00357E6F">
              <w:rPr>
                <w:b/>
                <w:sz w:val="20"/>
                <w:szCs w:val="20"/>
              </w:rPr>
              <w:t>Очно-заочная</w:t>
            </w:r>
          </w:p>
        </w:tc>
        <w:tc>
          <w:tcPr>
            <w:tcW w:w="1587" w:type="dxa"/>
            <w:gridSpan w:val="2"/>
          </w:tcPr>
          <w:p w:rsidR="00CB6A3E" w:rsidRPr="00357E6F" w:rsidRDefault="00CB6A3E" w:rsidP="00CB6A3E">
            <w:pPr>
              <w:tabs>
                <w:tab w:val="left" w:pos="900"/>
              </w:tabs>
              <w:spacing w:before="0" w:beforeAutospacing="0" w:after="0" w:afterAutospacing="0"/>
              <w:jc w:val="center"/>
              <w:rPr>
                <w:b/>
                <w:sz w:val="20"/>
                <w:szCs w:val="20"/>
              </w:rPr>
            </w:pPr>
            <w:r w:rsidRPr="00357E6F">
              <w:rPr>
                <w:b/>
                <w:sz w:val="20"/>
                <w:szCs w:val="20"/>
              </w:rPr>
              <w:t>Заочная</w:t>
            </w:r>
          </w:p>
        </w:tc>
      </w:tr>
      <w:tr w:rsidR="00CB6A3E" w:rsidRPr="00357E6F" w:rsidTr="00CB6A3E">
        <w:tc>
          <w:tcPr>
            <w:tcW w:w="720" w:type="dxa"/>
            <w:vMerge/>
          </w:tcPr>
          <w:p w:rsidR="00CB6A3E" w:rsidRPr="00357E6F" w:rsidRDefault="00CB6A3E" w:rsidP="00CB6A3E">
            <w:pPr>
              <w:tabs>
                <w:tab w:val="left" w:pos="900"/>
              </w:tabs>
              <w:spacing w:before="0" w:beforeAutospacing="0" w:after="0" w:afterAutospacing="0"/>
              <w:rPr>
                <w:b/>
                <w:sz w:val="20"/>
                <w:szCs w:val="20"/>
              </w:rPr>
            </w:pPr>
          </w:p>
        </w:tc>
        <w:tc>
          <w:tcPr>
            <w:tcW w:w="4537" w:type="dxa"/>
            <w:vMerge/>
          </w:tcPr>
          <w:p w:rsidR="00CB6A3E" w:rsidRPr="00357E6F" w:rsidRDefault="00CB6A3E" w:rsidP="00CB6A3E">
            <w:pPr>
              <w:tabs>
                <w:tab w:val="left" w:pos="900"/>
              </w:tabs>
              <w:spacing w:before="0" w:beforeAutospacing="0" w:after="0" w:afterAutospacing="0"/>
              <w:rPr>
                <w:b/>
                <w:sz w:val="20"/>
                <w:szCs w:val="20"/>
              </w:rPr>
            </w:pPr>
          </w:p>
        </w:tc>
        <w:tc>
          <w:tcPr>
            <w:tcW w:w="720" w:type="dxa"/>
            <w:vAlign w:val="center"/>
          </w:tcPr>
          <w:p w:rsidR="00CB6A3E" w:rsidRPr="00357E6F" w:rsidRDefault="00CB6A3E" w:rsidP="00CB6A3E">
            <w:pPr>
              <w:tabs>
                <w:tab w:val="left" w:pos="900"/>
              </w:tabs>
              <w:spacing w:before="0" w:beforeAutospacing="0" w:after="0" w:afterAutospacing="0"/>
              <w:jc w:val="center"/>
              <w:rPr>
                <w:b/>
                <w:sz w:val="20"/>
                <w:szCs w:val="20"/>
              </w:rPr>
            </w:pPr>
            <w:r w:rsidRPr="00357E6F">
              <w:rPr>
                <w:b/>
                <w:sz w:val="20"/>
                <w:szCs w:val="20"/>
              </w:rPr>
              <w:t>всего</w:t>
            </w:r>
          </w:p>
        </w:tc>
        <w:tc>
          <w:tcPr>
            <w:tcW w:w="900" w:type="dxa"/>
            <w:vAlign w:val="center"/>
          </w:tcPr>
          <w:p w:rsidR="00CB6A3E" w:rsidRPr="00357E6F" w:rsidRDefault="00CB6A3E" w:rsidP="00CB6A3E">
            <w:pPr>
              <w:tabs>
                <w:tab w:val="left" w:pos="900"/>
              </w:tabs>
              <w:spacing w:before="0" w:beforeAutospacing="0" w:after="0" w:afterAutospacing="0"/>
              <w:jc w:val="center"/>
              <w:rPr>
                <w:b/>
                <w:sz w:val="20"/>
                <w:szCs w:val="20"/>
              </w:rPr>
            </w:pPr>
            <w:r w:rsidRPr="00357E6F">
              <w:rPr>
                <w:b/>
                <w:sz w:val="20"/>
                <w:szCs w:val="20"/>
              </w:rPr>
              <w:t>в том числе</w:t>
            </w:r>
          </w:p>
        </w:tc>
        <w:tc>
          <w:tcPr>
            <w:tcW w:w="720" w:type="dxa"/>
            <w:vAlign w:val="center"/>
          </w:tcPr>
          <w:p w:rsidR="00CB6A3E" w:rsidRPr="00357E6F" w:rsidRDefault="00CB6A3E" w:rsidP="00CB6A3E">
            <w:pPr>
              <w:tabs>
                <w:tab w:val="left" w:pos="900"/>
              </w:tabs>
              <w:spacing w:before="0" w:beforeAutospacing="0" w:after="0" w:afterAutospacing="0"/>
              <w:jc w:val="center"/>
              <w:rPr>
                <w:b/>
                <w:sz w:val="20"/>
                <w:szCs w:val="20"/>
              </w:rPr>
            </w:pPr>
            <w:r w:rsidRPr="00357E6F">
              <w:rPr>
                <w:b/>
                <w:sz w:val="20"/>
                <w:szCs w:val="20"/>
              </w:rPr>
              <w:t>всего</w:t>
            </w:r>
          </w:p>
        </w:tc>
        <w:tc>
          <w:tcPr>
            <w:tcW w:w="933" w:type="dxa"/>
            <w:vAlign w:val="center"/>
          </w:tcPr>
          <w:p w:rsidR="00CB6A3E" w:rsidRPr="00357E6F" w:rsidRDefault="00CB6A3E" w:rsidP="00CB6A3E">
            <w:pPr>
              <w:tabs>
                <w:tab w:val="left" w:pos="900"/>
              </w:tabs>
              <w:spacing w:before="0" w:beforeAutospacing="0" w:after="0" w:afterAutospacing="0"/>
              <w:jc w:val="center"/>
              <w:rPr>
                <w:b/>
                <w:sz w:val="20"/>
                <w:szCs w:val="20"/>
              </w:rPr>
            </w:pPr>
            <w:r w:rsidRPr="00357E6F">
              <w:rPr>
                <w:b/>
                <w:sz w:val="20"/>
                <w:szCs w:val="20"/>
              </w:rPr>
              <w:t>в том числе</w:t>
            </w:r>
          </w:p>
        </w:tc>
        <w:tc>
          <w:tcPr>
            <w:tcW w:w="687" w:type="dxa"/>
            <w:vAlign w:val="center"/>
          </w:tcPr>
          <w:p w:rsidR="00CB6A3E" w:rsidRPr="00357E6F" w:rsidRDefault="00CB6A3E" w:rsidP="00CB6A3E">
            <w:pPr>
              <w:tabs>
                <w:tab w:val="left" w:pos="900"/>
              </w:tabs>
              <w:spacing w:before="0" w:beforeAutospacing="0" w:after="0" w:afterAutospacing="0"/>
              <w:rPr>
                <w:b/>
                <w:sz w:val="20"/>
                <w:szCs w:val="20"/>
              </w:rPr>
            </w:pPr>
            <w:r w:rsidRPr="00357E6F">
              <w:rPr>
                <w:b/>
                <w:sz w:val="20"/>
                <w:szCs w:val="20"/>
              </w:rPr>
              <w:t>всего</w:t>
            </w:r>
          </w:p>
        </w:tc>
        <w:tc>
          <w:tcPr>
            <w:tcW w:w="900" w:type="dxa"/>
            <w:vAlign w:val="center"/>
          </w:tcPr>
          <w:p w:rsidR="00CB6A3E" w:rsidRPr="00357E6F" w:rsidRDefault="00CB6A3E" w:rsidP="00CB6A3E">
            <w:pPr>
              <w:tabs>
                <w:tab w:val="left" w:pos="900"/>
              </w:tabs>
              <w:spacing w:before="0" w:beforeAutospacing="0" w:after="0" w:afterAutospacing="0"/>
              <w:jc w:val="center"/>
              <w:rPr>
                <w:b/>
                <w:sz w:val="20"/>
                <w:szCs w:val="20"/>
              </w:rPr>
            </w:pPr>
            <w:r w:rsidRPr="00357E6F">
              <w:rPr>
                <w:b/>
                <w:sz w:val="20"/>
                <w:szCs w:val="20"/>
              </w:rPr>
              <w:t>в том числе</w:t>
            </w:r>
          </w:p>
        </w:tc>
      </w:tr>
      <w:tr w:rsidR="007D3153" w:rsidRPr="00357E6F" w:rsidTr="00CB6A3E">
        <w:tc>
          <w:tcPr>
            <w:tcW w:w="720" w:type="dxa"/>
          </w:tcPr>
          <w:p w:rsidR="007D3153" w:rsidRPr="00357E6F" w:rsidRDefault="007D3153" w:rsidP="007D3153">
            <w:pPr>
              <w:suppressAutoHyphens/>
              <w:snapToGrid w:val="0"/>
              <w:spacing w:before="0" w:beforeAutospacing="0" w:after="0" w:afterAutospacing="0"/>
              <w:rPr>
                <w:b/>
                <w:sz w:val="20"/>
                <w:szCs w:val="20"/>
              </w:rPr>
            </w:pPr>
            <w:r w:rsidRPr="00357E6F">
              <w:rPr>
                <w:b/>
                <w:sz w:val="20"/>
                <w:szCs w:val="20"/>
              </w:rPr>
              <w:t>1</w:t>
            </w:r>
          </w:p>
        </w:tc>
        <w:tc>
          <w:tcPr>
            <w:tcW w:w="4537" w:type="dxa"/>
          </w:tcPr>
          <w:p w:rsidR="007D3153" w:rsidRPr="00357E6F" w:rsidRDefault="007D3153" w:rsidP="007D3153">
            <w:pPr>
              <w:suppressAutoHyphens/>
              <w:snapToGrid w:val="0"/>
              <w:spacing w:before="0" w:beforeAutospacing="0" w:after="0" w:afterAutospacing="0"/>
              <w:rPr>
                <w:b/>
                <w:sz w:val="20"/>
                <w:szCs w:val="20"/>
              </w:rPr>
            </w:pPr>
            <w:r w:rsidRPr="00357E6F">
              <w:rPr>
                <w:b/>
                <w:sz w:val="20"/>
                <w:szCs w:val="20"/>
              </w:rPr>
              <w:t>Контактная работа (объем работы обучающихся во взаимодействии с преподавателем) (всего)</w:t>
            </w:r>
          </w:p>
        </w:tc>
        <w:tc>
          <w:tcPr>
            <w:tcW w:w="720" w:type="dxa"/>
          </w:tcPr>
          <w:p w:rsidR="007D3153" w:rsidRPr="00357E6F" w:rsidRDefault="007D3153" w:rsidP="007D3153">
            <w:pPr>
              <w:suppressAutoHyphens/>
              <w:snapToGrid w:val="0"/>
              <w:spacing w:before="0" w:beforeAutospacing="0" w:after="0" w:afterAutospacing="0"/>
              <w:jc w:val="center"/>
              <w:rPr>
                <w:b/>
                <w:sz w:val="20"/>
                <w:szCs w:val="20"/>
              </w:rPr>
            </w:pPr>
            <w:r w:rsidRPr="00357E6F">
              <w:rPr>
                <w:b/>
                <w:sz w:val="20"/>
                <w:szCs w:val="20"/>
              </w:rPr>
              <w:t>14,2</w:t>
            </w:r>
          </w:p>
        </w:tc>
        <w:tc>
          <w:tcPr>
            <w:tcW w:w="900" w:type="dxa"/>
          </w:tcPr>
          <w:p w:rsidR="007D3153" w:rsidRPr="00357E6F" w:rsidRDefault="007D3153" w:rsidP="007D3153">
            <w:pPr>
              <w:pStyle w:val="afffd"/>
              <w:suppressAutoHyphens/>
              <w:snapToGrid w:val="0"/>
              <w:jc w:val="center"/>
              <w:rPr>
                <w:b/>
                <w:sz w:val="20"/>
                <w:szCs w:val="20"/>
              </w:rPr>
            </w:pPr>
          </w:p>
        </w:tc>
        <w:tc>
          <w:tcPr>
            <w:tcW w:w="720" w:type="dxa"/>
          </w:tcPr>
          <w:p w:rsidR="007D3153" w:rsidRPr="00357E6F" w:rsidRDefault="007D3153" w:rsidP="007D3153">
            <w:pPr>
              <w:tabs>
                <w:tab w:val="left" w:pos="900"/>
              </w:tabs>
              <w:spacing w:before="0" w:beforeAutospacing="0" w:after="0" w:afterAutospacing="0"/>
              <w:jc w:val="center"/>
              <w:rPr>
                <w:b/>
                <w:sz w:val="20"/>
                <w:szCs w:val="20"/>
              </w:rPr>
            </w:pPr>
            <w:r w:rsidRPr="00357E6F">
              <w:rPr>
                <w:b/>
                <w:sz w:val="20"/>
                <w:szCs w:val="20"/>
              </w:rPr>
              <w:t>14,2</w:t>
            </w:r>
          </w:p>
        </w:tc>
        <w:tc>
          <w:tcPr>
            <w:tcW w:w="933" w:type="dxa"/>
          </w:tcPr>
          <w:p w:rsidR="007D3153" w:rsidRPr="00357E6F" w:rsidRDefault="007D3153" w:rsidP="007D3153">
            <w:pPr>
              <w:tabs>
                <w:tab w:val="left" w:pos="900"/>
              </w:tabs>
              <w:spacing w:before="0" w:beforeAutospacing="0" w:after="0" w:afterAutospacing="0"/>
              <w:jc w:val="center"/>
              <w:rPr>
                <w:b/>
                <w:sz w:val="20"/>
                <w:szCs w:val="20"/>
              </w:rPr>
            </w:pPr>
          </w:p>
        </w:tc>
        <w:tc>
          <w:tcPr>
            <w:tcW w:w="687" w:type="dxa"/>
          </w:tcPr>
          <w:p w:rsidR="007D3153" w:rsidRPr="00357E6F" w:rsidRDefault="007D3153" w:rsidP="007D3153">
            <w:pPr>
              <w:pStyle w:val="afffd"/>
              <w:suppressAutoHyphens/>
              <w:snapToGrid w:val="0"/>
              <w:jc w:val="center"/>
              <w:rPr>
                <w:b/>
                <w:sz w:val="20"/>
                <w:szCs w:val="20"/>
              </w:rPr>
            </w:pPr>
            <w:r w:rsidRPr="00357E6F">
              <w:rPr>
                <w:b/>
                <w:sz w:val="20"/>
                <w:szCs w:val="20"/>
              </w:rPr>
              <w:t>8,2</w:t>
            </w:r>
          </w:p>
        </w:tc>
        <w:tc>
          <w:tcPr>
            <w:tcW w:w="900" w:type="dxa"/>
          </w:tcPr>
          <w:p w:rsidR="007D3153" w:rsidRPr="00357E6F" w:rsidRDefault="007D3153" w:rsidP="007D3153">
            <w:pPr>
              <w:pStyle w:val="afffd"/>
              <w:suppressAutoHyphens/>
              <w:snapToGrid w:val="0"/>
              <w:jc w:val="center"/>
              <w:rPr>
                <w:b/>
                <w:sz w:val="20"/>
                <w:szCs w:val="20"/>
              </w:rPr>
            </w:pPr>
          </w:p>
        </w:tc>
      </w:tr>
      <w:tr w:rsidR="007D3153" w:rsidRPr="00357E6F" w:rsidTr="007D3153">
        <w:tc>
          <w:tcPr>
            <w:tcW w:w="720" w:type="dxa"/>
          </w:tcPr>
          <w:p w:rsidR="007D3153" w:rsidRPr="00357E6F" w:rsidRDefault="007D3153" w:rsidP="007D3153">
            <w:pPr>
              <w:suppressAutoHyphens/>
              <w:snapToGrid w:val="0"/>
              <w:spacing w:before="0" w:beforeAutospacing="0" w:after="0" w:afterAutospacing="0"/>
              <w:rPr>
                <w:sz w:val="20"/>
                <w:szCs w:val="20"/>
              </w:rPr>
            </w:pPr>
            <w:r w:rsidRPr="00357E6F">
              <w:rPr>
                <w:sz w:val="20"/>
                <w:szCs w:val="20"/>
              </w:rPr>
              <w:t>1.1</w:t>
            </w:r>
          </w:p>
        </w:tc>
        <w:tc>
          <w:tcPr>
            <w:tcW w:w="4537" w:type="dxa"/>
          </w:tcPr>
          <w:p w:rsidR="007D3153" w:rsidRPr="00357E6F" w:rsidRDefault="007D3153" w:rsidP="007D3153">
            <w:pPr>
              <w:suppressAutoHyphens/>
              <w:snapToGrid w:val="0"/>
              <w:spacing w:before="0" w:beforeAutospacing="0" w:after="0" w:afterAutospacing="0"/>
              <w:rPr>
                <w:sz w:val="20"/>
                <w:szCs w:val="20"/>
              </w:rPr>
            </w:pPr>
            <w:r w:rsidRPr="00357E6F">
              <w:rPr>
                <w:sz w:val="20"/>
                <w:szCs w:val="20"/>
              </w:rPr>
              <w:t>занятия лекционного типа (лекции)</w:t>
            </w:r>
          </w:p>
        </w:tc>
        <w:tc>
          <w:tcPr>
            <w:tcW w:w="720" w:type="dxa"/>
            <w:vAlign w:val="center"/>
          </w:tcPr>
          <w:p w:rsidR="007D3153" w:rsidRPr="00357E6F" w:rsidRDefault="007D3153" w:rsidP="007D3153">
            <w:pPr>
              <w:suppressAutoHyphens/>
              <w:snapToGrid w:val="0"/>
              <w:spacing w:before="0" w:beforeAutospacing="0" w:after="0" w:afterAutospacing="0"/>
              <w:jc w:val="center"/>
              <w:rPr>
                <w:sz w:val="20"/>
                <w:szCs w:val="20"/>
              </w:rPr>
            </w:pPr>
            <w:r w:rsidRPr="00357E6F">
              <w:rPr>
                <w:sz w:val="20"/>
                <w:szCs w:val="20"/>
              </w:rPr>
              <w:t>4</w:t>
            </w:r>
          </w:p>
        </w:tc>
        <w:tc>
          <w:tcPr>
            <w:tcW w:w="900" w:type="dxa"/>
          </w:tcPr>
          <w:p w:rsidR="007D3153" w:rsidRPr="00357E6F" w:rsidRDefault="007D3153" w:rsidP="007D3153">
            <w:pPr>
              <w:pStyle w:val="afffd"/>
              <w:suppressAutoHyphens/>
              <w:snapToGrid w:val="0"/>
              <w:jc w:val="center"/>
              <w:rPr>
                <w:sz w:val="20"/>
                <w:szCs w:val="20"/>
              </w:rPr>
            </w:pPr>
          </w:p>
        </w:tc>
        <w:tc>
          <w:tcPr>
            <w:tcW w:w="720" w:type="dxa"/>
            <w:vAlign w:val="center"/>
          </w:tcPr>
          <w:p w:rsidR="007D3153" w:rsidRPr="00357E6F" w:rsidRDefault="007D3153" w:rsidP="007D3153">
            <w:pPr>
              <w:tabs>
                <w:tab w:val="left" w:pos="900"/>
              </w:tabs>
              <w:spacing w:before="0" w:beforeAutospacing="0" w:after="0" w:afterAutospacing="0"/>
              <w:jc w:val="center"/>
              <w:rPr>
                <w:sz w:val="20"/>
                <w:szCs w:val="20"/>
              </w:rPr>
            </w:pPr>
            <w:r w:rsidRPr="00357E6F">
              <w:rPr>
                <w:sz w:val="20"/>
                <w:szCs w:val="20"/>
              </w:rPr>
              <w:t>4</w:t>
            </w:r>
          </w:p>
        </w:tc>
        <w:tc>
          <w:tcPr>
            <w:tcW w:w="933" w:type="dxa"/>
          </w:tcPr>
          <w:p w:rsidR="007D3153" w:rsidRPr="00357E6F" w:rsidRDefault="007D3153" w:rsidP="007D3153">
            <w:pPr>
              <w:tabs>
                <w:tab w:val="left" w:pos="900"/>
              </w:tabs>
              <w:spacing w:before="0" w:beforeAutospacing="0" w:after="0" w:afterAutospacing="0"/>
              <w:jc w:val="center"/>
              <w:rPr>
                <w:b/>
                <w:sz w:val="20"/>
                <w:szCs w:val="20"/>
              </w:rPr>
            </w:pPr>
          </w:p>
        </w:tc>
        <w:tc>
          <w:tcPr>
            <w:tcW w:w="687" w:type="dxa"/>
          </w:tcPr>
          <w:p w:rsidR="007D3153" w:rsidRPr="00357E6F" w:rsidRDefault="007D3153" w:rsidP="007D3153">
            <w:pPr>
              <w:pStyle w:val="afffd"/>
              <w:suppressAutoHyphens/>
              <w:snapToGrid w:val="0"/>
              <w:jc w:val="center"/>
              <w:rPr>
                <w:sz w:val="20"/>
                <w:szCs w:val="20"/>
              </w:rPr>
            </w:pPr>
            <w:r w:rsidRPr="00357E6F">
              <w:rPr>
                <w:sz w:val="20"/>
                <w:szCs w:val="20"/>
              </w:rPr>
              <w:t>2</w:t>
            </w:r>
          </w:p>
        </w:tc>
        <w:tc>
          <w:tcPr>
            <w:tcW w:w="900" w:type="dxa"/>
          </w:tcPr>
          <w:p w:rsidR="007D3153" w:rsidRPr="00357E6F" w:rsidRDefault="007D3153" w:rsidP="007D3153">
            <w:pPr>
              <w:pStyle w:val="afffd"/>
              <w:suppressAutoHyphens/>
              <w:snapToGrid w:val="0"/>
              <w:jc w:val="center"/>
              <w:rPr>
                <w:sz w:val="20"/>
                <w:szCs w:val="20"/>
              </w:rPr>
            </w:pPr>
          </w:p>
        </w:tc>
      </w:tr>
      <w:tr w:rsidR="007D3153" w:rsidRPr="00357E6F" w:rsidTr="00CB6A3E">
        <w:tc>
          <w:tcPr>
            <w:tcW w:w="720" w:type="dxa"/>
          </w:tcPr>
          <w:p w:rsidR="007D3153" w:rsidRPr="00357E6F" w:rsidRDefault="007D3153" w:rsidP="007D3153">
            <w:pPr>
              <w:suppressAutoHyphens/>
              <w:snapToGrid w:val="0"/>
              <w:spacing w:before="0" w:beforeAutospacing="0" w:after="0" w:afterAutospacing="0"/>
              <w:rPr>
                <w:sz w:val="20"/>
                <w:szCs w:val="20"/>
              </w:rPr>
            </w:pPr>
            <w:r w:rsidRPr="00357E6F">
              <w:rPr>
                <w:sz w:val="20"/>
                <w:szCs w:val="20"/>
              </w:rPr>
              <w:t>1.2</w:t>
            </w:r>
          </w:p>
        </w:tc>
        <w:tc>
          <w:tcPr>
            <w:tcW w:w="4537" w:type="dxa"/>
          </w:tcPr>
          <w:p w:rsidR="007D3153" w:rsidRPr="00357E6F" w:rsidRDefault="007D3153" w:rsidP="007D3153">
            <w:pPr>
              <w:suppressAutoHyphens/>
              <w:snapToGrid w:val="0"/>
              <w:spacing w:before="0" w:beforeAutospacing="0" w:after="0" w:afterAutospacing="0"/>
              <w:rPr>
                <w:sz w:val="20"/>
                <w:szCs w:val="20"/>
              </w:rPr>
            </w:pPr>
            <w:r w:rsidRPr="00357E6F">
              <w:rPr>
                <w:sz w:val="20"/>
                <w:szCs w:val="20"/>
              </w:rPr>
              <w:t xml:space="preserve">занятия семинарского типа (практические)*, </w:t>
            </w:r>
          </w:p>
          <w:p w:rsidR="007D3153" w:rsidRPr="00357E6F" w:rsidRDefault="007D3153" w:rsidP="007D3153">
            <w:pPr>
              <w:suppressAutoHyphens/>
              <w:snapToGrid w:val="0"/>
              <w:spacing w:before="0" w:beforeAutospacing="0" w:after="0" w:afterAutospacing="0"/>
              <w:rPr>
                <w:sz w:val="20"/>
                <w:szCs w:val="20"/>
              </w:rPr>
            </w:pPr>
            <w:r w:rsidRPr="00357E6F">
              <w:rPr>
                <w:sz w:val="20"/>
                <w:szCs w:val="20"/>
              </w:rPr>
              <w:t xml:space="preserve">в том числе: </w:t>
            </w:r>
          </w:p>
        </w:tc>
        <w:tc>
          <w:tcPr>
            <w:tcW w:w="720" w:type="dxa"/>
          </w:tcPr>
          <w:p w:rsidR="007D3153" w:rsidRPr="00357E6F" w:rsidRDefault="007D3153" w:rsidP="007D3153">
            <w:pPr>
              <w:pStyle w:val="261"/>
              <w:suppressAutoHyphens/>
              <w:snapToGrid w:val="0"/>
              <w:spacing w:line="240" w:lineRule="auto"/>
              <w:jc w:val="center"/>
              <w:rPr>
                <w:rFonts w:ascii="Times New Roman" w:eastAsia="Times New Roman" w:hAnsi="Times New Roman"/>
                <w:b w:val="0"/>
                <w:bCs/>
                <w:sz w:val="20"/>
              </w:rPr>
            </w:pPr>
            <w:r w:rsidRPr="00357E6F">
              <w:rPr>
                <w:sz w:val="20"/>
                <w:szCs w:val="20"/>
              </w:rPr>
              <w:t>8</w:t>
            </w:r>
          </w:p>
        </w:tc>
        <w:tc>
          <w:tcPr>
            <w:tcW w:w="900" w:type="dxa"/>
          </w:tcPr>
          <w:p w:rsidR="007D3153" w:rsidRPr="00357E6F" w:rsidRDefault="007D3153" w:rsidP="007D3153">
            <w:pPr>
              <w:pStyle w:val="261"/>
              <w:suppressAutoHyphens/>
              <w:snapToGrid w:val="0"/>
              <w:spacing w:line="240" w:lineRule="auto"/>
              <w:jc w:val="center"/>
              <w:rPr>
                <w:rFonts w:ascii="Times New Roman" w:eastAsia="Times New Roman" w:hAnsi="Times New Roman"/>
                <w:b w:val="0"/>
                <w:bCs/>
                <w:sz w:val="20"/>
              </w:rPr>
            </w:pPr>
          </w:p>
        </w:tc>
        <w:tc>
          <w:tcPr>
            <w:tcW w:w="720" w:type="dxa"/>
          </w:tcPr>
          <w:p w:rsidR="007D3153" w:rsidRPr="00357E6F" w:rsidRDefault="007D3153" w:rsidP="007D3153">
            <w:pPr>
              <w:tabs>
                <w:tab w:val="left" w:pos="900"/>
              </w:tabs>
              <w:spacing w:before="0" w:beforeAutospacing="0" w:after="0" w:afterAutospacing="0"/>
              <w:jc w:val="center"/>
              <w:rPr>
                <w:sz w:val="20"/>
                <w:szCs w:val="20"/>
              </w:rPr>
            </w:pPr>
            <w:r w:rsidRPr="00357E6F">
              <w:rPr>
                <w:sz w:val="20"/>
                <w:szCs w:val="20"/>
              </w:rPr>
              <w:t>8</w:t>
            </w:r>
          </w:p>
        </w:tc>
        <w:tc>
          <w:tcPr>
            <w:tcW w:w="933" w:type="dxa"/>
          </w:tcPr>
          <w:p w:rsidR="007D3153" w:rsidRPr="00357E6F" w:rsidRDefault="007D3153" w:rsidP="007D3153">
            <w:pPr>
              <w:tabs>
                <w:tab w:val="left" w:pos="900"/>
              </w:tabs>
              <w:spacing w:before="0" w:beforeAutospacing="0" w:after="0" w:afterAutospacing="0"/>
              <w:jc w:val="center"/>
              <w:rPr>
                <w:sz w:val="20"/>
                <w:szCs w:val="20"/>
              </w:rPr>
            </w:pPr>
          </w:p>
        </w:tc>
        <w:tc>
          <w:tcPr>
            <w:tcW w:w="687" w:type="dxa"/>
          </w:tcPr>
          <w:p w:rsidR="007D3153" w:rsidRPr="00357E6F" w:rsidRDefault="007D3153" w:rsidP="007D3153">
            <w:pPr>
              <w:pStyle w:val="261"/>
              <w:suppressAutoHyphens/>
              <w:snapToGrid w:val="0"/>
              <w:spacing w:line="240" w:lineRule="auto"/>
              <w:jc w:val="center"/>
              <w:rPr>
                <w:rFonts w:ascii="Times New Roman" w:eastAsia="Times New Roman" w:hAnsi="Times New Roman"/>
                <w:b w:val="0"/>
                <w:bCs/>
                <w:sz w:val="20"/>
              </w:rPr>
            </w:pPr>
            <w:r w:rsidRPr="00357E6F">
              <w:rPr>
                <w:rFonts w:ascii="Times New Roman" w:eastAsia="Times New Roman" w:hAnsi="Times New Roman"/>
                <w:b w:val="0"/>
                <w:bCs/>
                <w:sz w:val="20"/>
              </w:rPr>
              <w:t>4</w:t>
            </w:r>
          </w:p>
        </w:tc>
        <w:tc>
          <w:tcPr>
            <w:tcW w:w="900" w:type="dxa"/>
          </w:tcPr>
          <w:p w:rsidR="007D3153" w:rsidRPr="00357E6F" w:rsidRDefault="007D3153" w:rsidP="007D3153">
            <w:pPr>
              <w:pStyle w:val="261"/>
              <w:suppressAutoHyphens/>
              <w:snapToGrid w:val="0"/>
              <w:spacing w:line="240" w:lineRule="auto"/>
              <w:jc w:val="center"/>
              <w:rPr>
                <w:rFonts w:ascii="Times New Roman" w:eastAsia="Times New Roman" w:hAnsi="Times New Roman"/>
                <w:b w:val="0"/>
                <w:bCs/>
                <w:sz w:val="20"/>
              </w:rPr>
            </w:pPr>
          </w:p>
        </w:tc>
      </w:tr>
      <w:tr w:rsidR="007D3153" w:rsidRPr="00357E6F" w:rsidTr="00CB6A3E">
        <w:tc>
          <w:tcPr>
            <w:tcW w:w="720" w:type="dxa"/>
          </w:tcPr>
          <w:p w:rsidR="007D3153" w:rsidRPr="00357E6F" w:rsidRDefault="007D3153" w:rsidP="007D3153">
            <w:pPr>
              <w:suppressAutoHyphens/>
              <w:snapToGrid w:val="0"/>
              <w:spacing w:before="0" w:beforeAutospacing="0" w:after="0" w:afterAutospacing="0"/>
              <w:rPr>
                <w:sz w:val="20"/>
                <w:szCs w:val="20"/>
              </w:rPr>
            </w:pPr>
            <w:r w:rsidRPr="00357E6F">
              <w:rPr>
                <w:sz w:val="20"/>
                <w:szCs w:val="20"/>
              </w:rPr>
              <w:t>1.2.1</w:t>
            </w:r>
          </w:p>
        </w:tc>
        <w:tc>
          <w:tcPr>
            <w:tcW w:w="4537" w:type="dxa"/>
          </w:tcPr>
          <w:p w:rsidR="007D3153" w:rsidRPr="00357E6F" w:rsidRDefault="007D3153" w:rsidP="007D3153">
            <w:pPr>
              <w:suppressAutoHyphens/>
              <w:snapToGrid w:val="0"/>
              <w:spacing w:before="0" w:beforeAutospacing="0" w:after="0" w:afterAutospacing="0"/>
              <w:rPr>
                <w:sz w:val="20"/>
                <w:szCs w:val="20"/>
              </w:rPr>
            </w:pPr>
            <w:r w:rsidRPr="00357E6F">
              <w:rPr>
                <w:sz w:val="20"/>
                <w:szCs w:val="20"/>
              </w:rPr>
              <w:t xml:space="preserve">семинар-дискуссия, </w:t>
            </w:r>
          </w:p>
          <w:p w:rsidR="007D3153" w:rsidRPr="00357E6F" w:rsidRDefault="007D3153" w:rsidP="007D3153">
            <w:pPr>
              <w:suppressAutoHyphens/>
              <w:snapToGrid w:val="0"/>
              <w:spacing w:before="0" w:beforeAutospacing="0" w:after="0" w:afterAutospacing="0"/>
              <w:rPr>
                <w:sz w:val="20"/>
                <w:szCs w:val="20"/>
              </w:rPr>
            </w:pPr>
            <w:r w:rsidRPr="00357E6F">
              <w:rPr>
                <w:sz w:val="20"/>
                <w:szCs w:val="20"/>
              </w:rPr>
              <w:t>практические занятия</w:t>
            </w:r>
          </w:p>
        </w:tc>
        <w:tc>
          <w:tcPr>
            <w:tcW w:w="720" w:type="dxa"/>
          </w:tcPr>
          <w:p w:rsidR="007D3153" w:rsidRPr="00357E6F" w:rsidRDefault="007D3153" w:rsidP="007D3153">
            <w:pPr>
              <w:suppressAutoHyphens/>
              <w:snapToGrid w:val="0"/>
              <w:spacing w:before="0" w:beforeAutospacing="0" w:after="0" w:afterAutospacing="0"/>
              <w:jc w:val="center"/>
              <w:rPr>
                <w:sz w:val="20"/>
                <w:szCs w:val="20"/>
              </w:rPr>
            </w:pPr>
          </w:p>
        </w:tc>
        <w:tc>
          <w:tcPr>
            <w:tcW w:w="900" w:type="dxa"/>
          </w:tcPr>
          <w:p w:rsidR="007D3153" w:rsidRPr="00357E6F" w:rsidRDefault="007D3153" w:rsidP="007D3153">
            <w:pPr>
              <w:pStyle w:val="261"/>
              <w:suppressAutoHyphens/>
              <w:snapToGrid w:val="0"/>
              <w:spacing w:line="240" w:lineRule="auto"/>
              <w:jc w:val="center"/>
              <w:rPr>
                <w:rFonts w:ascii="Times New Roman" w:eastAsia="Times New Roman" w:hAnsi="Times New Roman"/>
                <w:b w:val="0"/>
                <w:bCs/>
                <w:sz w:val="20"/>
              </w:rPr>
            </w:pPr>
            <w:r w:rsidRPr="00357E6F">
              <w:rPr>
                <w:rFonts w:ascii="Times New Roman" w:eastAsia="Times New Roman" w:hAnsi="Times New Roman"/>
                <w:b w:val="0"/>
                <w:bCs/>
                <w:sz w:val="20"/>
              </w:rPr>
              <w:t>0</w:t>
            </w:r>
          </w:p>
          <w:p w:rsidR="007D3153" w:rsidRPr="00357E6F" w:rsidRDefault="007D3153" w:rsidP="007D3153">
            <w:pPr>
              <w:pStyle w:val="261"/>
              <w:suppressAutoHyphens/>
              <w:snapToGrid w:val="0"/>
              <w:spacing w:line="240" w:lineRule="auto"/>
              <w:jc w:val="center"/>
              <w:rPr>
                <w:rFonts w:ascii="Times New Roman" w:eastAsia="Times New Roman" w:hAnsi="Times New Roman"/>
                <w:b w:val="0"/>
                <w:bCs/>
                <w:sz w:val="20"/>
              </w:rPr>
            </w:pPr>
            <w:r w:rsidRPr="00357E6F">
              <w:rPr>
                <w:sz w:val="20"/>
                <w:szCs w:val="20"/>
              </w:rPr>
              <w:t>8</w:t>
            </w:r>
          </w:p>
        </w:tc>
        <w:tc>
          <w:tcPr>
            <w:tcW w:w="720" w:type="dxa"/>
          </w:tcPr>
          <w:p w:rsidR="007D3153" w:rsidRPr="00357E6F" w:rsidRDefault="007D3153" w:rsidP="007D3153">
            <w:pPr>
              <w:tabs>
                <w:tab w:val="left" w:pos="900"/>
              </w:tabs>
              <w:spacing w:before="0" w:beforeAutospacing="0" w:after="0" w:afterAutospacing="0"/>
              <w:jc w:val="center"/>
              <w:rPr>
                <w:sz w:val="20"/>
                <w:szCs w:val="20"/>
              </w:rPr>
            </w:pPr>
          </w:p>
        </w:tc>
        <w:tc>
          <w:tcPr>
            <w:tcW w:w="933" w:type="dxa"/>
          </w:tcPr>
          <w:p w:rsidR="007D3153" w:rsidRPr="00357E6F" w:rsidRDefault="007D3153" w:rsidP="007D3153">
            <w:pPr>
              <w:pStyle w:val="261"/>
              <w:suppressAutoHyphens/>
              <w:snapToGrid w:val="0"/>
              <w:spacing w:line="240" w:lineRule="auto"/>
              <w:jc w:val="center"/>
              <w:rPr>
                <w:rFonts w:ascii="Times New Roman" w:eastAsia="Times New Roman" w:hAnsi="Times New Roman"/>
                <w:b w:val="0"/>
                <w:bCs/>
                <w:sz w:val="20"/>
              </w:rPr>
            </w:pPr>
            <w:r w:rsidRPr="00357E6F">
              <w:rPr>
                <w:rFonts w:ascii="Times New Roman" w:eastAsia="Times New Roman" w:hAnsi="Times New Roman"/>
                <w:b w:val="0"/>
                <w:bCs/>
                <w:sz w:val="20"/>
              </w:rPr>
              <w:t>0</w:t>
            </w:r>
          </w:p>
          <w:p w:rsidR="007D3153" w:rsidRPr="00357E6F" w:rsidRDefault="007D3153" w:rsidP="007D3153">
            <w:pPr>
              <w:tabs>
                <w:tab w:val="left" w:pos="900"/>
              </w:tabs>
              <w:spacing w:before="0" w:beforeAutospacing="0" w:after="0" w:afterAutospacing="0"/>
              <w:jc w:val="center"/>
              <w:rPr>
                <w:sz w:val="20"/>
                <w:szCs w:val="20"/>
              </w:rPr>
            </w:pPr>
            <w:r w:rsidRPr="00357E6F">
              <w:rPr>
                <w:sz w:val="20"/>
                <w:szCs w:val="20"/>
              </w:rPr>
              <w:t>8</w:t>
            </w:r>
          </w:p>
        </w:tc>
        <w:tc>
          <w:tcPr>
            <w:tcW w:w="687" w:type="dxa"/>
          </w:tcPr>
          <w:p w:rsidR="007D3153" w:rsidRPr="00357E6F" w:rsidRDefault="007D3153" w:rsidP="007D3153">
            <w:pPr>
              <w:pStyle w:val="261"/>
              <w:suppressAutoHyphens/>
              <w:snapToGrid w:val="0"/>
              <w:spacing w:line="240" w:lineRule="auto"/>
              <w:rPr>
                <w:rFonts w:ascii="Times New Roman" w:eastAsia="Times New Roman" w:hAnsi="Times New Roman"/>
                <w:b w:val="0"/>
                <w:bCs/>
                <w:sz w:val="20"/>
              </w:rPr>
            </w:pPr>
          </w:p>
        </w:tc>
        <w:tc>
          <w:tcPr>
            <w:tcW w:w="900" w:type="dxa"/>
          </w:tcPr>
          <w:p w:rsidR="007D3153" w:rsidRPr="00357E6F" w:rsidRDefault="007D3153" w:rsidP="007D3153">
            <w:pPr>
              <w:pStyle w:val="261"/>
              <w:suppressAutoHyphens/>
              <w:snapToGrid w:val="0"/>
              <w:spacing w:line="240" w:lineRule="auto"/>
              <w:jc w:val="center"/>
              <w:rPr>
                <w:rFonts w:ascii="Times New Roman" w:eastAsia="Times New Roman" w:hAnsi="Times New Roman"/>
                <w:b w:val="0"/>
                <w:bCs/>
                <w:sz w:val="20"/>
              </w:rPr>
            </w:pPr>
            <w:r w:rsidRPr="00357E6F">
              <w:rPr>
                <w:rFonts w:ascii="Times New Roman" w:eastAsia="Times New Roman" w:hAnsi="Times New Roman"/>
                <w:b w:val="0"/>
                <w:bCs/>
                <w:sz w:val="20"/>
              </w:rPr>
              <w:t>0</w:t>
            </w:r>
          </w:p>
          <w:p w:rsidR="007D3153" w:rsidRPr="00357E6F" w:rsidRDefault="007D3153" w:rsidP="007D3153">
            <w:pPr>
              <w:pStyle w:val="261"/>
              <w:suppressAutoHyphens/>
              <w:snapToGrid w:val="0"/>
              <w:spacing w:line="240" w:lineRule="auto"/>
              <w:jc w:val="center"/>
              <w:rPr>
                <w:rFonts w:ascii="Times New Roman" w:eastAsia="Times New Roman" w:hAnsi="Times New Roman"/>
                <w:b w:val="0"/>
                <w:bCs/>
                <w:sz w:val="20"/>
              </w:rPr>
            </w:pPr>
            <w:r w:rsidRPr="00357E6F">
              <w:rPr>
                <w:rFonts w:ascii="Times New Roman" w:eastAsia="Times New Roman" w:hAnsi="Times New Roman"/>
                <w:b w:val="0"/>
                <w:bCs/>
                <w:sz w:val="20"/>
              </w:rPr>
              <w:t>4</w:t>
            </w:r>
          </w:p>
        </w:tc>
      </w:tr>
      <w:tr w:rsidR="007D3153" w:rsidRPr="00357E6F" w:rsidTr="00CB6A3E">
        <w:tc>
          <w:tcPr>
            <w:tcW w:w="720" w:type="dxa"/>
          </w:tcPr>
          <w:p w:rsidR="007D3153" w:rsidRPr="00357E6F" w:rsidRDefault="007D3153" w:rsidP="007D3153">
            <w:pPr>
              <w:suppressAutoHyphens/>
              <w:snapToGrid w:val="0"/>
              <w:spacing w:before="0" w:beforeAutospacing="0" w:after="0" w:afterAutospacing="0"/>
              <w:rPr>
                <w:sz w:val="20"/>
                <w:szCs w:val="20"/>
              </w:rPr>
            </w:pPr>
            <w:r w:rsidRPr="00357E6F">
              <w:rPr>
                <w:sz w:val="20"/>
                <w:szCs w:val="20"/>
              </w:rPr>
              <w:t>1.2.2</w:t>
            </w:r>
          </w:p>
        </w:tc>
        <w:tc>
          <w:tcPr>
            <w:tcW w:w="4537" w:type="dxa"/>
          </w:tcPr>
          <w:p w:rsidR="007D3153" w:rsidRPr="00357E6F" w:rsidRDefault="007D3153" w:rsidP="007D3153">
            <w:pPr>
              <w:suppressAutoHyphens/>
              <w:snapToGrid w:val="0"/>
              <w:spacing w:before="0" w:beforeAutospacing="0" w:after="0" w:afterAutospacing="0"/>
              <w:rPr>
                <w:sz w:val="20"/>
                <w:szCs w:val="20"/>
              </w:rPr>
            </w:pPr>
            <w:r w:rsidRPr="00357E6F">
              <w:rPr>
                <w:sz w:val="20"/>
                <w:szCs w:val="20"/>
              </w:rPr>
              <w:t>занятия семинарского типа: лабораторные работы  (лабораторные практикумы)</w:t>
            </w:r>
          </w:p>
        </w:tc>
        <w:tc>
          <w:tcPr>
            <w:tcW w:w="720" w:type="dxa"/>
          </w:tcPr>
          <w:p w:rsidR="007D3153" w:rsidRPr="00357E6F" w:rsidRDefault="007D3153" w:rsidP="007D3153">
            <w:pPr>
              <w:suppressAutoHyphens/>
              <w:snapToGrid w:val="0"/>
              <w:spacing w:before="0" w:beforeAutospacing="0" w:after="0" w:afterAutospacing="0"/>
              <w:jc w:val="center"/>
              <w:rPr>
                <w:sz w:val="20"/>
                <w:szCs w:val="20"/>
              </w:rPr>
            </w:pPr>
            <w:r w:rsidRPr="00357E6F">
              <w:rPr>
                <w:sz w:val="20"/>
                <w:szCs w:val="20"/>
              </w:rPr>
              <w:t>-</w:t>
            </w:r>
          </w:p>
        </w:tc>
        <w:tc>
          <w:tcPr>
            <w:tcW w:w="900" w:type="dxa"/>
          </w:tcPr>
          <w:p w:rsidR="007D3153" w:rsidRPr="00357E6F" w:rsidRDefault="007D3153" w:rsidP="007D3153">
            <w:pPr>
              <w:pStyle w:val="afffd"/>
              <w:suppressAutoHyphens/>
              <w:snapToGrid w:val="0"/>
              <w:jc w:val="center"/>
              <w:rPr>
                <w:sz w:val="20"/>
                <w:szCs w:val="20"/>
              </w:rPr>
            </w:pPr>
          </w:p>
        </w:tc>
        <w:tc>
          <w:tcPr>
            <w:tcW w:w="720" w:type="dxa"/>
          </w:tcPr>
          <w:p w:rsidR="007D3153" w:rsidRPr="00357E6F" w:rsidRDefault="007D3153" w:rsidP="007D3153">
            <w:pPr>
              <w:suppressAutoHyphens/>
              <w:snapToGrid w:val="0"/>
              <w:spacing w:before="0" w:beforeAutospacing="0" w:after="0" w:afterAutospacing="0"/>
              <w:jc w:val="center"/>
              <w:rPr>
                <w:sz w:val="20"/>
                <w:szCs w:val="20"/>
              </w:rPr>
            </w:pPr>
            <w:r w:rsidRPr="00357E6F">
              <w:rPr>
                <w:sz w:val="20"/>
                <w:szCs w:val="20"/>
              </w:rPr>
              <w:t>-</w:t>
            </w:r>
          </w:p>
        </w:tc>
        <w:tc>
          <w:tcPr>
            <w:tcW w:w="933" w:type="dxa"/>
          </w:tcPr>
          <w:p w:rsidR="007D3153" w:rsidRPr="00357E6F" w:rsidRDefault="007D3153" w:rsidP="007D3153">
            <w:pPr>
              <w:tabs>
                <w:tab w:val="left" w:pos="900"/>
              </w:tabs>
              <w:spacing w:before="0" w:beforeAutospacing="0" w:after="0" w:afterAutospacing="0"/>
              <w:jc w:val="center"/>
              <w:rPr>
                <w:b/>
                <w:sz w:val="20"/>
                <w:szCs w:val="20"/>
              </w:rPr>
            </w:pPr>
          </w:p>
        </w:tc>
        <w:tc>
          <w:tcPr>
            <w:tcW w:w="687" w:type="dxa"/>
          </w:tcPr>
          <w:p w:rsidR="007D3153" w:rsidRPr="00357E6F" w:rsidRDefault="007D3153" w:rsidP="007D3153">
            <w:pPr>
              <w:pStyle w:val="afffd"/>
              <w:suppressAutoHyphens/>
              <w:snapToGrid w:val="0"/>
              <w:jc w:val="center"/>
              <w:rPr>
                <w:sz w:val="20"/>
                <w:szCs w:val="20"/>
              </w:rPr>
            </w:pPr>
            <w:r w:rsidRPr="00357E6F">
              <w:rPr>
                <w:sz w:val="20"/>
                <w:szCs w:val="20"/>
              </w:rPr>
              <w:t>-</w:t>
            </w:r>
          </w:p>
        </w:tc>
        <w:tc>
          <w:tcPr>
            <w:tcW w:w="900" w:type="dxa"/>
          </w:tcPr>
          <w:p w:rsidR="007D3153" w:rsidRPr="00357E6F" w:rsidRDefault="007D3153" w:rsidP="007D3153">
            <w:pPr>
              <w:pStyle w:val="afffd"/>
              <w:suppressAutoHyphens/>
              <w:snapToGrid w:val="0"/>
              <w:jc w:val="center"/>
              <w:rPr>
                <w:sz w:val="20"/>
                <w:szCs w:val="20"/>
              </w:rPr>
            </w:pPr>
          </w:p>
        </w:tc>
      </w:tr>
      <w:tr w:rsidR="007D3153" w:rsidRPr="00357E6F" w:rsidTr="00CB6A3E">
        <w:tc>
          <w:tcPr>
            <w:tcW w:w="720" w:type="dxa"/>
          </w:tcPr>
          <w:p w:rsidR="007D3153" w:rsidRPr="00357E6F" w:rsidRDefault="007D3153" w:rsidP="007D3153">
            <w:pPr>
              <w:suppressAutoHyphens/>
              <w:snapToGrid w:val="0"/>
              <w:spacing w:before="0" w:beforeAutospacing="0" w:after="0" w:afterAutospacing="0"/>
              <w:rPr>
                <w:sz w:val="20"/>
                <w:szCs w:val="20"/>
              </w:rPr>
            </w:pPr>
            <w:r w:rsidRPr="00357E6F">
              <w:rPr>
                <w:sz w:val="20"/>
                <w:szCs w:val="20"/>
              </w:rPr>
              <w:t>1.2.3</w:t>
            </w:r>
          </w:p>
        </w:tc>
        <w:tc>
          <w:tcPr>
            <w:tcW w:w="4537" w:type="dxa"/>
          </w:tcPr>
          <w:p w:rsidR="007D3153" w:rsidRPr="00357E6F" w:rsidRDefault="007D3153" w:rsidP="007D3153">
            <w:pPr>
              <w:suppressAutoHyphens/>
              <w:snapToGrid w:val="0"/>
              <w:spacing w:before="0" w:beforeAutospacing="0" w:after="0" w:afterAutospacing="0"/>
              <w:rPr>
                <w:sz w:val="20"/>
                <w:szCs w:val="20"/>
              </w:rPr>
            </w:pPr>
            <w:r w:rsidRPr="00357E6F">
              <w:rPr>
                <w:sz w:val="20"/>
                <w:szCs w:val="20"/>
              </w:rPr>
              <w:t xml:space="preserve">курсовое проектирование (выполнение курсовой работы) </w:t>
            </w:r>
          </w:p>
        </w:tc>
        <w:tc>
          <w:tcPr>
            <w:tcW w:w="720" w:type="dxa"/>
          </w:tcPr>
          <w:p w:rsidR="007D3153" w:rsidRPr="00357E6F" w:rsidRDefault="007D3153" w:rsidP="007D3153">
            <w:pPr>
              <w:suppressAutoHyphens/>
              <w:snapToGrid w:val="0"/>
              <w:spacing w:before="0" w:beforeAutospacing="0" w:after="0" w:afterAutospacing="0"/>
              <w:jc w:val="center"/>
              <w:rPr>
                <w:sz w:val="20"/>
                <w:szCs w:val="20"/>
              </w:rPr>
            </w:pPr>
            <w:r w:rsidRPr="00357E6F">
              <w:rPr>
                <w:sz w:val="20"/>
                <w:szCs w:val="20"/>
              </w:rPr>
              <w:t>-</w:t>
            </w:r>
          </w:p>
          <w:p w:rsidR="007D3153" w:rsidRPr="00357E6F" w:rsidRDefault="007D3153" w:rsidP="007D3153">
            <w:pPr>
              <w:pStyle w:val="afffd"/>
              <w:suppressAutoHyphens/>
              <w:snapToGrid w:val="0"/>
              <w:jc w:val="center"/>
              <w:rPr>
                <w:sz w:val="20"/>
                <w:szCs w:val="20"/>
              </w:rPr>
            </w:pPr>
          </w:p>
        </w:tc>
        <w:tc>
          <w:tcPr>
            <w:tcW w:w="900" w:type="dxa"/>
          </w:tcPr>
          <w:p w:rsidR="007D3153" w:rsidRPr="00357E6F" w:rsidRDefault="007D3153" w:rsidP="007D3153">
            <w:pPr>
              <w:suppressAutoHyphens/>
              <w:snapToGrid w:val="0"/>
              <w:spacing w:before="0" w:beforeAutospacing="0" w:after="0" w:afterAutospacing="0"/>
              <w:jc w:val="center"/>
              <w:rPr>
                <w:sz w:val="20"/>
                <w:szCs w:val="20"/>
              </w:rPr>
            </w:pPr>
          </w:p>
        </w:tc>
        <w:tc>
          <w:tcPr>
            <w:tcW w:w="720" w:type="dxa"/>
          </w:tcPr>
          <w:p w:rsidR="007D3153" w:rsidRPr="00357E6F" w:rsidRDefault="007D3153" w:rsidP="007D3153">
            <w:pPr>
              <w:suppressAutoHyphens/>
              <w:snapToGrid w:val="0"/>
              <w:spacing w:before="0" w:beforeAutospacing="0" w:after="0" w:afterAutospacing="0"/>
              <w:jc w:val="center"/>
              <w:rPr>
                <w:sz w:val="20"/>
                <w:szCs w:val="20"/>
              </w:rPr>
            </w:pPr>
            <w:r w:rsidRPr="00357E6F">
              <w:rPr>
                <w:sz w:val="20"/>
                <w:szCs w:val="20"/>
              </w:rPr>
              <w:t>-</w:t>
            </w:r>
          </w:p>
          <w:p w:rsidR="007D3153" w:rsidRPr="00357E6F" w:rsidRDefault="007D3153" w:rsidP="007D3153">
            <w:pPr>
              <w:pStyle w:val="afffd"/>
              <w:suppressAutoHyphens/>
              <w:snapToGrid w:val="0"/>
              <w:jc w:val="center"/>
              <w:rPr>
                <w:sz w:val="20"/>
                <w:szCs w:val="20"/>
              </w:rPr>
            </w:pPr>
          </w:p>
        </w:tc>
        <w:tc>
          <w:tcPr>
            <w:tcW w:w="933" w:type="dxa"/>
          </w:tcPr>
          <w:p w:rsidR="007D3153" w:rsidRPr="00357E6F" w:rsidRDefault="007D3153" w:rsidP="007D3153">
            <w:pPr>
              <w:tabs>
                <w:tab w:val="left" w:pos="900"/>
              </w:tabs>
              <w:spacing w:before="0" w:beforeAutospacing="0" w:after="0" w:afterAutospacing="0"/>
              <w:jc w:val="center"/>
              <w:rPr>
                <w:b/>
                <w:sz w:val="20"/>
                <w:szCs w:val="20"/>
              </w:rPr>
            </w:pPr>
          </w:p>
        </w:tc>
        <w:tc>
          <w:tcPr>
            <w:tcW w:w="687" w:type="dxa"/>
          </w:tcPr>
          <w:p w:rsidR="007D3153" w:rsidRPr="00357E6F" w:rsidRDefault="007D3153" w:rsidP="007D3153">
            <w:pPr>
              <w:suppressAutoHyphens/>
              <w:snapToGrid w:val="0"/>
              <w:spacing w:before="0" w:beforeAutospacing="0" w:after="0" w:afterAutospacing="0"/>
              <w:jc w:val="center"/>
              <w:rPr>
                <w:sz w:val="20"/>
                <w:szCs w:val="20"/>
              </w:rPr>
            </w:pPr>
            <w:r w:rsidRPr="00357E6F">
              <w:rPr>
                <w:sz w:val="20"/>
                <w:szCs w:val="20"/>
              </w:rPr>
              <w:t>-</w:t>
            </w:r>
          </w:p>
          <w:p w:rsidR="007D3153" w:rsidRPr="00357E6F" w:rsidRDefault="007D3153" w:rsidP="007D3153">
            <w:pPr>
              <w:suppressAutoHyphens/>
              <w:snapToGrid w:val="0"/>
              <w:spacing w:before="0" w:beforeAutospacing="0" w:after="0" w:afterAutospacing="0"/>
              <w:jc w:val="center"/>
              <w:rPr>
                <w:sz w:val="20"/>
                <w:szCs w:val="20"/>
              </w:rPr>
            </w:pPr>
          </w:p>
        </w:tc>
        <w:tc>
          <w:tcPr>
            <w:tcW w:w="900" w:type="dxa"/>
          </w:tcPr>
          <w:p w:rsidR="007D3153" w:rsidRPr="00357E6F" w:rsidRDefault="007D3153" w:rsidP="007D3153">
            <w:pPr>
              <w:suppressAutoHyphens/>
              <w:snapToGrid w:val="0"/>
              <w:spacing w:before="0" w:beforeAutospacing="0" w:after="0" w:afterAutospacing="0"/>
              <w:jc w:val="center"/>
              <w:rPr>
                <w:sz w:val="20"/>
                <w:szCs w:val="20"/>
              </w:rPr>
            </w:pPr>
          </w:p>
        </w:tc>
      </w:tr>
      <w:tr w:rsidR="007D3153" w:rsidRPr="00357E6F" w:rsidTr="00CB6A3E">
        <w:tc>
          <w:tcPr>
            <w:tcW w:w="720" w:type="dxa"/>
          </w:tcPr>
          <w:p w:rsidR="007D3153" w:rsidRPr="00357E6F" w:rsidRDefault="007D3153" w:rsidP="007D3153">
            <w:pPr>
              <w:suppressAutoHyphens/>
              <w:snapToGrid w:val="0"/>
              <w:spacing w:before="0" w:beforeAutospacing="0" w:after="0" w:afterAutospacing="0"/>
              <w:rPr>
                <w:sz w:val="20"/>
                <w:szCs w:val="20"/>
              </w:rPr>
            </w:pPr>
            <w:r w:rsidRPr="00357E6F">
              <w:rPr>
                <w:sz w:val="20"/>
                <w:szCs w:val="20"/>
              </w:rPr>
              <w:t>1.3</w:t>
            </w:r>
          </w:p>
        </w:tc>
        <w:tc>
          <w:tcPr>
            <w:tcW w:w="4537" w:type="dxa"/>
          </w:tcPr>
          <w:p w:rsidR="007D3153" w:rsidRPr="00357E6F" w:rsidRDefault="007D3153" w:rsidP="007D3153">
            <w:pPr>
              <w:suppressAutoHyphens/>
              <w:snapToGrid w:val="0"/>
              <w:spacing w:before="0" w:beforeAutospacing="0" w:after="0" w:afterAutospacing="0"/>
              <w:rPr>
                <w:sz w:val="20"/>
                <w:szCs w:val="20"/>
              </w:rPr>
            </w:pPr>
            <w:r w:rsidRPr="00357E6F">
              <w:rPr>
                <w:sz w:val="20"/>
                <w:szCs w:val="20"/>
              </w:rPr>
              <w:t>контроль промежуточной аттестации и оценивание ее результатов, в том числе:</w:t>
            </w:r>
          </w:p>
        </w:tc>
        <w:tc>
          <w:tcPr>
            <w:tcW w:w="720" w:type="dxa"/>
          </w:tcPr>
          <w:p w:rsidR="007D3153" w:rsidRPr="00357E6F" w:rsidRDefault="007D3153" w:rsidP="007D3153">
            <w:pPr>
              <w:pStyle w:val="afffd"/>
              <w:suppressAutoHyphens/>
              <w:snapToGrid w:val="0"/>
              <w:jc w:val="center"/>
              <w:rPr>
                <w:sz w:val="20"/>
                <w:szCs w:val="20"/>
              </w:rPr>
            </w:pPr>
            <w:r w:rsidRPr="00357E6F">
              <w:rPr>
                <w:sz w:val="20"/>
                <w:szCs w:val="20"/>
              </w:rPr>
              <w:t>2,2</w:t>
            </w:r>
          </w:p>
        </w:tc>
        <w:tc>
          <w:tcPr>
            <w:tcW w:w="900" w:type="dxa"/>
          </w:tcPr>
          <w:p w:rsidR="007D3153" w:rsidRPr="00357E6F" w:rsidRDefault="007D3153" w:rsidP="007D3153">
            <w:pPr>
              <w:suppressAutoHyphens/>
              <w:snapToGrid w:val="0"/>
              <w:spacing w:before="0" w:beforeAutospacing="0" w:after="0" w:afterAutospacing="0"/>
              <w:jc w:val="center"/>
              <w:rPr>
                <w:sz w:val="20"/>
                <w:szCs w:val="20"/>
              </w:rPr>
            </w:pPr>
          </w:p>
        </w:tc>
        <w:tc>
          <w:tcPr>
            <w:tcW w:w="720" w:type="dxa"/>
          </w:tcPr>
          <w:p w:rsidR="007D3153" w:rsidRPr="00357E6F" w:rsidRDefault="007D3153" w:rsidP="007D3153">
            <w:pPr>
              <w:tabs>
                <w:tab w:val="left" w:pos="900"/>
              </w:tabs>
              <w:spacing w:before="0" w:beforeAutospacing="0" w:after="0" w:afterAutospacing="0"/>
              <w:jc w:val="center"/>
              <w:rPr>
                <w:sz w:val="20"/>
                <w:szCs w:val="20"/>
              </w:rPr>
            </w:pPr>
            <w:r w:rsidRPr="00357E6F">
              <w:rPr>
                <w:sz w:val="20"/>
                <w:szCs w:val="20"/>
              </w:rPr>
              <w:t>2,2</w:t>
            </w:r>
          </w:p>
        </w:tc>
        <w:tc>
          <w:tcPr>
            <w:tcW w:w="933" w:type="dxa"/>
          </w:tcPr>
          <w:p w:rsidR="007D3153" w:rsidRPr="00357E6F" w:rsidRDefault="007D3153" w:rsidP="007D3153">
            <w:pPr>
              <w:tabs>
                <w:tab w:val="left" w:pos="900"/>
              </w:tabs>
              <w:spacing w:before="0" w:beforeAutospacing="0" w:after="0" w:afterAutospacing="0"/>
              <w:jc w:val="center"/>
              <w:rPr>
                <w:b/>
                <w:sz w:val="20"/>
                <w:szCs w:val="20"/>
              </w:rPr>
            </w:pPr>
          </w:p>
        </w:tc>
        <w:tc>
          <w:tcPr>
            <w:tcW w:w="687" w:type="dxa"/>
          </w:tcPr>
          <w:p w:rsidR="007D3153" w:rsidRPr="00357E6F" w:rsidRDefault="007D3153" w:rsidP="007D3153">
            <w:pPr>
              <w:suppressAutoHyphens/>
              <w:snapToGrid w:val="0"/>
              <w:spacing w:before="0" w:beforeAutospacing="0" w:after="0" w:afterAutospacing="0"/>
              <w:jc w:val="center"/>
              <w:rPr>
                <w:sz w:val="20"/>
                <w:szCs w:val="20"/>
              </w:rPr>
            </w:pPr>
            <w:r w:rsidRPr="00357E6F">
              <w:rPr>
                <w:sz w:val="20"/>
                <w:szCs w:val="20"/>
              </w:rPr>
              <w:t>2,2</w:t>
            </w:r>
          </w:p>
        </w:tc>
        <w:tc>
          <w:tcPr>
            <w:tcW w:w="900" w:type="dxa"/>
          </w:tcPr>
          <w:p w:rsidR="007D3153" w:rsidRPr="00357E6F" w:rsidRDefault="007D3153" w:rsidP="007D3153">
            <w:pPr>
              <w:suppressAutoHyphens/>
              <w:snapToGrid w:val="0"/>
              <w:spacing w:before="0" w:beforeAutospacing="0" w:after="0" w:afterAutospacing="0"/>
              <w:jc w:val="center"/>
              <w:rPr>
                <w:sz w:val="20"/>
                <w:szCs w:val="20"/>
              </w:rPr>
            </w:pPr>
          </w:p>
        </w:tc>
      </w:tr>
      <w:tr w:rsidR="007D3153" w:rsidRPr="00357E6F" w:rsidTr="007D3153">
        <w:tc>
          <w:tcPr>
            <w:tcW w:w="720" w:type="dxa"/>
          </w:tcPr>
          <w:p w:rsidR="007D3153" w:rsidRPr="00357E6F" w:rsidRDefault="007D3153" w:rsidP="007D3153">
            <w:pPr>
              <w:suppressAutoHyphens/>
              <w:snapToGrid w:val="0"/>
              <w:spacing w:before="0" w:beforeAutospacing="0" w:after="0" w:afterAutospacing="0"/>
              <w:rPr>
                <w:sz w:val="20"/>
                <w:szCs w:val="20"/>
              </w:rPr>
            </w:pPr>
            <w:r w:rsidRPr="00357E6F">
              <w:rPr>
                <w:sz w:val="20"/>
                <w:szCs w:val="20"/>
              </w:rPr>
              <w:t>1.3.1</w:t>
            </w:r>
          </w:p>
        </w:tc>
        <w:tc>
          <w:tcPr>
            <w:tcW w:w="4537" w:type="dxa"/>
          </w:tcPr>
          <w:p w:rsidR="007D3153" w:rsidRPr="00357E6F" w:rsidRDefault="007D3153" w:rsidP="007D3153">
            <w:pPr>
              <w:suppressAutoHyphens/>
              <w:snapToGrid w:val="0"/>
              <w:spacing w:before="0" w:beforeAutospacing="0" w:after="0" w:afterAutospacing="0"/>
              <w:rPr>
                <w:sz w:val="20"/>
                <w:szCs w:val="20"/>
              </w:rPr>
            </w:pPr>
            <w:r w:rsidRPr="00357E6F">
              <w:rPr>
                <w:sz w:val="20"/>
                <w:szCs w:val="20"/>
              </w:rPr>
              <w:t xml:space="preserve">консультации групповые </w:t>
            </w:r>
          </w:p>
        </w:tc>
        <w:tc>
          <w:tcPr>
            <w:tcW w:w="720" w:type="dxa"/>
            <w:vAlign w:val="center"/>
          </w:tcPr>
          <w:p w:rsidR="007D3153" w:rsidRPr="00357E6F" w:rsidRDefault="007D3153" w:rsidP="007D3153">
            <w:pPr>
              <w:suppressAutoHyphens/>
              <w:snapToGrid w:val="0"/>
              <w:spacing w:before="0" w:beforeAutospacing="0" w:after="0" w:afterAutospacing="0"/>
              <w:jc w:val="center"/>
              <w:rPr>
                <w:sz w:val="20"/>
                <w:szCs w:val="20"/>
              </w:rPr>
            </w:pPr>
          </w:p>
        </w:tc>
        <w:tc>
          <w:tcPr>
            <w:tcW w:w="900" w:type="dxa"/>
          </w:tcPr>
          <w:p w:rsidR="007D3153" w:rsidRPr="00357E6F" w:rsidRDefault="007D3153" w:rsidP="007D3153">
            <w:pPr>
              <w:suppressAutoHyphens/>
              <w:snapToGrid w:val="0"/>
              <w:spacing w:before="0" w:beforeAutospacing="0" w:after="0" w:afterAutospacing="0"/>
              <w:jc w:val="center"/>
              <w:rPr>
                <w:sz w:val="20"/>
                <w:szCs w:val="20"/>
              </w:rPr>
            </w:pPr>
            <w:r w:rsidRPr="00357E6F">
              <w:rPr>
                <w:sz w:val="20"/>
                <w:szCs w:val="20"/>
              </w:rPr>
              <w:t>2</w:t>
            </w:r>
          </w:p>
        </w:tc>
        <w:tc>
          <w:tcPr>
            <w:tcW w:w="720" w:type="dxa"/>
            <w:vAlign w:val="center"/>
          </w:tcPr>
          <w:p w:rsidR="007D3153" w:rsidRPr="00357E6F" w:rsidRDefault="007D3153" w:rsidP="007D3153">
            <w:pPr>
              <w:tabs>
                <w:tab w:val="left" w:pos="900"/>
              </w:tabs>
              <w:spacing w:before="0" w:beforeAutospacing="0" w:after="0" w:afterAutospacing="0"/>
              <w:jc w:val="center"/>
              <w:rPr>
                <w:b/>
                <w:sz w:val="20"/>
                <w:szCs w:val="20"/>
              </w:rPr>
            </w:pPr>
          </w:p>
        </w:tc>
        <w:tc>
          <w:tcPr>
            <w:tcW w:w="933" w:type="dxa"/>
          </w:tcPr>
          <w:p w:rsidR="007D3153" w:rsidRPr="00357E6F" w:rsidRDefault="007D3153" w:rsidP="007D3153">
            <w:pPr>
              <w:suppressAutoHyphens/>
              <w:snapToGrid w:val="0"/>
              <w:spacing w:before="0" w:beforeAutospacing="0" w:after="0" w:afterAutospacing="0"/>
              <w:jc w:val="center"/>
              <w:rPr>
                <w:sz w:val="20"/>
                <w:szCs w:val="20"/>
              </w:rPr>
            </w:pPr>
            <w:r w:rsidRPr="00357E6F">
              <w:rPr>
                <w:sz w:val="20"/>
                <w:szCs w:val="20"/>
              </w:rPr>
              <w:t>2</w:t>
            </w:r>
          </w:p>
        </w:tc>
        <w:tc>
          <w:tcPr>
            <w:tcW w:w="687" w:type="dxa"/>
          </w:tcPr>
          <w:p w:rsidR="007D3153" w:rsidRPr="00357E6F" w:rsidRDefault="007D3153" w:rsidP="007D3153">
            <w:pPr>
              <w:suppressAutoHyphens/>
              <w:snapToGrid w:val="0"/>
              <w:spacing w:before="0" w:beforeAutospacing="0" w:after="0" w:afterAutospacing="0"/>
              <w:jc w:val="center"/>
              <w:rPr>
                <w:sz w:val="20"/>
                <w:szCs w:val="20"/>
              </w:rPr>
            </w:pPr>
          </w:p>
        </w:tc>
        <w:tc>
          <w:tcPr>
            <w:tcW w:w="900" w:type="dxa"/>
          </w:tcPr>
          <w:p w:rsidR="007D3153" w:rsidRPr="00357E6F" w:rsidRDefault="007D3153" w:rsidP="007D3153">
            <w:pPr>
              <w:suppressAutoHyphens/>
              <w:snapToGrid w:val="0"/>
              <w:spacing w:before="0" w:beforeAutospacing="0" w:after="0" w:afterAutospacing="0"/>
              <w:jc w:val="center"/>
              <w:rPr>
                <w:sz w:val="20"/>
                <w:szCs w:val="20"/>
              </w:rPr>
            </w:pPr>
            <w:r w:rsidRPr="00357E6F">
              <w:rPr>
                <w:sz w:val="20"/>
                <w:szCs w:val="20"/>
              </w:rPr>
              <w:t>2</w:t>
            </w:r>
          </w:p>
        </w:tc>
      </w:tr>
      <w:tr w:rsidR="007D3153" w:rsidRPr="00357E6F" w:rsidTr="007D3153">
        <w:tc>
          <w:tcPr>
            <w:tcW w:w="720" w:type="dxa"/>
          </w:tcPr>
          <w:p w:rsidR="007D3153" w:rsidRPr="00357E6F" w:rsidRDefault="007D3153" w:rsidP="007D3153">
            <w:pPr>
              <w:suppressAutoHyphens/>
              <w:snapToGrid w:val="0"/>
              <w:spacing w:before="0" w:beforeAutospacing="0" w:after="0" w:afterAutospacing="0"/>
              <w:rPr>
                <w:sz w:val="20"/>
                <w:szCs w:val="20"/>
              </w:rPr>
            </w:pPr>
            <w:r w:rsidRPr="00357E6F">
              <w:rPr>
                <w:sz w:val="20"/>
                <w:szCs w:val="20"/>
              </w:rPr>
              <w:t>1.3.2</w:t>
            </w:r>
          </w:p>
        </w:tc>
        <w:tc>
          <w:tcPr>
            <w:tcW w:w="4537" w:type="dxa"/>
          </w:tcPr>
          <w:p w:rsidR="007D3153" w:rsidRPr="00357E6F" w:rsidRDefault="007D3153" w:rsidP="007D3153">
            <w:pPr>
              <w:suppressAutoHyphens/>
              <w:snapToGrid w:val="0"/>
              <w:spacing w:before="0" w:beforeAutospacing="0" w:after="0" w:afterAutospacing="0"/>
              <w:rPr>
                <w:sz w:val="20"/>
                <w:szCs w:val="20"/>
              </w:rPr>
            </w:pPr>
            <w:r w:rsidRPr="00357E6F">
              <w:rPr>
                <w:sz w:val="20"/>
                <w:szCs w:val="20"/>
              </w:rPr>
              <w:t xml:space="preserve">прохождение промежуточной аттестации </w:t>
            </w:r>
          </w:p>
        </w:tc>
        <w:tc>
          <w:tcPr>
            <w:tcW w:w="720" w:type="dxa"/>
            <w:vAlign w:val="center"/>
          </w:tcPr>
          <w:p w:rsidR="007D3153" w:rsidRPr="00357E6F" w:rsidRDefault="007D3153" w:rsidP="007D3153">
            <w:pPr>
              <w:suppressAutoHyphens/>
              <w:snapToGrid w:val="0"/>
              <w:spacing w:before="0" w:beforeAutospacing="0" w:after="0" w:afterAutospacing="0"/>
              <w:jc w:val="center"/>
              <w:rPr>
                <w:sz w:val="20"/>
                <w:szCs w:val="20"/>
              </w:rPr>
            </w:pPr>
          </w:p>
        </w:tc>
        <w:tc>
          <w:tcPr>
            <w:tcW w:w="900" w:type="dxa"/>
          </w:tcPr>
          <w:p w:rsidR="007D3153" w:rsidRPr="00357E6F" w:rsidRDefault="007D3153" w:rsidP="007D3153">
            <w:pPr>
              <w:suppressAutoHyphens/>
              <w:snapToGrid w:val="0"/>
              <w:spacing w:before="0" w:beforeAutospacing="0" w:after="0" w:afterAutospacing="0"/>
              <w:jc w:val="center"/>
              <w:rPr>
                <w:sz w:val="20"/>
                <w:szCs w:val="20"/>
              </w:rPr>
            </w:pPr>
            <w:r w:rsidRPr="00357E6F">
              <w:rPr>
                <w:sz w:val="20"/>
                <w:szCs w:val="20"/>
              </w:rPr>
              <w:t>0,2</w:t>
            </w:r>
          </w:p>
        </w:tc>
        <w:tc>
          <w:tcPr>
            <w:tcW w:w="720" w:type="dxa"/>
            <w:vAlign w:val="center"/>
          </w:tcPr>
          <w:p w:rsidR="007D3153" w:rsidRPr="00357E6F" w:rsidRDefault="007D3153" w:rsidP="007D3153">
            <w:pPr>
              <w:tabs>
                <w:tab w:val="left" w:pos="900"/>
              </w:tabs>
              <w:spacing w:before="0" w:beforeAutospacing="0" w:after="0" w:afterAutospacing="0"/>
              <w:jc w:val="center"/>
              <w:rPr>
                <w:b/>
                <w:sz w:val="20"/>
                <w:szCs w:val="20"/>
              </w:rPr>
            </w:pPr>
          </w:p>
        </w:tc>
        <w:tc>
          <w:tcPr>
            <w:tcW w:w="933" w:type="dxa"/>
          </w:tcPr>
          <w:p w:rsidR="007D3153" w:rsidRPr="00357E6F" w:rsidRDefault="007D3153" w:rsidP="007D3153">
            <w:pPr>
              <w:suppressAutoHyphens/>
              <w:snapToGrid w:val="0"/>
              <w:spacing w:before="0" w:beforeAutospacing="0" w:after="0" w:afterAutospacing="0"/>
              <w:jc w:val="center"/>
              <w:rPr>
                <w:sz w:val="20"/>
                <w:szCs w:val="20"/>
              </w:rPr>
            </w:pPr>
            <w:r w:rsidRPr="00357E6F">
              <w:rPr>
                <w:sz w:val="20"/>
                <w:szCs w:val="20"/>
              </w:rPr>
              <w:t>0,2</w:t>
            </w:r>
          </w:p>
        </w:tc>
        <w:tc>
          <w:tcPr>
            <w:tcW w:w="687" w:type="dxa"/>
          </w:tcPr>
          <w:p w:rsidR="007D3153" w:rsidRPr="00357E6F" w:rsidRDefault="007D3153" w:rsidP="007D3153">
            <w:pPr>
              <w:suppressAutoHyphens/>
              <w:snapToGrid w:val="0"/>
              <w:spacing w:before="0" w:beforeAutospacing="0" w:after="0" w:afterAutospacing="0"/>
              <w:jc w:val="center"/>
              <w:rPr>
                <w:sz w:val="20"/>
                <w:szCs w:val="20"/>
              </w:rPr>
            </w:pPr>
          </w:p>
        </w:tc>
        <w:tc>
          <w:tcPr>
            <w:tcW w:w="900" w:type="dxa"/>
          </w:tcPr>
          <w:p w:rsidR="007D3153" w:rsidRPr="00357E6F" w:rsidRDefault="007D3153" w:rsidP="007D3153">
            <w:pPr>
              <w:suppressAutoHyphens/>
              <w:snapToGrid w:val="0"/>
              <w:spacing w:before="0" w:beforeAutospacing="0" w:after="0" w:afterAutospacing="0"/>
              <w:jc w:val="center"/>
              <w:rPr>
                <w:sz w:val="20"/>
                <w:szCs w:val="20"/>
              </w:rPr>
            </w:pPr>
            <w:r w:rsidRPr="00357E6F">
              <w:rPr>
                <w:sz w:val="20"/>
                <w:szCs w:val="20"/>
              </w:rPr>
              <w:t>0,2</w:t>
            </w:r>
          </w:p>
        </w:tc>
      </w:tr>
      <w:tr w:rsidR="007D3153" w:rsidRPr="00357E6F" w:rsidTr="007D3153">
        <w:tc>
          <w:tcPr>
            <w:tcW w:w="720" w:type="dxa"/>
          </w:tcPr>
          <w:p w:rsidR="007D3153" w:rsidRPr="00357E6F" w:rsidRDefault="007D3153" w:rsidP="007D3153">
            <w:pPr>
              <w:suppressAutoHyphens/>
              <w:snapToGrid w:val="0"/>
              <w:spacing w:before="0" w:beforeAutospacing="0" w:after="0" w:afterAutospacing="0"/>
              <w:rPr>
                <w:sz w:val="20"/>
                <w:szCs w:val="20"/>
              </w:rPr>
            </w:pPr>
            <w:r w:rsidRPr="00357E6F">
              <w:rPr>
                <w:b/>
                <w:sz w:val="20"/>
                <w:szCs w:val="20"/>
              </w:rPr>
              <w:t>2</w:t>
            </w:r>
          </w:p>
        </w:tc>
        <w:tc>
          <w:tcPr>
            <w:tcW w:w="4537" w:type="dxa"/>
          </w:tcPr>
          <w:p w:rsidR="007D3153" w:rsidRPr="00357E6F" w:rsidRDefault="007D3153" w:rsidP="007D3153">
            <w:pPr>
              <w:suppressAutoHyphens/>
              <w:snapToGrid w:val="0"/>
              <w:spacing w:before="0" w:beforeAutospacing="0" w:after="0" w:afterAutospacing="0"/>
              <w:rPr>
                <w:sz w:val="20"/>
                <w:szCs w:val="20"/>
              </w:rPr>
            </w:pPr>
            <w:r w:rsidRPr="00357E6F">
              <w:rPr>
                <w:b/>
                <w:sz w:val="20"/>
                <w:szCs w:val="20"/>
              </w:rPr>
              <w:t>Самостоятельная работа (всего)</w:t>
            </w:r>
          </w:p>
        </w:tc>
        <w:tc>
          <w:tcPr>
            <w:tcW w:w="720" w:type="dxa"/>
            <w:vAlign w:val="center"/>
          </w:tcPr>
          <w:p w:rsidR="007D3153" w:rsidRPr="00357E6F" w:rsidRDefault="007D3153" w:rsidP="007D3153">
            <w:pPr>
              <w:suppressAutoHyphens/>
              <w:snapToGrid w:val="0"/>
              <w:spacing w:before="0" w:beforeAutospacing="0" w:after="0" w:afterAutospacing="0"/>
              <w:jc w:val="center"/>
              <w:rPr>
                <w:sz w:val="20"/>
                <w:szCs w:val="20"/>
              </w:rPr>
            </w:pPr>
            <w:r w:rsidRPr="00357E6F">
              <w:rPr>
                <w:b/>
                <w:sz w:val="20"/>
                <w:szCs w:val="20"/>
              </w:rPr>
              <w:t>78</w:t>
            </w:r>
          </w:p>
        </w:tc>
        <w:tc>
          <w:tcPr>
            <w:tcW w:w="900" w:type="dxa"/>
          </w:tcPr>
          <w:p w:rsidR="007D3153" w:rsidRPr="00357E6F" w:rsidRDefault="007D3153" w:rsidP="007D3153">
            <w:pPr>
              <w:suppressAutoHyphens/>
              <w:snapToGrid w:val="0"/>
              <w:spacing w:before="0" w:beforeAutospacing="0" w:after="0" w:afterAutospacing="0"/>
              <w:jc w:val="center"/>
              <w:rPr>
                <w:sz w:val="20"/>
                <w:szCs w:val="20"/>
              </w:rPr>
            </w:pPr>
          </w:p>
        </w:tc>
        <w:tc>
          <w:tcPr>
            <w:tcW w:w="720" w:type="dxa"/>
            <w:vAlign w:val="center"/>
          </w:tcPr>
          <w:p w:rsidR="007D3153" w:rsidRPr="00357E6F" w:rsidRDefault="007D3153" w:rsidP="007D3153">
            <w:pPr>
              <w:tabs>
                <w:tab w:val="left" w:pos="900"/>
              </w:tabs>
              <w:spacing w:before="0" w:beforeAutospacing="0" w:after="0" w:afterAutospacing="0"/>
              <w:jc w:val="center"/>
              <w:rPr>
                <w:b/>
                <w:sz w:val="20"/>
                <w:szCs w:val="20"/>
              </w:rPr>
            </w:pPr>
            <w:r w:rsidRPr="00357E6F">
              <w:rPr>
                <w:b/>
                <w:sz w:val="20"/>
                <w:szCs w:val="20"/>
              </w:rPr>
              <w:t>78</w:t>
            </w:r>
          </w:p>
        </w:tc>
        <w:tc>
          <w:tcPr>
            <w:tcW w:w="933" w:type="dxa"/>
          </w:tcPr>
          <w:p w:rsidR="007D3153" w:rsidRPr="00357E6F" w:rsidRDefault="007D3153" w:rsidP="007D3153">
            <w:pPr>
              <w:tabs>
                <w:tab w:val="left" w:pos="900"/>
              </w:tabs>
              <w:spacing w:before="0" w:beforeAutospacing="0" w:after="0" w:afterAutospacing="0"/>
              <w:jc w:val="center"/>
              <w:rPr>
                <w:b/>
                <w:sz w:val="20"/>
                <w:szCs w:val="20"/>
              </w:rPr>
            </w:pPr>
          </w:p>
        </w:tc>
        <w:tc>
          <w:tcPr>
            <w:tcW w:w="687" w:type="dxa"/>
          </w:tcPr>
          <w:p w:rsidR="007D3153" w:rsidRPr="00357E6F" w:rsidRDefault="007D3153" w:rsidP="007D3153">
            <w:pPr>
              <w:suppressAutoHyphens/>
              <w:snapToGrid w:val="0"/>
              <w:spacing w:before="0" w:beforeAutospacing="0" w:after="0" w:afterAutospacing="0"/>
              <w:jc w:val="center"/>
              <w:rPr>
                <w:sz w:val="20"/>
                <w:szCs w:val="20"/>
              </w:rPr>
            </w:pPr>
            <w:r w:rsidRPr="00357E6F">
              <w:rPr>
                <w:b/>
                <w:sz w:val="20"/>
                <w:szCs w:val="20"/>
              </w:rPr>
              <w:t>93</w:t>
            </w:r>
          </w:p>
        </w:tc>
        <w:tc>
          <w:tcPr>
            <w:tcW w:w="900" w:type="dxa"/>
          </w:tcPr>
          <w:p w:rsidR="007D3153" w:rsidRPr="00357E6F" w:rsidRDefault="007D3153" w:rsidP="007D3153">
            <w:pPr>
              <w:suppressAutoHyphens/>
              <w:snapToGrid w:val="0"/>
              <w:spacing w:before="0" w:beforeAutospacing="0" w:after="0" w:afterAutospacing="0"/>
              <w:jc w:val="center"/>
              <w:rPr>
                <w:sz w:val="20"/>
                <w:szCs w:val="20"/>
              </w:rPr>
            </w:pPr>
          </w:p>
        </w:tc>
      </w:tr>
      <w:tr w:rsidR="007D3153" w:rsidRPr="00357E6F" w:rsidTr="00CB6A3E">
        <w:tc>
          <w:tcPr>
            <w:tcW w:w="720" w:type="dxa"/>
          </w:tcPr>
          <w:p w:rsidR="007D3153" w:rsidRPr="00357E6F" w:rsidRDefault="007D3153" w:rsidP="007D3153">
            <w:pPr>
              <w:tabs>
                <w:tab w:val="center" w:pos="4677"/>
                <w:tab w:val="right" w:pos="9355"/>
              </w:tabs>
              <w:suppressAutoHyphens/>
              <w:spacing w:before="0" w:beforeAutospacing="0" w:after="0" w:afterAutospacing="0"/>
              <w:rPr>
                <w:b/>
                <w:sz w:val="20"/>
                <w:szCs w:val="20"/>
              </w:rPr>
            </w:pPr>
            <w:r w:rsidRPr="00357E6F">
              <w:rPr>
                <w:sz w:val="20"/>
                <w:szCs w:val="20"/>
              </w:rPr>
              <w:lastRenderedPageBreak/>
              <w:t>2.1</w:t>
            </w:r>
          </w:p>
        </w:tc>
        <w:tc>
          <w:tcPr>
            <w:tcW w:w="4537" w:type="dxa"/>
          </w:tcPr>
          <w:p w:rsidR="007D3153" w:rsidRPr="00357E6F" w:rsidRDefault="007D3153" w:rsidP="007D3153">
            <w:pPr>
              <w:tabs>
                <w:tab w:val="center" w:pos="4677"/>
                <w:tab w:val="right" w:pos="9355"/>
              </w:tabs>
              <w:suppressAutoHyphens/>
              <w:spacing w:before="0" w:beforeAutospacing="0" w:after="0" w:afterAutospacing="0"/>
              <w:rPr>
                <w:sz w:val="20"/>
                <w:szCs w:val="20"/>
              </w:rPr>
            </w:pPr>
            <w:r w:rsidRPr="00357E6F">
              <w:rPr>
                <w:sz w:val="20"/>
                <w:szCs w:val="20"/>
              </w:rPr>
              <w:t xml:space="preserve">работа в электронной информационно-образовательной среде с образовательными ресурсами учебной библиотеки, компьютерными средствами обучения </w:t>
            </w:r>
            <w:r>
              <w:rPr>
                <w:sz w:val="20"/>
                <w:szCs w:val="20"/>
              </w:rPr>
              <w:t>для подготовки к текущему контролю успеваемости</w:t>
            </w:r>
            <w:r w:rsidRPr="00357E6F">
              <w:rPr>
                <w:sz w:val="20"/>
                <w:szCs w:val="20"/>
              </w:rPr>
              <w:t xml:space="preserve"> и промежуточной аттестации, к курсовому проектированию (выполнению курсовых работ)</w:t>
            </w:r>
          </w:p>
        </w:tc>
        <w:tc>
          <w:tcPr>
            <w:tcW w:w="720" w:type="dxa"/>
          </w:tcPr>
          <w:p w:rsidR="007D3153" w:rsidRPr="00357E6F" w:rsidRDefault="007D3153" w:rsidP="007D3153">
            <w:pPr>
              <w:tabs>
                <w:tab w:val="left" w:pos="900"/>
              </w:tabs>
              <w:spacing w:before="0" w:beforeAutospacing="0" w:after="0" w:afterAutospacing="0"/>
              <w:jc w:val="center"/>
              <w:rPr>
                <w:sz w:val="20"/>
                <w:szCs w:val="20"/>
              </w:rPr>
            </w:pPr>
          </w:p>
          <w:p w:rsidR="007D3153" w:rsidRPr="00357E6F" w:rsidRDefault="007D3153" w:rsidP="007D3153">
            <w:pPr>
              <w:tabs>
                <w:tab w:val="left" w:pos="900"/>
              </w:tabs>
              <w:spacing w:before="0" w:beforeAutospacing="0" w:after="0" w:afterAutospacing="0"/>
              <w:jc w:val="center"/>
              <w:rPr>
                <w:sz w:val="20"/>
                <w:szCs w:val="20"/>
              </w:rPr>
            </w:pPr>
          </w:p>
          <w:p w:rsidR="007D3153" w:rsidRPr="00357E6F" w:rsidRDefault="007D3153" w:rsidP="007D3153">
            <w:pPr>
              <w:suppressAutoHyphens/>
              <w:snapToGrid w:val="0"/>
              <w:spacing w:before="0" w:beforeAutospacing="0" w:after="0" w:afterAutospacing="0"/>
              <w:jc w:val="center"/>
              <w:rPr>
                <w:b/>
                <w:sz w:val="20"/>
                <w:szCs w:val="20"/>
              </w:rPr>
            </w:pPr>
            <w:r w:rsidRPr="00357E6F">
              <w:rPr>
                <w:sz w:val="20"/>
                <w:szCs w:val="20"/>
              </w:rPr>
              <w:t>78</w:t>
            </w:r>
          </w:p>
        </w:tc>
        <w:tc>
          <w:tcPr>
            <w:tcW w:w="900" w:type="dxa"/>
          </w:tcPr>
          <w:p w:rsidR="007D3153" w:rsidRPr="00357E6F" w:rsidRDefault="007D3153" w:rsidP="007D3153">
            <w:pPr>
              <w:pStyle w:val="afffd"/>
              <w:suppressAutoHyphens/>
              <w:snapToGrid w:val="0"/>
              <w:jc w:val="center"/>
              <w:rPr>
                <w:b/>
                <w:sz w:val="20"/>
                <w:szCs w:val="20"/>
              </w:rPr>
            </w:pPr>
          </w:p>
        </w:tc>
        <w:tc>
          <w:tcPr>
            <w:tcW w:w="720" w:type="dxa"/>
          </w:tcPr>
          <w:p w:rsidR="007D3153" w:rsidRPr="00357E6F" w:rsidRDefault="007D3153" w:rsidP="007D3153">
            <w:pPr>
              <w:tabs>
                <w:tab w:val="left" w:pos="900"/>
              </w:tabs>
              <w:spacing w:before="0" w:beforeAutospacing="0" w:after="0" w:afterAutospacing="0"/>
              <w:jc w:val="center"/>
              <w:rPr>
                <w:sz w:val="20"/>
                <w:szCs w:val="20"/>
              </w:rPr>
            </w:pPr>
          </w:p>
          <w:p w:rsidR="007D3153" w:rsidRPr="00357E6F" w:rsidRDefault="007D3153" w:rsidP="007D3153">
            <w:pPr>
              <w:tabs>
                <w:tab w:val="left" w:pos="900"/>
              </w:tabs>
              <w:spacing w:before="0" w:beforeAutospacing="0" w:after="0" w:afterAutospacing="0"/>
              <w:jc w:val="center"/>
              <w:rPr>
                <w:sz w:val="20"/>
                <w:szCs w:val="20"/>
              </w:rPr>
            </w:pPr>
          </w:p>
          <w:p w:rsidR="007D3153" w:rsidRPr="00357E6F" w:rsidRDefault="007D3153" w:rsidP="007D3153">
            <w:pPr>
              <w:tabs>
                <w:tab w:val="left" w:pos="900"/>
              </w:tabs>
              <w:spacing w:before="0" w:beforeAutospacing="0" w:after="0" w:afterAutospacing="0"/>
              <w:jc w:val="center"/>
              <w:rPr>
                <w:sz w:val="20"/>
                <w:szCs w:val="20"/>
              </w:rPr>
            </w:pPr>
            <w:r w:rsidRPr="00357E6F">
              <w:rPr>
                <w:sz w:val="20"/>
                <w:szCs w:val="20"/>
              </w:rPr>
              <w:t>78</w:t>
            </w:r>
          </w:p>
        </w:tc>
        <w:tc>
          <w:tcPr>
            <w:tcW w:w="933" w:type="dxa"/>
          </w:tcPr>
          <w:p w:rsidR="007D3153" w:rsidRPr="00357E6F" w:rsidRDefault="007D3153" w:rsidP="007D3153">
            <w:pPr>
              <w:tabs>
                <w:tab w:val="left" w:pos="900"/>
              </w:tabs>
              <w:spacing w:before="0" w:beforeAutospacing="0" w:after="0" w:afterAutospacing="0"/>
              <w:jc w:val="center"/>
              <w:rPr>
                <w:b/>
                <w:sz w:val="20"/>
                <w:szCs w:val="20"/>
              </w:rPr>
            </w:pPr>
          </w:p>
        </w:tc>
        <w:tc>
          <w:tcPr>
            <w:tcW w:w="687" w:type="dxa"/>
          </w:tcPr>
          <w:p w:rsidR="007D3153" w:rsidRPr="00357E6F" w:rsidRDefault="007D3153" w:rsidP="007D3153">
            <w:pPr>
              <w:pStyle w:val="afffd"/>
              <w:suppressAutoHyphens/>
              <w:snapToGrid w:val="0"/>
              <w:jc w:val="center"/>
              <w:rPr>
                <w:sz w:val="20"/>
                <w:szCs w:val="20"/>
              </w:rPr>
            </w:pPr>
          </w:p>
          <w:p w:rsidR="007D3153" w:rsidRPr="00357E6F" w:rsidRDefault="007D3153" w:rsidP="007D3153">
            <w:pPr>
              <w:pStyle w:val="afffd"/>
              <w:suppressAutoHyphens/>
              <w:snapToGrid w:val="0"/>
              <w:jc w:val="center"/>
              <w:rPr>
                <w:sz w:val="20"/>
                <w:szCs w:val="20"/>
              </w:rPr>
            </w:pPr>
          </w:p>
          <w:p w:rsidR="007D3153" w:rsidRPr="00357E6F" w:rsidRDefault="007D3153" w:rsidP="007D3153">
            <w:pPr>
              <w:pStyle w:val="afffd"/>
              <w:suppressAutoHyphens/>
              <w:snapToGrid w:val="0"/>
              <w:jc w:val="center"/>
              <w:rPr>
                <w:b/>
                <w:sz w:val="20"/>
                <w:szCs w:val="20"/>
              </w:rPr>
            </w:pPr>
            <w:r w:rsidRPr="00357E6F">
              <w:rPr>
                <w:sz w:val="20"/>
                <w:szCs w:val="20"/>
              </w:rPr>
              <w:t>93</w:t>
            </w:r>
          </w:p>
        </w:tc>
        <w:tc>
          <w:tcPr>
            <w:tcW w:w="900" w:type="dxa"/>
          </w:tcPr>
          <w:p w:rsidR="007D3153" w:rsidRPr="00357E6F" w:rsidRDefault="007D3153" w:rsidP="007D3153">
            <w:pPr>
              <w:pStyle w:val="afffd"/>
              <w:suppressAutoHyphens/>
              <w:snapToGrid w:val="0"/>
              <w:jc w:val="center"/>
              <w:rPr>
                <w:b/>
                <w:sz w:val="20"/>
                <w:szCs w:val="20"/>
              </w:rPr>
            </w:pPr>
          </w:p>
        </w:tc>
      </w:tr>
      <w:tr w:rsidR="007D3153" w:rsidRPr="00357E6F" w:rsidTr="007D3153">
        <w:tc>
          <w:tcPr>
            <w:tcW w:w="720" w:type="dxa"/>
          </w:tcPr>
          <w:p w:rsidR="007D3153" w:rsidRPr="00357E6F" w:rsidRDefault="007D3153" w:rsidP="007D3153">
            <w:pPr>
              <w:suppressAutoHyphens/>
              <w:spacing w:before="0" w:beforeAutospacing="0" w:after="0" w:afterAutospacing="0"/>
              <w:rPr>
                <w:sz w:val="20"/>
                <w:szCs w:val="20"/>
              </w:rPr>
            </w:pPr>
            <w:r w:rsidRPr="00357E6F">
              <w:rPr>
                <w:sz w:val="20"/>
                <w:szCs w:val="20"/>
              </w:rPr>
              <w:t>2.2</w:t>
            </w:r>
          </w:p>
        </w:tc>
        <w:tc>
          <w:tcPr>
            <w:tcW w:w="4537" w:type="dxa"/>
          </w:tcPr>
          <w:p w:rsidR="007D3153" w:rsidRPr="00357E6F" w:rsidRDefault="007D3153" w:rsidP="007D3153">
            <w:pPr>
              <w:suppressAutoHyphens/>
              <w:spacing w:before="0" w:beforeAutospacing="0" w:after="0" w:afterAutospacing="0"/>
              <w:rPr>
                <w:sz w:val="20"/>
                <w:szCs w:val="20"/>
              </w:rPr>
            </w:pPr>
            <w:r w:rsidRPr="00357E6F">
              <w:rPr>
                <w:sz w:val="20"/>
                <w:szCs w:val="20"/>
              </w:rPr>
              <w:t>самостоятельная работа при подготовке к промежуточной аттестации</w:t>
            </w:r>
          </w:p>
        </w:tc>
        <w:tc>
          <w:tcPr>
            <w:tcW w:w="720" w:type="dxa"/>
            <w:vAlign w:val="center"/>
          </w:tcPr>
          <w:p w:rsidR="007D3153" w:rsidRPr="00357E6F" w:rsidRDefault="007D3153" w:rsidP="007D3153">
            <w:pPr>
              <w:pStyle w:val="afffd"/>
              <w:suppressAutoHyphens/>
              <w:snapToGrid w:val="0"/>
              <w:jc w:val="center"/>
              <w:rPr>
                <w:b/>
                <w:sz w:val="20"/>
                <w:szCs w:val="20"/>
              </w:rPr>
            </w:pPr>
            <w:r w:rsidRPr="00357E6F">
              <w:rPr>
                <w:b/>
                <w:sz w:val="20"/>
                <w:szCs w:val="20"/>
              </w:rPr>
              <w:t>15,8</w:t>
            </w:r>
          </w:p>
          <w:p w:rsidR="007D3153" w:rsidRPr="00357E6F" w:rsidRDefault="007D3153" w:rsidP="007D3153">
            <w:pPr>
              <w:suppressAutoHyphens/>
              <w:snapToGrid w:val="0"/>
              <w:spacing w:before="0" w:beforeAutospacing="0" w:after="0" w:afterAutospacing="0"/>
              <w:jc w:val="center"/>
              <w:rPr>
                <w:sz w:val="20"/>
                <w:szCs w:val="20"/>
              </w:rPr>
            </w:pPr>
          </w:p>
        </w:tc>
        <w:tc>
          <w:tcPr>
            <w:tcW w:w="900" w:type="dxa"/>
            <w:vAlign w:val="center"/>
          </w:tcPr>
          <w:p w:rsidR="007D3153" w:rsidRPr="00357E6F" w:rsidRDefault="007D3153" w:rsidP="007D3153">
            <w:pPr>
              <w:pStyle w:val="afffd"/>
              <w:suppressAutoHyphens/>
              <w:snapToGrid w:val="0"/>
              <w:jc w:val="center"/>
              <w:rPr>
                <w:sz w:val="20"/>
                <w:szCs w:val="20"/>
              </w:rPr>
            </w:pPr>
          </w:p>
        </w:tc>
        <w:tc>
          <w:tcPr>
            <w:tcW w:w="720" w:type="dxa"/>
            <w:vAlign w:val="center"/>
          </w:tcPr>
          <w:p w:rsidR="007D3153" w:rsidRPr="00357E6F" w:rsidRDefault="007D3153" w:rsidP="007D3153">
            <w:pPr>
              <w:pStyle w:val="afffd"/>
              <w:suppressAutoHyphens/>
              <w:snapToGrid w:val="0"/>
              <w:jc w:val="center"/>
              <w:rPr>
                <w:b/>
                <w:sz w:val="20"/>
                <w:szCs w:val="20"/>
              </w:rPr>
            </w:pPr>
            <w:r w:rsidRPr="00357E6F">
              <w:rPr>
                <w:b/>
                <w:sz w:val="20"/>
                <w:szCs w:val="20"/>
              </w:rPr>
              <w:t>15,8</w:t>
            </w:r>
          </w:p>
          <w:p w:rsidR="007D3153" w:rsidRPr="00357E6F" w:rsidRDefault="007D3153" w:rsidP="007D3153">
            <w:pPr>
              <w:tabs>
                <w:tab w:val="left" w:pos="900"/>
              </w:tabs>
              <w:spacing w:before="0" w:beforeAutospacing="0" w:after="0" w:afterAutospacing="0"/>
              <w:jc w:val="center"/>
              <w:rPr>
                <w:b/>
                <w:sz w:val="20"/>
                <w:szCs w:val="20"/>
              </w:rPr>
            </w:pPr>
          </w:p>
        </w:tc>
        <w:tc>
          <w:tcPr>
            <w:tcW w:w="933" w:type="dxa"/>
            <w:vAlign w:val="center"/>
          </w:tcPr>
          <w:p w:rsidR="007D3153" w:rsidRPr="00357E6F" w:rsidRDefault="007D3153" w:rsidP="007D3153">
            <w:pPr>
              <w:tabs>
                <w:tab w:val="left" w:pos="900"/>
              </w:tabs>
              <w:spacing w:before="0" w:beforeAutospacing="0" w:after="0" w:afterAutospacing="0"/>
              <w:jc w:val="center"/>
              <w:rPr>
                <w:b/>
                <w:sz w:val="20"/>
                <w:szCs w:val="20"/>
              </w:rPr>
            </w:pPr>
          </w:p>
        </w:tc>
        <w:tc>
          <w:tcPr>
            <w:tcW w:w="687" w:type="dxa"/>
          </w:tcPr>
          <w:p w:rsidR="007D3153" w:rsidRPr="00357E6F" w:rsidRDefault="007D3153" w:rsidP="007D3153">
            <w:pPr>
              <w:pStyle w:val="afffd"/>
              <w:suppressAutoHyphens/>
              <w:snapToGrid w:val="0"/>
              <w:jc w:val="center"/>
              <w:rPr>
                <w:sz w:val="20"/>
                <w:szCs w:val="20"/>
              </w:rPr>
            </w:pPr>
            <w:r w:rsidRPr="00357E6F">
              <w:rPr>
                <w:b/>
                <w:sz w:val="20"/>
                <w:szCs w:val="20"/>
              </w:rPr>
              <w:t>6,8</w:t>
            </w:r>
          </w:p>
        </w:tc>
        <w:tc>
          <w:tcPr>
            <w:tcW w:w="900" w:type="dxa"/>
          </w:tcPr>
          <w:p w:rsidR="007D3153" w:rsidRPr="00357E6F" w:rsidRDefault="007D3153" w:rsidP="007D3153">
            <w:pPr>
              <w:pStyle w:val="afffd"/>
              <w:suppressAutoHyphens/>
              <w:snapToGrid w:val="0"/>
              <w:jc w:val="center"/>
              <w:rPr>
                <w:b/>
                <w:sz w:val="20"/>
                <w:szCs w:val="20"/>
              </w:rPr>
            </w:pPr>
          </w:p>
        </w:tc>
      </w:tr>
      <w:tr w:rsidR="007D3153" w:rsidRPr="00357E6F" w:rsidTr="007D3153">
        <w:tc>
          <w:tcPr>
            <w:tcW w:w="720" w:type="dxa"/>
            <w:vMerge w:val="restart"/>
          </w:tcPr>
          <w:p w:rsidR="007D3153" w:rsidRPr="00357E6F" w:rsidRDefault="007D3153" w:rsidP="007D3153">
            <w:pPr>
              <w:suppressAutoHyphens/>
              <w:snapToGrid w:val="0"/>
              <w:spacing w:before="0" w:beforeAutospacing="0" w:after="0" w:afterAutospacing="0"/>
              <w:rPr>
                <w:b/>
                <w:sz w:val="20"/>
                <w:szCs w:val="20"/>
              </w:rPr>
            </w:pPr>
            <w:r w:rsidRPr="00357E6F">
              <w:rPr>
                <w:b/>
                <w:sz w:val="20"/>
                <w:szCs w:val="20"/>
              </w:rPr>
              <w:t>3</w:t>
            </w:r>
          </w:p>
        </w:tc>
        <w:tc>
          <w:tcPr>
            <w:tcW w:w="4537" w:type="dxa"/>
            <w:vMerge w:val="restart"/>
          </w:tcPr>
          <w:p w:rsidR="007D3153" w:rsidRPr="00357E6F" w:rsidRDefault="007D3153" w:rsidP="007D3153">
            <w:pPr>
              <w:suppressAutoHyphens/>
              <w:snapToGrid w:val="0"/>
              <w:spacing w:before="0" w:beforeAutospacing="0" w:after="0" w:afterAutospacing="0"/>
              <w:rPr>
                <w:sz w:val="20"/>
                <w:szCs w:val="20"/>
              </w:rPr>
            </w:pPr>
            <w:r w:rsidRPr="00357E6F">
              <w:rPr>
                <w:b/>
                <w:sz w:val="20"/>
                <w:szCs w:val="20"/>
              </w:rPr>
              <w:t>Общая трудоемкость</w:t>
            </w:r>
            <w:r w:rsidRPr="00357E6F">
              <w:rPr>
                <w:sz w:val="20"/>
                <w:szCs w:val="20"/>
              </w:rPr>
              <w:t xml:space="preserve">                                   часы</w:t>
            </w:r>
          </w:p>
          <w:p w:rsidR="007D3153" w:rsidRPr="00357E6F" w:rsidRDefault="007D3153" w:rsidP="007D3153">
            <w:pPr>
              <w:suppressAutoHyphens/>
              <w:spacing w:before="0" w:beforeAutospacing="0" w:after="0" w:afterAutospacing="0"/>
              <w:rPr>
                <w:sz w:val="20"/>
                <w:szCs w:val="20"/>
              </w:rPr>
            </w:pPr>
            <w:r w:rsidRPr="00357E6F">
              <w:rPr>
                <w:b/>
                <w:sz w:val="20"/>
                <w:szCs w:val="20"/>
              </w:rPr>
              <w:t>дисциплины</w:t>
            </w:r>
            <w:r w:rsidRPr="00357E6F">
              <w:rPr>
                <w:sz w:val="20"/>
                <w:szCs w:val="20"/>
              </w:rPr>
              <w:t xml:space="preserve">                           зачетные единицы</w:t>
            </w:r>
          </w:p>
          <w:p w:rsidR="007D3153" w:rsidRPr="00357E6F" w:rsidRDefault="007D3153" w:rsidP="007D3153">
            <w:pPr>
              <w:suppressAutoHyphens/>
              <w:snapToGrid w:val="0"/>
              <w:spacing w:before="0" w:beforeAutospacing="0" w:after="0" w:afterAutospacing="0"/>
              <w:rPr>
                <w:sz w:val="20"/>
                <w:szCs w:val="20"/>
              </w:rPr>
            </w:pPr>
            <w:r w:rsidRPr="00357E6F">
              <w:rPr>
                <w:sz w:val="20"/>
                <w:szCs w:val="20"/>
              </w:rPr>
              <w:t>форма промежуточной аттестации</w:t>
            </w:r>
          </w:p>
        </w:tc>
        <w:tc>
          <w:tcPr>
            <w:tcW w:w="720" w:type="dxa"/>
            <w:vAlign w:val="center"/>
          </w:tcPr>
          <w:p w:rsidR="007D3153" w:rsidRPr="00357E6F" w:rsidRDefault="007D3153" w:rsidP="007D3153">
            <w:pPr>
              <w:suppressAutoHyphens/>
              <w:snapToGrid w:val="0"/>
              <w:spacing w:before="0" w:beforeAutospacing="0" w:after="0" w:afterAutospacing="0"/>
              <w:jc w:val="center"/>
              <w:rPr>
                <w:b/>
                <w:sz w:val="20"/>
                <w:szCs w:val="20"/>
              </w:rPr>
            </w:pPr>
            <w:r w:rsidRPr="00357E6F">
              <w:rPr>
                <w:b/>
                <w:sz w:val="20"/>
                <w:szCs w:val="20"/>
              </w:rPr>
              <w:t>108</w:t>
            </w:r>
          </w:p>
        </w:tc>
        <w:tc>
          <w:tcPr>
            <w:tcW w:w="900" w:type="dxa"/>
            <w:vAlign w:val="center"/>
          </w:tcPr>
          <w:p w:rsidR="007D3153" w:rsidRPr="00357E6F" w:rsidRDefault="007D3153" w:rsidP="007D3153">
            <w:pPr>
              <w:pStyle w:val="afffd"/>
              <w:suppressAutoHyphens/>
              <w:snapToGrid w:val="0"/>
              <w:jc w:val="center"/>
              <w:rPr>
                <w:b/>
                <w:sz w:val="20"/>
                <w:szCs w:val="20"/>
              </w:rPr>
            </w:pPr>
          </w:p>
        </w:tc>
        <w:tc>
          <w:tcPr>
            <w:tcW w:w="720" w:type="dxa"/>
            <w:vAlign w:val="center"/>
          </w:tcPr>
          <w:p w:rsidR="007D3153" w:rsidRPr="00357E6F" w:rsidRDefault="007D3153" w:rsidP="007D3153">
            <w:pPr>
              <w:tabs>
                <w:tab w:val="left" w:pos="900"/>
              </w:tabs>
              <w:spacing w:before="0" w:beforeAutospacing="0" w:after="0" w:afterAutospacing="0"/>
              <w:jc w:val="center"/>
              <w:rPr>
                <w:b/>
                <w:sz w:val="20"/>
                <w:szCs w:val="20"/>
              </w:rPr>
            </w:pPr>
            <w:r w:rsidRPr="00357E6F">
              <w:rPr>
                <w:b/>
                <w:sz w:val="20"/>
                <w:szCs w:val="20"/>
              </w:rPr>
              <w:t>108</w:t>
            </w:r>
          </w:p>
        </w:tc>
        <w:tc>
          <w:tcPr>
            <w:tcW w:w="933" w:type="dxa"/>
            <w:vAlign w:val="center"/>
          </w:tcPr>
          <w:p w:rsidR="007D3153" w:rsidRPr="00357E6F" w:rsidRDefault="007D3153" w:rsidP="007D3153">
            <w:pPr>
              <w:tabs>
                <w:tab w:val="left" w:pos="900"/>
              </w:tabs>
              <w:spacing w:before="0" w:beforeAutospacing="0" w:after="0" w:afterAutospacing="0"/>
              <w:jc w:val="center"/>
              <w:rPr>
                <w:b/>
                <w:sz w:val="20"/>
                <w:szCs w:val="20"/>
              </w:rPr>
            </w:pPr>
          </w:p>
        </w:tc>
        <w:tc>
          <w:tcPr>
            <w:tcW w:w="687" w:type="dxa"/>
            <w:vAlign w:val="center"/>
          </w:tcPr>
          <w:p w:rsidR="007D3153" w:rsidRPr="00357E6F" w:rsidRDefault="007D3153" w:rsidP="007D3153">
            <w:pPr>
              <w:tabs>
                <w:tab w:val="left" w:pos="900"/>
              </w:tabs>
              <w:spacing w:before="0" w:beforeAutospacing="0" w:after="0" w:afterAutospacing="0"/>
              <w:jc w:val="center"/>
              <w:rPr>
                <w:b/>
                <w:sz w:val="20"/>
                <w:szCs w:val="20"/>
              </w:rPr>
            </w:pPr>
            <w:r w:rsidRPr="00357E6F">
              <w:rPr>
                <w:b/>
                <w:sz w:val="20"/>
                <w:szCs w:val="20"/>
              </w:rPr>
              <w:t>108</w:t>
            </w:r>
          </w:p>
        </w:tc>
        <w:tc>
          <w:tcPr>
            <w:tcW w:w="900" w:type="dxa"/>
            <w:vAlign w:val="center"/>
          </w:tcPr>
          <w:p w:rsidR="007D3153" w:rsidRPr="00357E6F" w:rsidRDefault="007D3153" w:rsidP="007D3153">
            <w:pPr>
              <w:tabs>
                <w:tab w:val="left" w:pos="900"/>
              </w:tabs>
              <w:spacing w:before="0" w:beforeAutospacing="0" w:after="0" w:afterAutospacing="0"/>
              <w:jc w:val="center"/>
              <w:rPr>
                <w:b/>
                <w:sz w:val="20"/>
                <w:szCs w:val="20"/>
              </w:rPr>
            </w:pPr>
          </w:p>
        </w:tc>
      </w:tr>
      <w:tr w:rsidR="007D3153" w:rsidRPr="00357E6F" w:rsidTr="007D3153">
        <w:tc>
          <w:tcPr>
            <w:tcW w:w="720" w:type="dxa"/>
            <w:vMerge/>
          </w:tcPr>
          <w:p w:rsidR="007D3153" w:rsidRPr="00357E6F" w:rsidRDefault="007D3153" w:rsidP="007D3153">
            <w:pPr>
              <w:suppressAutoHyphens/>
              <w:snapToGrid w:val="0"/>
              <w:spacing w:before="0" w:beforeAutospacing="0" w:after="0" w:afterAutospacing="0"/>
              <w:rPr>
                <w:b/>
                <w:sz w:val="20"/>
                <w:szCs w:val="20"/>
              </w:rPr>
            </w:pPr>
          </w:p>
        </w:tc>
        <w:tc>
          <w:tcPr>
            <w:tcW w:w="4537" w:type="dxa"/>
            <w:vMerge/>
          </w:tcPr>
          <w:p w:rsidR="007D3153" w:rsidRPr="00357E6F" w:rsidRDefault="007D3153" w:rsidP="007D3153">
            <w:pPr>
              <w:suppressAutoHyphens/>
              <w:snapToGrid w:val="0"/>
              <w:spacing w:before="0" w:beforeAutospacing="0" w:after="0" w:afterAutospacing="0"/>
              <w:rPr>
                <w:b/>
                <w:sz w:val="20"/>
                <w:szCs w:val="20"/>
              </w:rPr>
            </w:pPr>
          </w:p>
        </w:tc>
        <w:tc>
          <w:tcPr>
            <w:tcW w:w="720" w:type="dxa"/>
            <w:vAlign w:val="center"/>
          </w:tcPr>
          <w:p w:rsidR="007D3153" w:rsidRPr="00357E6F" w:rsidRDefault="007D3153" w:rsidP="007D3153">
            <w:pPr>
              <w:suppressAutoHyphens/>
              <w:snapToGrid w:val="0"/>
              <w:spacing w:before="0" w:beforeAutospacing="0" w:after="0" w:afterAutospacing="0"/>
              <w:jc w:val="center"/>
              <w:rPr>
                <w:sz w:val="20"/>
                <w:szCs w:val="20"/>
              </w:rPr>
            </w:pPr>
            <w:r w:rsidRPr="00357E6F">
              <w:rPr>
                <w:sz w:val="20"/>
                <w:szCs w:val="20"/>
              </w:rPr>
              <w:t>3</w:t>
            </w:r>
          </w:p>
        </w:tc>
        <w:tc>
          <w:tcPr>
            <w:tcW w:w="900" w:type="dxa"/>
            <w:vAlign w:val="center"/>
          </w:tcPr>
          <w:p w:rsidR="007D3153" w:rsidRPr="00357E6F" w:rsidRDefault="007D3153" w:rsidP="007D3153">
            <w:pPr>
              <w:pStyle w:val="afffd"/>
              <w:suppressAutoHyphens/>
              <w:snapToGrid w:val="0"/>
              <w:jc w:val="center"/>
              <w:rPr>
                <w:sz w:val="20"/>
                <w:szCs w:val="20"/>
              </w:rPr>
            </w:pPr>
          </w:p>
        </w:tc>
        <w:tc>
          <w:tcPr>
            <w:tcW w:w="720" w:type="dxa"/>
            <w:vAlign w:val="center"/>
          </w:tcPr>
          <w:p w:rsidR="007D3153" w:rsidRPr="00357E6F" w:rsidRDefault="007D3153" w:rsidP="007D3153">
            <w:pPr>
              <w:tabs>
                <w:tab w:val="left" w:pos="900"/>
              </w:tabs>
              <w:spacing w:before="0" w:beforeAutospacing="0" w:after="0" w:afterAutospacing="0"/>
              <w:jc w:val="center"/>
              <w:rPr>
                <w:sz w:val="20"/>
                <w:szCs w:val="20"/>
              </w:rPr>
            </w:pPr>
            <w:r w:rsidRPr="00357E6F">
              <w:rPr>
                <w:sz w:val="20"/>
                <w:szCs w:val="20"/>
              </w:rPr>
              <w:t>3</w:t>
            </w:r>
          </w:p>
        </w:tc>
        <w:tc>
          <w:tcPr>
            <w:tcW w:w="933" w:type="dxa"/>
            <w:vAlign w:val="center"/>
          </w:tcPr>
          <w:p w:rsidR="007D3153" w:rsidRPr="00357E6F" w:rsidRDefault="007D3153" w:rsidP="007D3153">
            <w:pPr>
              <w:tabs>
                <w:tab w:val="left" w:pos="900"/>
              </w:tabs>
              <w:spacing w:before="0" w:beforeAutospacing="0" w:after="0" w:afterAutospacing="0"/>
              <w:jc w:val="center"/>
              <w:rPr>
                <w:sz w:val="20"/>
                <w:szCs w:val="20"/>
              </w:rPr>
            </w:pPr>
          </w:p>
        </w:tc>
        <w:tc>
          <w:tcPr>
            <w:tcW w:w="687" w:type="dxa"/>
            <w:vAlign w:val="center"/>
          </w:tcPr>
          <w:p w:rsidR="007D3153" w:rsidRPr="00357E6F" w:rsidRDefault="007D3153" w:rsidP="007D3153">
            <w:pPr>
              <w:tabs>
                <w:tab w:val="left" w:pos="900"/>
              </w:tabs>
              <w:spacing w:before="0" w:beforeAutospacing="0" w:after="0" w:afterAutospacing="0"/>
              <w:jc w:val="center"/>
              <w:rPr>
                <w:sz w:val="20"/>
                <w:szCs w:val="20"/>
              </w:rPr>
            </w:pPr>
            <w:r w:rsidRPr="00357E6F">
              <w:rPr>
                <w:sz w:val="20"/>
                <w:szCs w:val="20"/>
              </w:rPr>
              <w:t>3</w:t>
            </w:r>
          </w:p>
        </w:tc>
        <w:tc>
          <w:tcPr>
            <w:tcW w:w="900" w:type="dxa"/>
            <w:vAlign w:val="center"/>
          </w:tcPr>
          <w:p w:rsidR="007D3153" w:rsidRPr="00357E6F" w:rsidRDefault="007D3153" w:rsidP="007D3153">
            <w:pPr>
              <w:tabs>
                <w:tab w:val="left" w:pos="900"/>
              </w:tabs>
              <w:spacing w:before="0" w:beforeAutospacing="0" w:after="0" w:afterAutospacing="0"/>
              <w:jc w:val="center"/>
              <w:rPr>
                <w:b/>
                <w:sz w:val="20"/>
                <w:szCs w:val="20"/>
              </w:rPr>
            </w:pPr>
          </w:p>
        </w:tc>
      </w:tr>
      <w:tr w:rsidR="00CB6A3E" w:rsidRPr="00357E6F" w:rsidTr="00CB6A3E">
        <w:tc>
          <w:tcPr>
            <w:tcW w:w="720" w:type="dxa"/>
            <w:vMerge/>
          </w:tcPr>
          <w:p w:rsidR="00CB6A3E" w:rsidRPr="00357E6F" w:rsidRDefault="00CB6A3E" w:rsidP="00CB6A3E">
            <w:pPr>
              <w:suppressAutoHyphens/>
              <w:snapToGrid w:val="0"/>
              <w:spacing w:before="0" w:beforeAutospacing="0" w:after="0" w:afterAutospacing="0"/>
              <w:rPr>
                <w:b/>
                <w:sz w:val="20"/>
                <w:szCs w:val="20"/>
              </w:rPr>
            </w:pPr>
          </w:p>
        </w:tc>
        <w:tc>
          <w:tcPr>
            <w:tcW w:w="4537" w:type="dxa"/>
            <w:vMerge/>
          </w:tcPr>
          <w:p w:rsidR="00CB6A3E" w:rsidRPr="00357E6F" w:rsidRDefault="00CB6A3E" w:rsidP="00CB6A3E">
            <w:pPr>
              <w:suppressAutoHyphens/>
              <w:snapToGrid w:val="0"/>
              <w:spacing w:before="0" w:beforeAutospacing="0" w:after="0" w:afterAutospacing="0"/>
              <w:rPr>
                <w:b/>
                <w:sz w:val="20"/>
                <w:szCs w:val="20"/>
              </w:rPr>
            </w:pPr>
          </w:p>
        </w:tc>
        <w:tc>
          <w:tcPr>
            <w:tcW w:w="4860" w:type="dxa"/>
            <w:gridSpan w:val="6"/>
            <w:vAlign w:val="center"/>
          </w:tcPr>
          <w:p w:rsidR="00CB6A3E" w:rsidRPr="00357E6F" w:rsidRDefault="00CB6A3E" w:rsidP="00CB6A3E">
            <w:pPr>
              <w:tabs>
                <w:tab w:val="left" w:pos="900"/>
              </w:tabs>
              <w:spacing w:before="0" w:beforeAutospacing="0" w:after="0" w:afterAutospacing="0"/>
              <w:jc w:val="center"/>
              <w:rPr>
                <w:sz w:val="20"/>
                <w:szCs w:val="20"/>
              </w:rPr>
            </w:pPr>
            <w:r w:rsidRPr="00357E6F">
              <w:rPr>
                <w:sz w:val="20"/>
                <w:szCs w:val="20"/>
              </w:rPr>
              <w:t>экзамен</w:t>
            </w:r>
          </w:p>
        </w:tc>
      </w:tr>
    </w:tbl>
    <w:p w:rsidR="00CB6A3E" w:rsidRPr="00357E6F" w:rsidRDefault="00CB6A3E" w:rsidP="00CB6A3E">
      <w:pPr>
        <w:spacing w:before="0" w:beforeAutospacing="0" w:after="0" w:afterAutospacing="0"/>
        <w:rPr>
          <w:rFonts w:eastAsia="Times New Roman"/>
          <w:sz w:val="22"/>
          <w:szCs w:val="22"/>
        </w:rPr>
      </w:pPr>
    </w:p>
    <w:p w:rsidR="00CB6A3E" w:rsidRPr="00357E6F" w:rsidRDefault="00CB6A3E" w:rsidP="00CB6A3E">
      <w:pPr>
        <w:spacing w:before="0" w:beforeAutospacing="0" w:after="0" w:afterAutospacing="0"/>
        <w:rPr>
          <w:rFonts w:eastAsia="Times New Roman"/>
          <w:sz w:val="20"/>
          <w:szCs w:val="20"/>
        </w:rPr>
      </w:pPr>
      <w:r w:rsidRPr="00357E6F">
        <w:rPr>
          <w:rFonts w:eastAsia="Times New Roman"/>
          <w:sz w:val="20"/>
          <w:szCs w:val="20"/>
        </w:rPr>
        <w:t>*____________</w:t>
      </w:r>
    </w:p>
    <w:p w:rsidR="00CB6A3E" w:rsidRPr="00357E6F" w:rsidRDefault="00CB6A3E" w:rsidP="00CB6A3E">
      <w:pPr>
        <w:spacing w:before="0" w:beforeAutospacing="0" w:after="0" w:afterAutospacing="0"/>
        <w:rPr>
          <w:rFonts w:eastAsia="Times New Roman"/>
          <w:sz w:val="20"/>
          <w:szCs w:val="20"/>
        </w:rPr>
      </w:pPr>
      <w:r w:rsidRPr="00357E6F">
        <w:rPr>
          <w:rFonts w:eastAsia="Times New Roman"/>
          <w:sz w:val="20"/>
          <w:szCs w:val="20"/>
        </w:rPr>
        <w:t>Семинар – семинар-дискуссия</w:t>
      </w:r>
    </w:p>
    <w:p w:rsidR="00CB6A3E" w:rsidRPr="00357E6F" w:rsidRDefault="00CB6A3E" w:rsidP="00CB6A3E">
      <w:pPr>
        <w:spacing w:before="0" w:beforeAutospacing="0" w:after="0" w:afterAutospacing="0"/>
        <w:rPr>
          <w:rFonts w:eastAsia="Times New Roman"/>
          <w:sz w:val="20"/>
          <w:szCs w:val="20"/>
        </w:rPr>
      </w:pPr>
      <w:r w:rsidRPr="00357E6F">
        <w:rPr>
          <w:rFonts w:eastAsia="Times New Roman"/>
          <w:sz w:val="20"/>
          <w:szCs w:val="20"/>
        </w:rPr>
        <w:t xml:space="preserve">ГТ - практическое занятие - </w:t>
      </w:r>
      <w:proofErr w:type="spellStart"/>
      <w:r w:rsidRPr="00357E6F">
        <w:rPr>
          <w:rFonts w:eastAsia="Times New Roman"/>
          <w:sz w:val="20"/>
          <w:szCs w:val="20"/>
        </w:rPr>
        <w:t>глоссарный</w:t>
      </w:r>
      <w:proofErr w:type="spellEnd"/>
      <w:r w:rsidRPr="00357E6F">
        <w:rPr>
          <w:rFonts w:eastAsia="Times New Roman"/>
          <w:sz w:val="20"/>
          <w:szCs w:val="20"/>
        </w:rPr>
        <w:t xml:space="preserve"> тренинг</w:t>
      </w:r>
    </w:p>
    <w:p w:rsidR="00CB6A3E" w:rsidRPr="00357E6F" w:rsidRDefault="00CB6A3E" w:rsidP="00CB6A3E">
      <w:pPr>
        <w:spacing w:before="0" w:beforeAutospacing="0" w:after="0" w:afterAutospacing="0"/>
        <w:rPr>
          <w:rFonts w:eastAsia="Times New Roman"/>
          <w:sz w:val="20"/>
          <w:szCs w:val="20"/>
        </w:rPr>
      </w:pPr>
      <w:r w:rsidRPr="00357E6F">
        <w:rPr>
          <w:rFonts w:eastAsia="Times New Roman"/>
          <w:sz w:val="20"/>
          <w:szCs w:val="20"/>
        </w:rPr>
        <w:t xml:space="preserve">ТТ - практическое занятие - тест-тренинг </w:t>
      </w:r>
    </w:p>
    <w:p w:rsidR="00CB6A3E" w:rsidRPr="00357E6F" w:rsidRDefault="00CB6A3E" w:rsidP="00CB6A3E">
      <w:pPr>
        <w:spacing w:before="0" w:beforeAutospacing="0" w:after="0" w:afterAutospacing="0"/>
        <w:rPr>
          <w:rFonts w:eastAsia="Times New Roman"/>
          <w:sz w:val="20"/>
          <w:szCs w:val="20"/>
        </w:rPr>
      </w:pPr>
      <w:r w:rsidRPr="00357E6F">
        <w:rPr>
          <w:rFonts w:eastAsia="Times New Roman"/>
          <w:sz w:val="20"/>
          <w:szCs w:val="20"/>
        </w:rPr>
        <w:t xml:space="preserve">ПЗТ - практическое занятие - </w:t>
      </w:r>
      <w:proofErr w:type="spellStart"/>
      <w:r w:rsidRPr="00357E6F">
        <w:rPr>
          <w:rFonts w:eastAsia="Times New Roman"/>
          <w:sz w:val="20"/>
          <w:szCs w:val="20"/>
        </w:rPr>
        <w:t>позетовое</w:t>
      </w:r>
      <w:proofErr w:type="spellEnd"/>
      <w:r w:rsidRPr="00357E6F">
        <w:rPr>
          <w:rFonts w:eastAsia="Times New Roman"/>
          <w:sz w:val="20"/>
          <w:szCs w:val="20"/>
        </w:rPr>
        <w:t xml:space="preserve"> тестирование </w:t>
      </w:r>
    </w:p>
    <w:p w:rsidR="00CB6A3E" w:rsidRPr="00357E6F" w:rsidRDefault="00CB6A3E" w:rsidP="00CB6A3E">
      <w:pPr>
        <w:spacing w:before="0" w:beforeAutospacing="0" w:after="0" w:afterAutospacing="0"/>
        <w:rPr>
          <w:rFonts w:eastAsia="Times New Roman"/>
          <w:sz w:val="20"/>
          <w:szCs w:val="20"/>
        </w:rPr>
      </w:pPr>
      <w:r w:rsidRPr="00357E6F">
        <w:rPr>
          <w:rFonts w:eastAsia="Times New Roman"/>
          <w:sz w:val="20"/>
          <w:szCs w:val="20"/>
        </w:rPr>
        <w:t>ЛС - практическое занятие - логическая схема</w:t>
      </w:r>
    </w:p>
    <w:p w:rsidR="00CB6A3E" w:rsidRPr="00357E6F" w:rsidRDefault="00CB6A3E" w:rsidP="00CB6A3E">
      <w:pPr>
        <w:spacing w:before="0" w:beforeAutospacing="0" w:after="0" w:afterAutospacing="0"/>
        <w:rPr>
          <w:rFonts w:eastAsia="Times New Roman"/>
          <w:sz w:val="20"/>
          <w:szCs w:val="20"/>
        </w:rPr>
      </w:pPr>
      <w:r w:rsidRPr="00357E6F">
        <w:rPr>
          <w:rFonts w:eastAsia="Times New Roman"/>
          <w:sz w:val="20"/>
          <w:szCs w:val="20"/>
        </w:rPr>
        <w:t>УД - семинар-обсуждение устного доклада</w:t>
      </w:r>
    </w:p>
    <w:p w:rsidR="00CB6A3E" w:rsidRPr="00357E6F" w:rsidRDefault="00CB6A3E" w:rsidP="00CB6A3E">
      <w:pPr>
        <w:spacing w:before="0" w:beforeAutospacing="0" w:after="0" w:afterAutospacing="0"/>
        <w:rPr>
          <w:rFonts w:eastAsia="Times New Roman"/>
          <w:sz w:val="20"/>
          <w:szCs w:val="20"/>
        </w:rPr>
      </w:pPr>
      <w:r w:rsidRPr="00357E6F">
        <w:rPr>
          <w:rFonts w:eastAsia="Times New Roman"/>
          <w:sz w:val="20"/>
          <w:szCs w:val="20"/>
        </w:rPr>
        <w:t xml:space="preserve">РФ – семинар-обсуждение реферата </w:t>
      </w:r>
    </w:p>
    <w:p w:rsidR="00CB6A3E" w:rsidRPr="00357E6F" w:rsidRDefault="00CB6A3E" w:rsidP="00CB6A3E">
      <w:pPr>
        <w:spacing w:before="0" w:beforeAutospacing="0" w:after="0" w:afterAutospacing="0"/>
        <w:rPr>
          <w:rFonts w:eastAsia="Times New Roman"/>
          <w:sz w:val="20"/>
          <w:szCs w:val="20"/>
        </w:rPr>
      </w:pP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 - семинар-</w:t>
      </w: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w:t>
      </w:r>
    </w:p>
    <w:p w:rsidR="00CB6A3E" w:rsidRPr="00357E6F" w:rsidRDefault="00CB6A3E" w:rsidP="00CB6A3E">
      <w:pPr>
        <w:spacing w:before="0" w:beforeAutospacing="0" w:after="0" w:afterAutospacing="0"/>
        <w:rPr>
          <w:rFonts w:eastAsia="Times New Roman"/>
          <w:sz w:val="20"/>
          <w:szCs w:val="20"/>
        </w:rPr>
      </w:pPr>
      <w:r w:rsidRPr="00357E6F">
        <w:rPr>
          <w:rFonts w:eastAsia="Times New Roman"/>
          <w:sz w:val="20"/>
          <w:szCs w:val="20"/>
        </w:rPr>
        <w:t xml:space="preserve">ВБ - </w:t>
      </w:r>
      <w:proofErr w:type="spellStart"/>
      <w:r w:rsidRPr="00357E6F">
        <w:rPr>
          <w:rFonts w:eastAsia="Times New Roman"/>
          <w:sz w:val="20"/>
          <w:szCs w:val="20"/>
        </w:rPr>
        <w:t>вебинар</w:t>
      </w:r>
      <w:proofErr w:type="spellEnd"/>
      <w:r w:rsidRPr="00357E6F">
        <w:rPr>
          <w:rFonts w:eastAsia="Times New Roman"/>
          <w:sz w:val="20"/>
          <w:szCs w:val="20"/>
        </w:rPr>
        <w:t xml:space="preserve"> </w:t>
      </w:r>
    </w:p>
    <w:p w:rsidR="00CB6A3E" w:rsidRPr="00357E6F" w:rsidRDefault="00CB6A3E" w:rsidP="00CB6A3E">
      <w:pPr>
        <w:spacing w:before="0" w:beforeAutospacing="0" w:after="0" w:afterAutospacing="0"/>
        <w:rPr>
          <w:rFonts w:eastAsia="Times New Roman"/>
          <w:sz w:val="20"/>
          <w:szCs w:val="20"/>
        </w:rPr>
      </w:pPr>
      <w:r w:rsidRPr="00357E6F">
        <w:rPr>
          <w:rFonts w:eastAsia="Times New Roman"/>
          <w:sz w:val="20"/>
          <w:szCs w:val="20"/>
        </w:rPr>
        <w:t xml:space="preserve">УЭ - семинар-обсуждение устного эссе </w:t>
      </w:r>
    </w:p>
    <w:p w:rsidR="00CB6A3E" w:rsidRPr="00357E6F" w:rsidRDefault="00CB6A3E" w:rsidP="00CB6A3E">
      <w:pPr>
        <w:spacing w:before="0" w:beforeAutospacing="0" w:after="0" w:afterAutospacing="0"/>
        <w:rPr>
          <w:rFonts w:eastAsia="Times New Roman"/>
          <w:sz w:val="20"/>
          <w:szCs w:val="20"/>
        </w:rPr>
      </w:pPr>
      <w:r w:rsidRPr="00357E6F">
        <w:rPr>
          <w:rFonts w:eastAsia="Times New Roman"/>
          <w:sz w:val="20"/>
          <w:szCs w:val="20"/>
        </w:rPr>
        <w:t xml:space="preserve">АЛТ - практическое занятие - алгоритмический тренинг  </w:t>
      </w:r>
    </w:p>
    <w:p w:rsidR="00CB6A3E" w:rsidRPr="00357E6F" w:rsidRDefault="00CB6A3E" w:rsidP="00CB6A3E">
      <w:pPr>
        <w:pStyle w:val="1c"/>
        <w:keepNext/>
        <w:tabs>
          <w:tab w:val="right" w:leader="dot" w:pos="9600"/>
        </w:tabs>
        <w:spacing w:before="0" w:beforeAutospacing="0" w:after="0" w:afterAutospacing="0"/>
        <w:ind w:left="0" w:firstLine="709"/>
        <w:rPr>
          <w:b/>
          <w:bCs/>
          <w:kern w:val="32"/>
          <w:sz w:val="20"/>
        </w:rPr>
      </w:pPr>
    </w:p>
    <w:p w:rsidR="00CB6A3E" w:rsidRPr="00357E6F" w:rsidRDefault="00CB6A3E" w:rsidP="00CB6A3E">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5. Содержание дисциплины</w:t>
      </w:r>
    </w:p>
    <w:p w:rsidR="00CB6A3E" w:rsidRPr="00357E6F" w:rsidRDefault="00CB6A3E" w:rsidP="00CB6A3E">
      <w:pPr>
        <w:spacing w:before="0" w:beforeAutospacing="0" w:after="0" w:afterAutospacing="0"/>
        <w:ind w:firstLine="680"/>
        <w:rPr>
          <w:b/>
          <w:sz w:val="20"/>
          <w:szCs w:val="20"/>
        </w:rPr>
      </w:pPr>
      <w:r w:rsidRPr="00357E6F">
        <w:rPr>
          <w:b/>
          <w:sz w:val="20"/>
          <w:szCs w:val="20"/>
        </w:rPr>
        <w:t>5.1. Содержание разделов и тем</w:t>
      </w:r>
    </w:p>
    <w:p w:rsidR="00CB6A3E" w:rsidRPr="00357E6F" w:rsidRDefault="00CB6A3E" w:rsidP="00CB6A3E">
      <w:pPr>
        <w:spacing w:before="0" w:beforeAutospacing="0" w:after="0" w:afterAutospacing="0"/>
        <w:ind w:firstLine="680"/>
        <w:rPr>
          <w:b/>
          <w:sz w:val="20"/>
          <w:szCs w:val="20"/>
        </w:rPr>
      </w:pP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2"/>
        <w:gridCol w:w="1867"/>
        <w:gridCol w:w="7235"/>
      </w:tblGrid>
      <w:tr w:rsidR="00CB6A3E" w:rsidRPr="00357E6F" w:rsidTr="00CB6A3E">
        <w:trPr>
          <w:tblHeader/>
        </w:trPr>
        <w:tc>
          <w:tcPr>
            <w:tcW w:w="271" w:type="pct"/>
            <w:vAlign w:val="center"/>
          </w:tcPr>
          <w:p w:rsidR="00CB6A3E" w:rsidRPr="00357E6F" w:rsidRDefault="00CB6A3E" w:rsidP="00CB6A3E">
            <w:pPr>
              <w:suppressAutoHyphens/>
              <w:spacing w:before="0" w:beforeAutospacing="0" w:after="0" w:afterAutospacing="0"/>
              <w:jc w:val="center"/>
              <w:rPr>
                <w:sz w:val="20"/>
                <w:szCs w:val="20"/>
              </w:rPr>
            </w:pPr>
            <w:r w:rsidRPr="00357E6F">
              <w:rPr>
                <w:sz w:val="20"/>
                <w:szCs w:val="20"/>
              </w:rPr>
              <w:t>№ п/п</w:t>
            </w:r>
          </w:p>
        </w:tc>
        <w:tc>
          <w:tcPr>
            <w:tcW w:w="970" w:type="pct"/>
          </w:tcPr>
          <w:p w:rsidR="00CB6A3E" w:rsidRPr="00357E6F" w:rsidRDefault="00CB6A3E" w:rsidP="00CB6A3E">
            <w:pPr>
              <w:suppressAutoHyphens/>
              <w:spacing w:before="0" w:beforeAutospacing="0" w:after="0" w:afterAutospacing="0"/>
              <w:jc w:val="center"/>
              <w:rPr>
                <w:sz w:val="20"/>
                <w:szCs w:val="20"/>
              </w:rPr>
            </w:pPr>
            <w:r w:rsidRPr="00357E6F">
              <w:rPr>
                <w:sz w:val="20"/>
                <w:szCs w:val="20"/>
              </w:rPr>
              <w:t>Наименование раздела дисциплины</w:t>
            </w:r>
          </w:p>
        </w:tc>
        <w:tc>
          <w:tcPr>
            <w:tcW w:w="3759" w:type="pct"/>
            <w:vAlign w:val="center"/>
          </w:tcPr>
          <w:p w:rsidR="00CB6A3E" w:rsidRPr="00357E6F" w:rsidRDefault="00CB6A3E" w:rsidP="00CB6A3E">
            <w:pPr>
              <w:suppressAutoHyphens/>
              <w:spacing w:before="0" w:beforeAutospacing="0" w:after="0" w:afterAutospacing="0"/>
              <w:jc w:val="center"/>
              <w:rPr>
                <w:bCs/>
                <w:sz w:val="20"/>
                <w:szCs w:val="20"/>
              </w:rPr>
            </w:pPr>
            <w:r w:rsidRPr="00357E6F">
              <w:rPr>
                <w:bCs/>
                <w:sz w:val="20"/>
                <w:szCs w:val="20"/>
              </w:rPr>
              <w:t xml:space="preserve">Содержание раздела дисциплины </w:t>
            </w:r>
          </w:p>
        </w:tc>
      </w:tr>
      <w:tr w:rsidR="00CB6A3E" w:rsidRPr="00357E6F" w:rsidTr="00CB6A3E">
        <w:tc>
          <w:tcPr>
            <w:tcW w:w="271" w:type="pct"/>
          </w:tcPr>
          <w:p w:rsidR="00CB6A3E" w:rsidRPr="00357E6F" w:rsidRDefault="00CB6A3E" w:rsidP="00CB6A3E">
            <w:pPr>
              <w:suppressAutoHyphens/>
              <w:spacing w:before="0" w:beforeAutospacing="0" w:after="0" w:afterAutospacing="0"/>
              <w:jc w:val="center"/>
              <w:rPr>
                <w:sz w:val="20"/>
                <w:szCs w:val="20"/>
              </w:rPr>
            </w:pPr>
            <w:r w:rsidRPr="00357E6F">
              <w:rPr>
                <w:sz w:val="20"/>
                <w:szCs w:val="20"/>
              </w:rPr>
              <w:t>1</w:t>
            </w:r>
          </w:p>
        </w:tc>
        <w:tc>
          <w:tcPr>
            <w:tcW w:w="970" w:type="pct"/>
          </w:tcPr>
          <w:p w:rsidR="00CB6A3E" w:rsidRPr="00357E6F" w:rsidRDefault="00CB6A3E" w:rsidP="00CB6A3E">
            <w:pPr>
              <w:pStyle w:val="p12"/>
              <w:spacing w:before="0" w:beforeAutospacing="0" w:after="0" w:afterAutospacing="0"/>
              <w:jc w:val="center"/>
              <w:rPr>
                <w:sz w:val="20"/>
                <w:szCs w:val="20"/>
              </w:rPr>
            </w:pPr>
            <w:r w:rsidRPr="00357E6F">
              <w:rPr>
                <w:sz w:val="20"/>
                <w:szCs w:val="20"/>
              </w:rPr>
              <w:t>Безопасность человека в среде обитания</w:t>
            </w:r>
          </w:p>
        </w:tc>
        <w:tc>
          <w:tcPr>
            <w:tcW w:w="3759" w:type="pct"/>
            <w:vAlign w:val="center"/>
          </w:tcPr>
          <w:p w:rsidR="00CB6A3E" w:rsidRPr="00357E6F" w:rsidRDefault="00CB6A3E" w:rsidP="00CB6A3E">
            <w:pPr>
              <w:spacing w:before="0" w:beforeAutospacing="0" w:after="0" w:afterAutospacing="0"/>
              <w:jc w:val="both"/>
              <w:rPr>
                <w:b/>
                <w:sz w:val="20"/>
                <w:szCs w:val="20"/>
              </w:rPr>
            </w:pPr>
            <w:r w:rsidRPr="00357E6F">
              <w:rPr>
                <w:b/>
                <w:sz w:val="20"/>
                <w:szCs w:val="20"/>
              </w:rPr>
              <w:t>Теоретические основы предметной области знаний «Безопасность жизнедеятельности».</w:t>
            </w:r>
          </w:p>
          <w:p w:rsidR="00CB6A3E" w:rsidRPr="00357E6F" w:rsidRDefault="00CB6A3E" w:rsidP="00CB6A3E">
            <w:pPr>
              <w:spacing w:before="0" w:beforeAutospacing="0" w:after="0" w:afterAutospacing="0"/>
              <w:jc w:val="both"/>
              <w:rPr>
                <w:sz w:val="20"/>
                <w:szCs w:val="20"/>
              </w:rPr>
            </w:pPr>
            <w:r w:rsidRPr="00357E6F">
              <w:rPr>
                <w:sz w:val="20"/>
                <w:szCs w:val="20"/>
              </w:rPr>
              <w:t>Общие особенности  и понятия предметной области знаний "Безопасность жизнедеятельности". Системы безопасности жизнедеятельности.</w:t>
            </w:r>
          </w:p>
          <w:p w:rsidR="00CB6A3E" w:rsidRPr="00357E6F" w:rsidRDefault="00CB6A3E" w:rsidP="00CB6A3E">
            <w:pPr>
              <w:spacing w:before="0" w:beforeAutospacing="0" w:after="0" w:afterAutospacing="0"/>
              <w:jc w:val="both"/>
              <w:rPr>
                <w:sz w:val="20"/>
                <w:szCs w:val="20"/>
              </w:rPr>
            </w:pPr>
            <w:r w:rsidRPr="00357E6F">
              <w:rPr>
                <w:sz w:val="20"/>
                <w:szCs w:val="20"/>
              </w:rPr>
              <w:t>Оценка безопасности на основе теории риска.</w:t>
            </w:r>
          </w:p>
          <w:p w:rsidR="00CB6A3E" w:rsidRPr="00357E6F" w:rsidRDefault="00CB6A3E" w:rsidP="00CB6A3E">
            <w:pPr>
              <w:spacing w:before="0" w:beforeAutospacing="0" w:after="0" w:afterAutospacing="0"/>
              <w:jc w:val="both"/>
              <w:rPr>
                <w:b/>
                <w:sz w:val="20"/>
                <w:szCs w:val="20"/>
              </w:rPr>
            </w:pPr>
            <w:r w:rsidRPr="00357E6F">
              <w:rPr>
                <w:b/>
                <w:sz w:val="20"/>
                <w:szCs w:val="20"/>
              </w:rPr>
              <w:t xml:space="preserve">Роль человеческого фактора в управлении рисками и обеспечении безопасности системы «человек — среда обитания» </w:t>
            </w:r>
          </w:p>
          <w:p w:rsidR="00CB6A3E" w:rsidRPr="00357E6F" w:rsidRDefault="00CB6A3E" w:rsidP="00CB6A3E">
            <w:pPr>
              <w:spacing w:before="0" w:beforeAutospacing="0" w:after="0" w:afterAutospacing="0"/>
              <w:jc w:val="both"/>
              <w:rPr>
                <w:sz w:val="20"/>
                <w:szCs w:val="20"/>
              </w:rPr>
            </w:pPr>
            <w:r w:rsidRPr="00357E6F">
              <w:rPr>
                <w:sz w:val="20"/>
                <w:szCs w:val="20"/>
              </w:rPr>
              <w:t xml:space="preserve">Характеристика системы «человек – среда обитания». Производственная, городская, бытовая, природная среда. Взаимодействие человека со средой обитания. Сущность понятия «человеческий фактор» в системе «человек — среда обитания». </w:t>
            </w:r>
          </w:p>
          <w:p w:rsidR="00CB6A3E" w:rsidRPr="00357E6F" w:rsidRDefault="00CB6A3E" w:rsidP="00CB6A3E">
            <w:pPr>
              <w:spacing w:before="0" w:beforeAutospacing="0" w:after="0" w:afterAutospacing="0"/>
              <w:jc w:val="both"/>
              <w:rPr>
                <w:b/>
                <w:sz w:val="20"/>
                <w:szCs w:val="20"/>
              </w:rPr>
            </w:pPr>
            <w:r w:rsidRPr="00357E6F">
              <w:rPr>
                <w:b/>
                <w:sz w:val="20"/>
                <w:szCs w:val="20"/>
              </w:rPr>
              <w:t>Социальные и психологические основы безопасности</w:t>
            </w:r>
          </w:p>
          <w:p w:rsidR="00CB6A3E" w:rsidRPr="00357E6F" w:rsidRDefault="00CB6A3E" w:rsidP="00CB6A3E">
            <w:pPr>
              <w:spacing w:before="0" w:beforeAutospacing="0" w:after="0" w:afterAutospacing="0"/>
              <w:jc w:val="both"/>
              <w:rPr>
                <w:sz w:val="20"/>
                <w:szCs w:val="20"/>
              </w:rPr>
            </w:pPr>
            <w:r w:rsidRPr="00357E6F">
              <w:rPr>
                <w:sz w:val="20"/>
                <w:szCs w:val="20"/>
              </w:rPr>
              <w:t>Структура безопасности личности. Социальная безопасность личности. Психологические основы безопасности личности. Травматический стресс. Психологические причины совершения ошибок.</w:t>
            </w:r>
          </w:p>
          <w:p w:rsidR="00CB6A3E" w:rsidRPr="00357E6F" w:rsidRDefault="00CB6A3E" w:rsidP="00CB6A3E">
            <w:pPr>
              <w:spacing w:before="0" w:beforeAutospacing="0" w:after="0" w:afterAutospacing="0"/>
              <w:jc w:val="both"/>
              <w:rPr>
                <w:b/>
                <w:sz w:val="20"/>
                <w:szCs w:val="20"/>
              </w:rPr>
            </w:pPr>
            <w:r w:rsidRPr="00357E6F">
              <w:rPr>
                <w:b/>
                <w:sz w:val="20"/>
                <w:szCs w:val="20"/>
              </w:rPr>
              <w:t xml:space="preserve">Этическая и информационная безопасность </w:t>
            </w:r>
          </w:p>
          <w:p w:rsidR="00CB6A3E" w:rsidRPr="00357E6F" w:rsidRDefault="00CB6A3E" w:rsidP="00CB6A3E">
            <w:pPr>
              <w:spacing w:before="0" w:beforeAutospacing="0" w:after="0" w:afterAutospacing="0"/>
              <w:jc w:val="both"/>
              <w:rPr>
                <w:sz w:val="20"/>
                <w:szCs w:val="20"/>
              </w:rPr>
            </w:pPr>
            <w:r w:rsidRPr="00357E6F">
              <w:rPr>
                <w:sz w:val="20"/>
                <w:szCs w:val="20"/>
              </w:rPr>
              <w:t xml:space="preserve">Понятия морали, нравственности, этики в вопросах обеспечения безопасности. Информация и ее восприятие человеком. Основные опасности информационного воздействия на индивидуальное и общественное сознание. Средства массовой коммуникации. </w:t>
            </w:r>
          </w:p>
          <w:p w:rsidR="00CB6A3E" w:rsidRPr="00357E6F" w:rsidRDefault="00CB6A3E" w:rsidP="00CB6A3E">
            <w:pPr>
              <w:spacing w:before="0" w:beforeAutospacing="0" w:after="0" w:afterAutospacing="0"/>
              <w:jc w:val="both"/>
              <w:rPr>
                <w:b/>
                <w:sz w:val="20"/>
                <w:szCs w:val="20"/>
              </w:rPr>
            </w:pPr>
            <w:r w:rsidRPr="00357E6F">
              <w:rPr>
                <w:b/>
                <w:sz w:val="20"/>
                <w:szCs w:val="20"/>
              </w:rPr>
              <w:t>Экономические последствия и материальные затраты на обеспечение безопасности жизнедеятельности</w:t>
            </w:r>
          </w:p>
          <w:p w:rsidR="00CB6A3E" w:rsidRPr="00357E6F" w:rsidRDefault="00CB6A3E" w:rsidP="00CB6A3E">
            <w:pPr>
              <w:spacing w:before="0" w:beforeAutospacing="0" w:after="0" w:afterAutospacing="0"/>
              <w:jc w:val="both"/>
              <w:rPr>
                <w:sz w:val="20"/>
                <w:szCs w:val="20"/>
              </w:rPr>
            </w:pPr>
            <w:r w:rsidRPr="00357E6F">
              <w:rPr>
                <w:sz w:val="20"/>
                <w:szCs w:val="20"/>
              </w:rPr>
              <w:t>Экономический ущерб от производственного травматизма и заболеваний, стихийных бедствий, чрезвычайных ситуаций техногенного и антропогенного происхождения. Затраты на охрану окружающей среды и защитные мероприятия по безопасности труда в РФ и за рубежом.</w:t>
            </w:r>
          </w:p>
          <w:p w:rsidR="00CB6A3E" w:rsidRPr="00357E6F" w:rsidRDefault="00CB6A3E" w:rsidP="00CB6A3E">
            <w:pPr>
              <w:spacing w:before="0" w:beforeAutospacing="0" w:after="0" w:afterAutospacing="0"/>
              <w:jc w:val="both"/>
              <w:rPr>
                <w:b/>
                <w:sz w:val="20"/>
                <w:szCs w:val="20"/>
              </w:rPr>
            </w:pPr>
            <w:r w:rsidRPr="00357E6F">
              <w:rPr>
                <w:b/>
                <w:sz w:val="20"/>
                <w:szCs w:val="20"/>
              </w:rPr>
              <w:t>Нормативно-правовое регулирование и органы обеспечения безопасности в Российской Федерации</w:t>
            </w:r>
          </w:p>
          <w:p w:rsidR="00CB6A3E" w:rsidRPr="00357E6F" w:rsidRDefault="00CB6A3E" w:rsidP="00CB6A3E">
            <w:pPr>
              <w:pStyle w:val="p8"/>
              <w:spacing w:before="0" w:beforeAutospacing="0" w:after="0" w:afterAutospacing="0"/>
              <w:jc w:val="both"/>
              <w:rPr>
                <w:sz w:val="20"/>
                <w:szCs w:val="20"/>
              </w:rPr>
            </w:pPr>
            <w:r w:rsidRPr="00357E6F">
              <w:rPr>
                <w:sz w:val="20"/>
                <w:szCs w:val="20"/>
              </w:rPr>
              <w:t xml:space="preserve">Нормативные документы и правовые акты. Федеральные и региональные программы обеспечения безопасности жизнедеятельности. Система обеспечения </w:t>
            </w:r>
            <w:r w:rsidRPr="00357E6F">
              <w:rPr>
                <w:sz w:val="20"/>
                <w:szCs w:val="20"/>
              </w:rPr>
              <w:lastRenderedPageBreak/>
              <w:t>безопасности в Российской Федерации. Международные организации, обеспечивающие безопасность.</w:t>
            </w:r>
          </w:p>
        </w:tc>
      </w:tr>
      <w:tr w:rsidR="00CB6A3E" w:rsidRPr="00357E6F" w:rsidTr="00CB6A3E">
        <w:tc>
          <w:tcPr>
            <w:tcW w:w="271" w:type="pct"/>
          </w:tcPr>
          <w:p w:rsidR="00CB6A3E" w:rsidRPr="00357E6F" w:rsidRDefault="00CB6A3E" w:rsidP="00CB6A3E">
            <w:pPr>
              <w:suppressAutoHyphens/>
              <w:spacing w:before="0" w:beforeAutospacing="0" w:after="0" w:afterAutospacing="0"/>
              <w:jc w:val="center"/>
              <w:rPr>
                <w:sz w:val="20"/>
                <w:szCs w:val="20"/>
              </w:rPr>
            </w:pPr>
            <w:r w:rsidRPr="00357E6F">
              <w:rPr>
                <w:sz w:val="20"/>
                <w:szCs w:val="20"/>
              </w:rPr>
              <w:lastRenderedPageBreak/>
              <w:t>2</w:t>
            </w:r>
          </w:p>
        </w:tc>
        <w:tc>
          <w:tcPr>
            <w:tcW w:w="970" w:type="pct"/>
          </w:tcPr>
          <w:p w:rsidR="00CB6A3E" w:rsidRPr="00357E6F" w:rsidRDefault="00CB6A3E" w:rsidP="00CB6A3E">
            <w:pPr>
              <w:pStyle w:val="p12"/>
              <w:spacing w:before="0" w:beforeAutospacing="0" w:after="0" w:afterAutospacing="0"/>
              <w:jc w:val="center"/>
              <w:rPr>
                <w:sz w:val="20"/>
                <w:szCs w:val="20"/>
              </w:rPr>
            </w:pPr>
            <w:r w:rsidRPr="00357E6F">
              <w:rPr>
                <w:sz w:val="20"/>
                <w:szCs w:val="20"/>
              </w:rPr>
              <w:t>Безопасность в чрезвычайных ситуациях</w:t>
            </w:r>
          </w:p>
        </w:tc>
        <w:tc>
          <w:tcPr>
            <w:tcW w:w="3759" w:type="pct"/>
            <w:vAlign w:val="center"/>
          </w:tcPr>
          <w:p w:rsidR="00CB6A3E" w:rsidRPr="00357E6F" w:rsidRDefault="00CB6A3E" w:rsidP="00CB6A3E">
            <w:pPr>
              <w:spacing w:before="0" w:beforeAutospacing="0" w:after="0" w:afterAutospacing="0"/>
              <w:jc w:val="both"/>
              <w:rPr>
                <w:b/>
                <w:sz w:val="20"/>
                <w:szCs w:val="20"/>
              </w:rPr>
            </w:pPr>
            <w:r w:rsidRPr="00357E6F">
              <w:rPr>
                <w:b/>
                <w:sz w:val="20"/>
                <w:szCs w:val="20"/>
              </w:rPr>
              <w:t xml:space="preserve">Характеристика чрезвычайных ситуаций </w:t>
            </w:r>
          </w:p>
          <w:p w:rsidR="00CB6A3E" w:rsidRPr="00357E6F" w:rsidRDefault="00CB6A3E" w:rsidP="00CB6A3E">
            <w:pPr>
              <w:spacing w:before="0" w:beforeAutospacing="0" w:after="0" w:afterAutospacing="0"/>
              <w:jc w:val="both"/>
              <w:rPr>
                <w:sz w:val="20"/>
                <w:szCs w:val="20"/>
              </w:rPr>
            </w:pPr>
            <w:r w:rsidRPr="00357E6F">
              <w:rPr>
                <w:sz w:val="20"/>
                <w:szCs w:val="20"/>
              </w:rPr>
              <w:t xml:space="preserve">Чрезвычайные ситуации, основные понятия и определения. Авария, стихийное бедствие, катастрофа. Классификация чрезвычайных ситуаций.  </w:t>
            </w:r>
          </w:p>
          <w:p w:rsidR="00CB6A3E" w:rsidRPr="00357E6F" w:rsidRDefault="00CB6A3E" w:rsidP="00CB6A3E">
            <w:pPr>
              <w:spacing w:before="0" w:beforeAutospacing="0" w:after="0" w:afterAutospacing="0"/>
              <w:jc w:val="both"/>
              <w:rPr>
                <w:b/>
                <w:sz w:val="20"/>
                <w:szCs w:val="20"/>
              </w:rPr>
            </w:pPr>
            <w:r w:rsidRPr="00357E6F">
              <w:rPr>
                <w:b/>
                <w:sz w:val="20"/>
                <w:szCs w:val="20"/>
              </w:rPr>
              <w:t>Чрезвычайные ситуации природного характера</w:t>
            </w:r>
          </w:p>
          <w:p w:rsidR="00CB6A3E" w:rsidRPr="00357E6F" w:rsidRDefault="00CB6A3E" w:rsidP="00CB6A3E">
            <w:pPr>
              <w:spacing w:before="0" w:beforeAutospacing="0" w:after="0" w:afterAutospacing="0"/>
              <w:jc w:val="both"/>
              <w:rPr>
                <w:sz w:val="20"/>
                <w:szCs w:val="20"/>
              </w:rPr>
            </w:pPr>
            <w:r w:rsidRPr="00357E6F">
              <w:rPr>
                <w:sz w:val="20"/>
                <w:szCs w:val="20"/>
              </w:rPr>
              <w:t>Общие сведения о стихийных бедствиях: определение, классификация, причины возникновения. Оценка последствий стихийных бедствий. Основные направления и меры по снижению опасности стихийных бедствий.</w:t>
            </w:r>
          </w:p>
          <w:p w:rsidR="00CB6A3E" w:rsidRPr="00357E6F" w:rsidRDefault="00CB6A3E" w:rsidP="00CB6A3E">
            <w:pPr>
              <w:spacing w:before="0" w:beforeAutospacing="0" w:after="0" w:afterAutospacing="0"/>
              <w:jc w:val="both"/>
              <w:rPr>
                <w:sz w:val="20"/>
                <w:szCs w:val="20"/>
              </w:rPr>
            </w:pPr>
            <w:r w:rsidRPr="00357E6F">
              <w:rPr>
                <w:sz w:val="20"/>
                <w:szCs w:val="20"/>
              </w:rPr>
              <w:t>Комплексное воздействие опасных природных явлений на территории Российской Федерации. Геофизические стихийные явления – землетрясения, извержения вулканов, причины возникновения, защита населения.</w:t>
            </w:r>
          </w:p>
          <w:p w:rsidR="00CB6A3E" w:rsidRPr="00357E6F" w:rsidRDefault="00CB6A3E" w:rsidP="00CB6A3E">
            <w:pPr>
              <w:spacing w:before="0" w:beforeAutospacing="0" w:after="0" w:afterAutospacing="0"/>
              <w:jc w:val="both"/>
              <w:rPr>
                <w:sz w:val="20"/>
                <w:szCs w:val="20"/>
              </w:rPr>
            </w:pPr>
            <w:proofErr w:type="spellStart"/>
            <w:r w:rsidRPr="00357E6F">
              <w:rPr>
                <w:sz w:val="20"/>
                <w:szCs w:val="20"/>
              </w:rPr>
              <w:t>Геологически</w:t>
            </w:r>
            <w:proofErr w:type="spellEnd"/>
            <w:r w:rsidRPr="00357E6F">
              <w:rPr>
                <w:sz w:val="20"/>
                <w:szCs w:val="20"/>
              </w:rPr>
              <w:t xml:space="preserve"> опасные явления – обвалы, сели, лавины, осыпи и др.</w:t>
            </w:r>
          </w:p>
          <w:p w:rsidR="00CB6A3E" w:rsidRPr="00357E6F" w:rsidRDefault="00CB6A3E" w:rsidP="00CB6A3E">
            <w:pPr>
              <w:spacing w:before="0" w:beforeAutospacing="0" w:after="0" w:afterAutospacing="0"/>
              <w:jc w:val="both"/>
              <w:rPr>
                <w:sz w:val="20"/>
                <w:szCs w:val="20"/>
              </w:rPr>
            </w:pPr>
            <w:proofErr w:type="spellStart"/>
            <w:r w:rsidRPr="00357E6F">
              <w:rPr>
                <w:sz w:val="20"/>
                <w:szCs w:val="20"/>
              </w:rPr>
              <w:t>Метеорологически</w:t>
            </w:r>
            <w:proofErr w:type="spellEnd"/>
            <w:r w:rsidRPr="00357E6F">
              <w:rPr>
                <w:sz w:val="20"/>
                <w:szCs w:val="20"/>
              </w:rPr>
              <w:t xml:space="preserve"> опасные явления – бури, ураганы, шквалы, смерчи, ливневые дожди, град, сильные снегопады.</w:t>
            </w:r>
          </w:p>
          <w:p w:rsidR="00CB6A3E" w:rsidRPr="00357E6F" w:rsidRDefault="00CB6A3E" w:rsidP="00CB6A3E">
            <w:pPr>
              <w:spacing w:before="0" w:beforeAutospacing="0" w:after="0" w:afterAutospacing="0"/>
              <w:jc w:val="both"/>
              <w:rPr>
                <w:sz w:val="20"/>
                <w:szCs w:val="20"/>
              </w:rPr>
            </w:pPr>
            <w:r w:rsidRPr="00357E6F">
              <w:rPr>
                <w:sz w:val="20"/>
                <w:szCs w:val="20"/>
              </w:rPr>
              <w:t xml:space="preserve">Гидрологические стихийные бедствия – цунами, наводнения, защита населения. </w:t>
            </w:r>
          </w:p>
          <w:p w:rsidR="00CB6A3E" w:rsidRPr="00357E6F" w:rsidRDefault="00CB6A3E" w:rsidP="00CB6A3E">
            <w:pPr>
              <w:spacing w:before="0" w:beforeAutospacing="0" w:after="0" w:afterAutospacing="0"/>
              <w:jc w:val="both"/>
              <w:rPr>
                <w:sz w:val="20"/>
                <w:szCs w:val="20"/>
              </w:rPr>
            </w:pPr>
            <w:r w:rsidRPr="00357E6F">
              <w:rPr>
                <w:sz w:val="20"/>
                <w:szCs w:val="20"/>
              </w:rPr>
              <w:t>Природные пожары, массовые заболевания.</w:t>
            </w:r>
          </w:p>
          <w:p w:rsidR="00CB6A3E" w:rsidRPr="00357E6F" w:rsidRDefault="00CB6A3E" w:rsidP="00CB6A3E">
            <w:pPr>
              <w:spacing w:before="0" w:beforeAutospacing="0" w:after="0" w:afterAutospacing="0"/>
              <w:jc w:val="both"/>
              <w:rPr>
                <w:b/>
                <w:sz w:val="20"/>
                <w:szCs w:val="20"/>
              </w:rPr>
            </w:pPr>
            <w:r w:rsidRPr="00357E6F">
              <w:rPr>
                <w:b/>
                <w:sz w:val="20"/>
                <w:szCs w:val="20"/>
              </w:rPr>
              <w:t xml:space="preserve">Чрезвычайные ситуации техногенного характера. </w:t>
            </w:r>
          </w:p>
          <w:p w:rsidR="00CB6A3E" w:rsidRPr="00357E6F" w:rsidRDefault="00CB6A3E" w:rsidP="00CB6A3E">
            <w:pPr>
              <w:spacing w:before="0" w:beforeAutospacing="0" w:after="0" w:afterAutospacing="0"/>
              <w:jc w:val="both"/>
              <w:rPr>
                <w:sz w:val="20"/>
                <w:szCs w:val="20"/>
              </w:rPr>
            </w:pPr>
            <w:r w:rsidRPr="00357E6F">
              <w:rPr>
                <w:sz w:val="20"/>
                <w:szCs w:val="20"/>
              </w:rPr>
              <w:t xml:space="preserve">Потенциально-опасные объекты, их характеристика. Причины возникновения чрезвычайных ситуаций на этих объектах. Радиационно-опасные, химически опасные и </w:t>
            </w:r>
            <w:proofErr w:type="spellStart"/>
            <w:r w:rsidRPr="00357E6F">
              <w:rPr>
                <w:sz w:val="20"/>
                <w:szCs w:val="20"/>
              </w:rPr>
              <w:t>бактериологически</w:t>
            </w:r>
            <w:proofErr w:type="spellEnd"/>
            <w:r w:rsidRPr="00357E6F">
              <w:rPr>
                <w:sz w:val="20"/>
                <w:szCs w:val="20"/>
              </w:rPr>
              <w:t xml:space="preserve"> опасные объекты. Меры по обеспечению безопасности населения при авариях и катастрофах на этих объектах.</w:t>
            </w:r>
          </w:p>
          <w:p w:rsidR="00CB6A3E" w:rsidRPr="00357E6F" w:rsidRDefault="00CB6A3E" w:rsidP="00CB6A3E">
            <w:pPr>
              <w:spacing w:before="0" w:beforeAutospacing="0" w:after="0" w:afterAutospacing="0"/>
              <w:jc w:val="both"/>
              <w:rPr>
                <w:b/>
                <w:sz w:val="20"/>
                <w:szCs w:val="20"/>
              </w:rPr>
            </w:pPr>
            <w:r w:rsidRPr="00357E6F">
              <w:rPr>
                <w:b/>
                <w:sz w:val="20"/>
                <w:szCs w:val="20"/>
              </w:rPr>
              <w:t xml:space="preserve">Чрезвычайные ситуации экологического характера. </w:t>
            </w:r>
          </w:p>
          <w:p w:rsidR="00CB6A3E" w:rsidRPr="00357E6F" w:rsidRDefault="00CB6A3E" w:rsidP="00CB6A3E">
            <w:pPr>
              <w:spacing w:before="0" w:beforeAutospacing="0" w:after="0" w:afterAutospacing="0"/>
              <w:jc w:val="both"/>
              <w:rPr>
                <w:sz w:val="20"/>
                <w:szCs w:val="20"/>
              </w:rPr>
            </w:pPr>
            <w:r w:rsidRPr="00357E6F">
              <w:rPr>
                <w:sz w:val="20"/>
                <w:szCs w:val="20"/>
              </w:rPr>
              <w:t xml:space="preserve">Изменения состояния атмосферы, суши, гидросферы и биосферы в целом. Изменение климата, образование обширных зон «кислотных дождей», разрушение озонного слоя. Деградация почв, истощение </w:t>
            </w:r>
            <w:proofErr w:type="spellStart"/>
            <w:r w:rsidRPr="00357E6F">
              <w:rPr>
                <w:sz w:val="20"/>
                <w:szCs w:val="20"/>
              </w:rPr>
              <w:t>невозобновляемых</w:t>
            </w:r>
            <w:proofErr w:type="spellEnd"/>
            <w:r w:rsidRPr="00357E6F">
              <w:rPr>
                <w:sz w:val="20"/>
                <w:szCs w:val="20"/>
              </w:rPr>
              <w:t xml:space="preserve"> запасов полезных ископаемых. Обмеление рек и морей, подтопление и засоление плодородных почв.</w:t>
            </w:r>
          </w:p>
          <w:p w:rsidR="00CB6A3E" w:rsidRPr="00357E6F" w:rsidRDefault="00CB6A3E" w:rsidP="00CB6A3E">
            <w:pPr>
              <w:spacing w:before="0" w:beforeAutospacing="0" w:after="0" w:afterAutospacing="0"/>
              <w:jc w:val="both"/>
              <w:rPr>
                <w:b/>
                <w:sz w:val="20"/>
                <w:szCs w:val="20"/>
              </w:rPr>
            </w:pPr>
            <w:r w:rsidRPr="00357E6F">
              <w:rPr>
                <w:b/>
                <w:sz w:val="20"/>
                <w:szCs w:val="20"/>
              </w:rPr>
              <w:t>Чрезвычайные ситуации социального характера и защита от них</w:t>
            </w:r>
          </w:p>
          <w:p w:rsidR="00CB6A3E" w:rsidRPr="00357E6F" w:rsidRDefault="00CB6A3E" w:rsidP="00CB6A3E">
            <w:pPr>
              <w:spacing w:before="0" w:beforeAutospacing="0" w:after="0" w:afterAutospacing="0"/>
              <w:jc w:val="both"/>
              <w:rPr>
                <w:sz w:val="20"/>
                <w:szCs w:val="20"/>
              </w:rPr>
            </w:pPr>
            <w:r w:rsidRPr="00357E6F">
              <w:rPr>
                <w:sz w:val="20"/>
                <w:szCs w:val="20"/>
              </w:rPr>
              <w:t xml:space="preserve">Социальная безопасность. Классификация и виды чрезвычайных ситуаций социального характера. Терроризм. Правила поведения мирных граждан при угрозе совершения и совершении террористических актов. Экстремизм и борьба с экстремизмом. Локальные войны и региональные вооруженные конфликты. Массовые беспорядки.  Криминальные опасности и угрозы. Социально-экономические проблемы. </w:t>
            </w:r>
          </w:p>
          <w:p w:rsidR="00CB6A3E" w:rsidRPr="00357E6F" w:rsidRDefault="00CB6A3E" w:rsidP="00CB6A3E">
            <w:pPr>
              <w:spacing w:before="0" w:beforeAutospacing="0" w:after="0" w:afterAutospacing="0"/>
              <w:jc w:val="both"/>
              <w:rPr>
                <w:b/>
                <w:sz w:val="20"/>
                <w:szCs w:val="20"/>
              </w:rPr>
            </w:pPr>
            <w:r w:rsidRPr="00357E6F">
              <w:rPr>
                <w:b/>
                <w:sz w:val="20"/>
                <w:szCs w:val="20"/>
              </w:rPr>
              <w:t>Единая государственная система предупреждения и ликвидации чрезвычайных ситуаций</w:t>
            </w:r>
          </w:p>
          <w:p w:rsidR="00CB6A3E" w:rsidRPr="00357E6F" w:rsidRDefault="00CB6A3E" w:rsidP="00CB6A3E">
            <w:pPr>
              <w:spacing w:before="0" w:beforeAutospacing="0" w:after="0" w:afterAutospacing="0"/>
              <w:jc w:val="both"/>
              <w:rPr>
                <w:sz w:val="20"/>
                <w:szCs w:val="20"/>
              </w:rPr>
            </w:pPr>
            <w:r w:rsidRPr="00357E6F">
              <w:rPr>
                <w:sz w:val="20"/>
                <w:szCs w:val="20"/>
              </w:rPr>
              <w:t>Основные задачи, организационная структура, органы управления, силы и средства Единой государственной системы предупреждения и действий в чрезвычайных ситуациях. Информационное обеспечение и режимы функционирования Единой государственной системы предупреждения и действий в чрезвычайных ситуациях</w:t>
            </w:r>
          </w:p>
          <w:p w:rsidR="00CB6A3E" w:rsidRPr="00357E6F" w:rsidRDefault="00CB6A3E" w:rsidP="00CB6A3E">
            <w:pPr>
              <w:spacing w:before="0" w:beforeAutospacing="0" w:after="0" w:afterAutospacing="0"/>
              <w:jc w:val="both"/>
              <w:rPr>
                <w:b/>
                <w:sz w:val="20"/>
                <w:szCs w:val="20"/>
              </w:rPr>
            </w:pPr>
            <w:r w:rsidRPr="00357E6F">
              <w:rPr>
                <w:b/>
                <w:sz w:val="20"/>
                <w:szCs w:val="20"/>
              </w:rPr>
              <w:t xml:space="preserve">Прогнозирование и оценка ущербов от чрезвычайных ситуаций различного происхождения </w:t>
            </w:r>
          </w:p>
          <w:p w:rsidR="00CB6A3E" w:rsidRPr="00357E6F" w:rsidRDefault="00CB6A3E" w:rsidP="00CB6A3E">
            <w:pPr>
              <w:pStyle w:val="p8"/>
              <w:spacing w:before="0" w:beforeAutospacing="0" w:after="0" w:afterAutospacing="0"/>
              <w:jc w:val="both"/>
              <w:rPr>
                <w:sz w:val="20"/>
                <w:szCs w:val="20"/>
              </w:rPr>
            </w:pPr>
            <w:r w:rsidRPr="00357E6F">
              <w:rPr>
                <w:sz w:val="20"/>
                <w:szCs w:val="20"/>
              </w:rPr>
              <w:t>Прогнозирование социально-экономического развития с учетом ущерба от чрезвычайных ситуаций. Оценка ущерба от чрезвычайных ситуаций природного характера. Оценка ущерба от техногенных чрезвычайных ситуаций.</w:t>
            </w:r>
          </w:p>
        </w:tc>
      </w:tr>
      <w:tr w:rsidR="00CB6A3E" w:rsidRPr="00357E6F" w:rsidTr="00CB6A3E">
        <w:tc>
          <w:tcPr>
            <w:tcW w:w="271" w:type="pct"/>
          </w:tcPr>
          <w:p w:rsidR="00CB6A3E" w:rsidRPr="00357E6F" w:rsidRDefault="00CB6A3E" w:rsidP="00CB6A3E">
            <w:pPr>
              <w:suppressAutoHyphens/>
              <w:spacing w:before="0" w:beforeAutospacing="0" w:after="0" w:afterAutospacing="0"/>
              <w:jc w:val="center"/>
              <w:rPr>
                <w:sz w:val="20"/>
                <w:szCs w:val="20"/>
              </w:rPr>
            </w:pPr>
            <w:r w:rsidRPr="00357E6F">
              <w:rPr>
                <w:sz w:val="20"/>
                <w:szCs w:val="20"/>
              </w:rPr>
              <w:t>3</w:t>
            </w:r>
          </w:p>
        </w:tc>
        <w:tc>
          <w:tcPr>
            <w:tcW w:w="970" w:type="pct"/>
          </w:tcPr>
          <w:p w:rsidR="00CB6A3E" w:rsidRPr="00357E6F" w:rsidRDefault="00CB6A3E" w:rsidP="00CB6A3E">
            <w:pPr>
              <w:pStyle w:val="p12"/>
              <w:spacing w:before="0" w:beforeAutospacing="0" w:after="0" w:afterAutospacing="0"/>
              <w:jc w:val="center"/>
              <w:rPr>
                <w:sz w:val="20"/>
                <w:szCs w:val="20"/>
              </w:rPr>
            </w:pPr>
            <w:r w:rsidRPr="00357E6F">
              <w:rPr>
                <w:sz w:val="20"/>
                <w:szCs w:val="20"/>
              </w:rPr>
              <w:t>Безопасность технических и технологических систем</w:t>
            </w:r>
          </w:p>
        </w:tc>
        <w:tc>
          <w:tcPr>
            <w:tcW w:w="3759" w:type="pct"/>
            <w:vAlign w:val="center"/>
          </w:tcPr>
          <w:p w:rsidR="00CB6A3E" w:rsidRPr="00357E6F" w:rsidRDefault="00CB6A3E" w:rsidP="00CB6A3E">
            <w:pPr>
              <w:spacing w:before="0" w:beforeAutospacing="0" w:after="0" w:afterAutospacing="0"/>
              <w:jc w:val="both"/>
              <w:rPr>
                <w:sz w:val="20"/>
                <w:szCs w:val="20"/>
              </w:rPr>
            </w:pPr>
            <w:r w:rsidRPr="00357E6F">
              <w:rPr>
                <w:b/>
                <w:sz w:val="20"/>
                <w:szCs w:val="20"/>
              </w:rPr>
              <w:t xml:space="preserve">Безопасность человека в </w:t>
            </w:r>
            <w:proofErr w:type="spellStart"/>
            <w:r w:rsidRPr="00357E6F">
              <w:rPr>
                <w:b/>
                <w:sz w:val="20"/>
                <w:szCs w:val="20"/>
              </w:rPr>
              <w:t>техносфере</w:t>
            </w:r>
            <w:proofErr w:type="spellEnd"/>
            <w:r w:rsidRPr="00357E6F">
              <w:rPr>
                <w:sz w:val="20"/>
                <w:szCs w:val="20"/>
              </w:rPr>
              <w:t xml:space="preserve">. Основные аспекты взаимодействия человека и </w:t>
            </w:r>
            <w:proofErr w:type="spellStart"/>
            <w:r w:rsidRPr="00357E6F">
              <w:rPr>
                <w:sz w:val="20"/>
                <w:szCs w:val="20"/>
              </w:rPr>
              <w:t>техносферы</w:t>
            </w:r>
            <w:proofErr w:type="spellEnd"/>
            <w:r w:rsidRPr="00357E6F">
              <w:rPr>
                <w:sz w:val="20"/>
                <w:szCs w:val="20"/>
              </w:rPr>
              <w:t xml:space="preserve">. Физиологические возможности человека для обеспечения его безопасности. Формы и условия трудовой деятельности человека. Поведение человека в аварийных ситуациях. Профотбор. Негативные факторы в </w:t>
            </w:r>
            <w:proofErr w:type="spellStart"/>
            <w:r w:rsidRPr="00357E6F">
              <w:rPr>
                <w:sz w:val="20"/>
                <w:szCs w:val="20"/>
              </w:rPr>
              <w:t>техносфере</w:t>
            </w:r>
            <w:proofErr w:type="spellEnd"/>
            <w:r w:rsidRPr="00357E6F">
              <w:rPr>
                <w:sz w:val="20"/>
                <w:szCs w:val="20"/>
              </w:rPr>
              <w:t xml:space="preserve"> и их нормирование. Рациональная организация труда и отдыха. </w:t>
            </w:r>
          </w:p>
          <w:p w:rsidR="00CB6A3E" w:rsidRPr="00357E6F" w:rsidRDefault="00CB6A3E" w:rsidP="00CB6A3E">
            <w:pPr>
              <w:spacing w:before="0" w:beforeAutospacing="0" w:after="0" w:afterAutospacing="0"/>
              <w:jc w:val="both"/>
              <w:rPr>
                <w:b/>
                <w:sz w:val="20"/>
                <w:szCs w:val="20"/>
              </w:rPr>
            </w:pPr>
            <w:r w:rsidRPr="00357E6F">
              <w:rPr>
                <w:b/>
                <w:sz w:val="20"/>
                <w:szCs w:val="20"/>
              </w:rPr>
              <w:t>Воздействие негативных факторов на человека и защита от них.</w:t>
            </w:r>
          </w:p>
          <w:p w:rsidR="00CB6A3E" w:rsidRPr="00357E6F" w:rsidRDefault="00CB6A3E" w:rsidP="00CB6A3E">
            <w:pPr>
              <w:spacing w:before="0" w:beforeAutospacing="0" w:after="0" w:afterAutospacing="0"/>
              <w:jc w:val="both"/>
              <w:rPr>
                <w:sz w:val="20"/>
                <w:szCs w:val="20"/>
              </w:rPr>
            </w:pPr>
            <w:r w:rsidRPr="00357E6F">
              <w:rPr>
                <w:sz w:val="20"/>
                <w:szCs w:val="20"/>
              </w:rPr>
              <w:t>Вредные вещества. Механические колебания. Акустические колебания. Электромагнитные поля (ЭМП) и излучения.  Ионизирующие излучения. Воздействие электрического тока на человека. </w:t>
            </w:r>
          </w:p>
          <w:p w:rsidR="00CB6A3E" w:rsidRPr="00357E6F" w:rsidRDefault="00CB6A3E" w:rsidP="00CB6A3E">
            <w:pPr>
              <w:spacing w:before="0" w:beforeAutospacing="0" w:after="0" w:afterAutospacing="0"/>
              <w:jc w:val="both"/>
              <w:rPr>
                <w:b/>
                <w:sz w:val="20"/>
                <w:szCs w:val="20"/>
              </w:rPr>
            </w:pPr>
            <w:r w:rsidRPr="00357E6F">
              <w:rPr>
                <w:b/>
                <w:sz w:val="20"/>
                <w:szCs w:val="20"/>
              </w:rPr>
              <w:t xml:space="preserve">Производственный травматизм и профессиональные заболевания. Управление охраной труда на предприятии. </w:t>
            </w:r>
          </w:p>
          <w:p w:rsidR="00CB6A3E" w:rsidRPr="00357E6F" w:rsidRDefault="00CB6A3E" w:rsidP="00CB6A3E">
            <w:pPr>
              <w:spacing w:before="0" w:beforeAutospacing="0" w:after="0" w:afterAutospacing="0"/>
              <w:jc w:val="both"/>
              <w:rPr>
                <w:sz w:val="20"/>
                <w:szCs w:val="20"/>
              </w:rPr>
            </w:pPr>
            <w:r w:rsidRPr="00357E6F">
              <w:rPr>
                <w:sz w:val="20"/>
                <w:szCs w:val="20"/>
              </w:rPr>
              <w:t xml:space="preserve">Производственный травматизм и профессиональные заболевания </w:t>
            </w:r>
          </w:p>
          <w:p w:rsidR="00CB6A3E" w:rsidRPr="00357E6F" w:rsidRDefault="00CB6A3E" w:rsidP="00CB6A3E">
            <w:pPr>
              <w:spacing w:before="0" w:beforeAutospacing="0" w:after="0" w:afterAutospacing="0"/>
              <w:jc w:val="both"/>
              <w:rPr>
                <w:sz w:val="20"/>
                <w:szCs w:val="20"/>
              </w:rPr>
            </w:pPr>
            <w:r w:rsidRPr="00357E6F">
              <w:rPr>
                <w:sz w:val="20"/>
                <w:szCs w:val="20"/>
              </w:rPr>
              <w:t xml:space="preserve">Управление охраной труда на предприятии </w:t>
            </w:r>
          </w:p>
          <w:p w:rsidR="00CB6A3E" w:rsidRPr="00357E6F" w:rsidRDefault="00CB6A3E" w:rsidP="00CB6A3E">
            <w:pPr>
              <w:spacing w:before="0" w:beforeAutospacing="0" w:after="0" w:afterAutospacing="0"/>
              <w:jc w:val="both"/>
              <w:rPr>
                <w:b/>
                <w:sz w:val="20"/>
                <w:szCs w:val="20"/>
              </w:rPr>
            </w:pPr>
            <w:r w:rsidRPr="00357E6F">
              <w:rPr>
                <w:b/>
                <w:sz w:val="20"/>
                <w:szCs w:val="20"/>
              </w:rPr>
              <w:t>Гражданская оборона.</w:t>
            </w:r>
          </w:p>
          <w:p w:rsidR="00CB6A3E" w:rsidRPr="00357E6F" w:rsidRDefault="00CB6A3E" w:rsidP="00CB6A3E">
            <w:pPr>
              <w:spacing w:before="0" w:beforeAutospacing="0" w:after="0" w:afterAutospacing="0"/>
              <w:jc w:val="both"/>
              <w:rPr>
                <w:sz w:val="20"/>
                <w:szCs w:val="20"/>
              </w:rPr>
            </w:pPr>
            <w:r w:rsidRPr="00357E6F">
              <w:rPr>
                <w:sz w:val="20"/>
                <w:szCs w:val="20"/>
              </w:rPr>
              <w:lastRenderedPageBreak/>
              <w:t>Гражданская оборона в современных условиях.</w:t>
            </w:r>
          </w:p>
          <w:p w:rsidR="00CB6A3E" w:rsidRPr="00357E6F" w:rsidRDefault="00CB6A3E" w:rsidP="00CB6A3E">
            <w:pPr>
              <w:spacing w:before="0" w:beforeAutospacing="0" w:after="0" w:afterAutospacing="0"/>
              <w:jc w:val="both"/>
              <w:rPr>
                <w:sz w:val="20"/>
                <w:szCs w:val="20"/>
              </w:rPr>
            </w:pPr>
            <w:r w:rsidRPr="00357E6F">
              <w:rPr>
                <w:sz w:val="20"/>
                <w:szCs w:val="20"/>
              </w:rPr>
              <w:t>Использование средств индивидуальной защиты.</w:t>
            </w:r>
          </w:p>
          <w:p w:rsidR="00CB6A3E" w:rsidRPr="00357E6F" w:rsidRDefault="00CB6A3E" w:rsidP="00CB6A3E">
            <w:pPr>
              <w:spacing w:before="0" w:beforeAutospacing="0" w:after="0" w:afterAutospacing="0"/>
              <w:jc w:val="both"/>
              <w:rPr>
                <w:b/>
                <w:sz w:val="20"/>
                <w:szCs w:val="20"/>
              </w:rPr>
            </w:pPr>
            <w:r w:rsidRPr="00357E6F">
              <w:rPr>
                <w:b/>
                <w:sz w:val="20"/>
                <w:szCs w:val="20"/>
              </w:rPr>
              <w:t>Здоровый образ жизни как основа безопасности жизнедеятельность</w:t>
            </w:r>
          </w:p>
          <w:p w:rsidR="00CB6A3E" w:rsidRPr="00357E6F" w:rsidRDefault="00CB6A3E" w:rsidP="00CB6A3E">
            <w:pPr>
              <w:spacing w:before="0" w:beforeAutospacing="0" w:after="0" w:afterAutospacing="0"/>
              <w:jc w:val="both"/>
              <w:rPr>
                <w:sz w:val="20"/>
                <w:szCs w:val="20"/>
              </w:rPr>
            </w:pPr>
            <w:r w:rsidRPr="00357E6F">
              <w:rPr>
                <w:sz w:val="20"/>
                <w:szCs w:val="20"/>
              </w:rPr>
              <w:t xml:space="preserve">Понятие о здоровье, общее состояние здоровья. Общая характеристика показателей состояния здоровья. Здоровье человека и окружающая среда. </w:t>
            </w:r>
          </w:p>
          <w:p w:rsidR="00CB6A3E" w:rsidRPr="00357E6F" w:rsidRDefault="00CB6A3E" w:rsidP="00CB6A3E">
            <w:pPr>
              <w:spacing w:before="0" w:beforeAutospacing="0" w:after="0" w:afterAutospacing="0"/>
              <w:jc w:val="both"/>
              <w:rPr>
                <w:b/>
                <w:sz w:val="20"/>
                <w:szCs w:val="20"/>
              </w:rPr>
            </w:pPr>
            <w:r w:rsidRPr="00357E6F">
              <w:rPr>
                <w:b/>
                <w:sz w:val="20"/>
                <w:szCs w:val="20"/>
              </w:rPr>
              <w:t>Первая помощь</w:t>
            </w:r>
          </w:p>
          <w:p w:rsidR="00CB6A3E" w:rsidRPr="00357E6F" w:rsidRDefault="00CB6A3E" w:rsidP="00CB6A3E">
            <w:pPr>
              <w:pStyle w:val="p7"/>
              <w:spacing w:before="0" w:beforeAutospacing="0" w:after="0" w:afterAutospacing="0"/>
              <w:jc w:val="both"/>
              <w:rPr>
                <w:sz w:val="20"/>
                <w:szCs w:val="20"/>
              </w:rPr>
            </w:pPr>
            <w:r w:rsidRPr="00357E6F">
              <w:rPr>
                <w:sz w:val="20"/>
                <w:szCs w:val="20"/>
              </w:rPr>
              <w:t>Общие положения. Структура и объем первой помощи.</w:t>
            </w:r>
          </w:p>
        </w:tc>
      </w:tr>
    </w:tbl>
    <w:p w:rsidR="00CB6A3E" w:rsidRPr="00357E6F" w:rsidRDefault="00CB6A3E" w:rsidP="00CB6A3E">
      <w:pPr>
        <w:spacing w:before="0" w:beforeAutospacing="0" w:after="0" w:afterAutospacing="0"/>
        <w:ind w:firstLine="680"/>
        <w:rPr>
          <w:b/>
          <w:sz w:val="20"/>
          <w:szCs w:val="20"/>
        </w:rPr>
      </w:pPr>
    </w:p>
    <w:p w:rsidR="00CB6A3E" w:rsidRPr="00357E6F" w:rsidRDefault="00CB6A3E" w:rsidP="00CB6A3E">
      <w:pPr>
        <w:suppressAutoHyphens/>
        <w:spacing w:before="0" w:beforeAutospacing="0" w:after="0" w:afterAutospacing="0"/>
        <w:ind w:firstLine="720"/>
        <w:jc w:val="both"/>
        <w:rPr>
          <w:b/>
          <w:sz w:val="20"/>
          <w:szCs w:val="20"/>
        </w:rPr>
      </w:pPr>
      <w:r w:rsidRPr="00357E6F">
        <w:rPr>
          <w:b/>
          <w:sz w:val="20"/>
          <w:szCs w:val="20"/>
        </w:rPr>
        <w:t>5.2 Занятия лекционного и семинарского типа</w:t>
      </w:r>
    </w:p>
    <w:p w:rsidR="00CB6A3E" w:rsidRPr="00357E6F" w:rsidRDefault="00CB6A3E" w:rsidP="00CB6A3E">
      <w:pPr>
        <w:spacing w:before="0" w:beforeAutospacing="0" w:after="0" w:afterAutospacing="0"/>
        <w:ind w:firstLine="709"/>
        <w:rPr>
          <w:b/>
          <w:sz w:val="20"/>
          <w:szCs w:val="20"/>
        </w:rPr>
      </w:pPr>
      <w:r w:rsidRPr="00357E6F">
        <w:rPr>
          <w:b/>
          <w:sz w:val="20"/>
          <w:szCs w:val="20"/>
        </w:rPr>
        <w:t>5.2.1 Темы лекций</w:t>
      </w:r>
    </w:p>
    <w:p w:rsidR="00CB6A3E" w:rsidRPr="00357E6F" w:rsidRDefault="00CB6A3E" w:rsidP="00CB6A3E">
      <w:pPr>
        <w:spacing w:before="0" w:beforeAutospacing="0" w:after="0" w:afterAutospacing="0"/>
        <w:ind w:firstLine="680"/>
        <w:rPr>
          <w:b/>
          <w:sz w:val="20"/>
          <w:szCs w:val="20"/>
        </w:rPr>
      </w:pPr>
      <w:r w:rsidRPr="00357E6F">
        <w:rPr>
          <w:b/>
          <w:sz w:val="20"/>
          <w:szCs w:val="20"/>
        </w:rPr>
        <w:t>Раздел 1 «Безопасность человека в среде обитания»</w:t>
      </w:r>
    </w:p>
    <w:p w:rsidR="00CB6A3E" w:rsidRPr="00357E6F" w:rsidRDefault="00CB6A3E" w:rsidP="00CB6A3E">
      <w:pPr>
        <w:spacing w:before="0" w:beforeAutospacing="0" w:after="0" w:afterAutospacing="0"/>
        <w:ind w:firstLine="680"/>
        <w:rPr>
          <w:sz w:val="20"/>
          <w:szCs w:val="20"/>
        </w:rPr>
      </w:pPr>
      <w:r w:rsidRPr="00357E6F">
        <w:rPr>
          <w:sz w:val="20"/>
          <w:szCs w:val="20"/>
        </w:rPr>
        <w:t>1.Роль человеческого фактора в управлении рисками и обеспечении безопасности системы «человек — среда обитания»</w:t>
      </w:r>
    </w:p>
    <w:p w:rsidR="00CB6A3E" w:rsidRPr="00357E6F" w:rsidRDefault="00CB6A3E" w:rsidP="00CB6A3E">
      <w:pPr>
        <w:spacing w:before="0" w:beforeAutospacing="0" w:after="0" w:afterAutospacing="0"/>
        <w:ind w:firstLine="680"/>
        <w:rPr>
          <w:b/>
          <w:sz w:val="20"/>
          <w:szCs w:val="20"/>
        </w:rPr>
      </w:pPr>
    </w:p>
    <w:p w:rsidR="00CB6A3E" w:rsidRPr="00357E6F" w:rsidRDefault="00CB6A3E" w:rsidP="00CB6A3E">
      <w:pPr>
        <w:spacing w:before="0" w:beforeAutospacing="0" w:after="0" w:afterAutospacing="0"/>
        <w:ind w:firstLine="680"/>
        <w:rPr>
          <w:b/>
          <w:sz w:val="20"/>
          <w:szCs w:val="20"/>
        </w:rPr>
      </w:pPr>
      <w:r w:rsidRPr="00357E6F">
        <w:rPr>
          <w:b/>
          <w:sz w:val="20"/>
          <w:szCs w:val="20"/>
        </w:rPr>
        <w:t>Раздел 2 «Безопасность в чрезвычайных ситуациях»</w:t>
      </w:r>
    </w:p>
    <w:p w:rsidR="00CB6A3E" w:rsidRPr="00357E6F" w:rsidRDefault="00CB6A3E" w:rsidP="00CB6A3E">
      <w:pPr>
        <w:spacing w:before="0" w:beforeAutospacing="0" w:after="0" w:afterAutospacing="0"/>
        <w:ind w:firstLine="680"/>
        <w:rPr>
          <w:sz w:val="20"/>
          <w:szCs w:val="20"/>
        </w:rPr>
      </w:pPr>
      <w:r w:rsidRPr="00357E6F">
        <w:rPr>
          <w:sz w:val="20"/>
          <w:szCs w:val="20"/>
        </w:rPr>
        <w:t>1.Чрезвычайные ситуации природного характера</w:t>
      </w:r>
    </w:p>
    <w:p w:rsidR="00CB6A3E" w:rsidRPr="00357E6F" w:rsidRDefault="00CB6A3E" w:rsidP="00CB6A3E">
      <w:pPr>
        <w:spacing w:before="0" w:beforeAutospacing="0" w:after="0" w:afterAutospacing="0"/>
        <w:ind w:firstLine="680"/>
        <w:rPr>
          <w:sz w:val="20"/>
          <w:szCs w:val="20"/>
        </w:rPr>
      </w:pPr>
      <w:r w:rsidRPr="00357E6F">
        <w:rPr>
          <w:sz w:val="20"/>
          <w:szCs w:val="20"/>
        </w:rPr>
        <w:t>2.Единая государственная система предупреждения и ликвидации чрезвычайных ситуаций</w:t>
      </w:r>
    </w:p>
    <w:p w:rsidR="00CB6A3E" w:rsidRPr="00357E6F" w:rsidRDefault="00CB6A3E" w:rsidP="00CB6A3E">
      <w:pPr>
        <w:spacing w:before="0" w:beforeAutospacing="0" w:after="0" w:afterAutospacing="0"/>
        <w:ind w:firstLine="680"/>
        <w:rPr>
          <w:b/>
          <w:sz w:val="20"/>
          <w:szCs w:val="20"/>
        </w:rPr>
      </w:pPr>
    </w:p>
    <w:p w:rsidR="00CB6A3E" w:rsidRPr="00357E6F" w:rsidRDefault="00CB6A3E" w:rsidP="00CB6A3E">
      <w:pPr>
        <w:spacing w:before="0" w:beforeAutospacing="0" w:after="0" w:afterAutospacing="0"/>
        <w:ind w:firstLine="680"/>
        <w:rPr>
          <w:b/>
          <w:sz w:val="20"/>
          <w:szCs w:val="20"/>
        </w:rPr>
      </w:pPr>
      <w:r w:rsidRPr="00357E6F">
        <w:rPr>
          <w:b/>
          <w:sz w:val="20"/>
          <w:szCs w:val="20"/>
        </w:rPr>
        <w:t>Раздел 3 «Безопасность технических и технологических систем»</w:t>
      </w:r>
    </w:p>
    <w:p w:rsidR="00CB6A3E" w:rsidRPr="00357E6F" w:rsidRDefault="00CB6A3E" w:rsidP="00CB6A3E">
      <w:pPr>
        <w:spacing w:before="0" w:beforeAutospacing="0" w:after="0" w:afterAutospacing="0"/>
        <w:ind w:firstLine="680"/>
        <w:rPr>
          <w:sz w:val="20"/>
          <w:szCs w:val="20"/>
        </w:rPr>
      </w:pPr>
      <w:r w:rsidRPr="00357E6F">
        <w:rPr>
          <w:sz w:val="20"/>
          <w:szCs w:val="20"/>
        </w:rPr>
        <w:t xml:space="preserve">1.Безопасность человека в </w:t>
      </w:r>
      <w:proofErr w:type="spellStart"/>
      <w:r w:rsidRPr="00357E6F">
        <w:rPr>
          <w:sz w:val="20"/>
          <w:szCs w:val="20"/>
        </w:rPr>
        <w:t>техносфере</w:t>
      </w:r>
      <w:proofErr w:type="spellEnd"/>
    </w:p>
    <w:p w:rsidR="00CB6A3E" w:rsidRPr="00357E6F" w:rsidRDefault="00CB6A3E" w:rsidP="00CB6A3E">
      <w:pPr>
        <w:spacing w:before="0" w:beforeAutospacing="0" w:after="0" w:afterAutospacing="0"/>
        <w:ind w:firstLine="680"/>
        <w:rPr>
          <w:sz w:val="20"/>
          <w:szCs w:val="20"/>
        </w:rPr>
      </w:pPr>
      <w:r w:rsidRPr="00357E6F">
        <w:rPr>
          <w:sz w:val="20"/>
          <w:szCs w:val="20"/>
        </w:rPr>
        <w:t>2.Производственный травматизм и профессиональные заболевания. Управление охраной труда на предприятии</w:t>
      </w:r>
    </w:p>
    <w:p w:rsidR="00CB6A3E" w:rsidRPr="00357E6F" w:rsidRDefault="00CB6A3E" w:rsidP="00CB6A3E">
      <w:pPr>
        <w:spacing w:before="0" w:beforeAutospacing="0" w:after="0" w:afterAutospacing="0"/>
        <w:ind w:firstLine="680"/>
        <w:rPr>
          <w:b/>
          <w:sz w:val="20"/>
          <w:szCs w:val="20"/>
        </w:rPr>
      </w:pPr>
    </w:p>
    <w:p w:rsidR="00CB6A3E" w:rsidRPr="00357E6F" w:rsidRDefault="00CB6A3E" w:rsidP="00CB6A3E">
      <w:pPr>
        <w:spacing w:before="0" w:beforeAutospacing="0" w:after="0" w:afterAutospacing="0"/>
        <w:ind w:firstLine="680"/>
        <w:rPr>
          <w:b/>
          <w:sz w:val="20"/>
          <w:szCs w:val="20"/>
        </w:rPr>
      </w:pPr>
      <w:r w:rsidRPr="00357E6F">
        <w:rPr>
          <w:b/>
          <w:sz w:val="20"/>
          <w:szCs w:val="20"/>
        </w:rPr>
        <w:t>5.2.2 Вопросы для обсуждения на семинарах и практических занятиях</w:t>
      </w:r>
    </w:p>
    <w:p w:rsidR="00CB6A3E" w:rsidRPr="00357E6F" w:rsidRDefault="00CB6A3E" w:rsidP="00CB6A3E">
      <w:pPr>
        <w:spacing w:before="0" w:beforeAutospacing="0" w:after="0" w:afterAutospacing="0"/>
        <w:ind w:firstLine="680"/>
        <w:rPr>
          <w:b/>
          <w:sz w:val="20"/>
          <w:szCs w:val="20"/>
        </w:rPr>
      </w:pPr>
      <w:r w:rsidRPr="00357E6F">
        <w:rPr>
          <w:b/>
          <w:sz w:val="20"/>
          <w:szCs w:val="20"/>
        </w:rPr>
        <w:t xml:space="preserve">Раздел 1 </w:t>
      </w:r>
      <w:r w:rsidRPr="00357E6F">
        <w:rPr>
          <w:b/>
          <w:iCs/>
          <w:sz w:val="20"/>
          <w:szCs w:val="20"/>
        </w:rPr>
        <w:t>«Безопасность человека в среде обитания»</w:t>
      </w:r>
    </w:p>
    <w:p w:rsidR="00CB6A3E" w:rsidRPr="00357E6F" w:rsidRDefault="00CB6A3E" w:rsidP="00077FC3">
      <w:pPr>
        <w:numPr>
          <w:ilvl w:val="0"/>
          <w:numId w:val="67"/>
        </w:numPr>
        <w:tabs>
          <w:tab w:val="clear" w:pos="454"/>
          <w:tab w:val="left" w:pos="1134"/>
        </w:tabs>
        <w:suppressAutoHyphens/>
        <w:spacing w:before="0" w:beforeAutospacing="0" w:after="0" w:afterAutospacing="0"/>
        <w:ind w:left="0" w:firstLine="709"/>
        <w:jc w:val="both"/>
        <w:rPr>
          <w:sz w:val="20"/>
          <w:szCs w:val="20"/>
        </w:rPr>
      </w:pPr>
      <w:r w:rsidRPr="00357E6F">
        <w:rPr>
          <w:sz w:val="20"/>
          <w:szCs w:val="20"/>
        </w:rPr>
        <w:t xml:space="preserve">Виды опасностей: природные, антропогенные, техногенные, глобальные. </w:t>
      </w:r>
    </w:p>
    <w:p w:rsidR="00CB6A3E" w:rsidRPr="00357E6F" w:rsidRDefault="00CB6A3E" w:rsidP="00077FC3">
      <w:pPr>
        <w:numPr>
          <w:ilvl w:val="0"/>
          <w:numId w:val="67"/>
        </w:numPr>
        <w:tabs>
          <w:tab w:val="clear" w:pos="454"/>
          <w:tab w:val="left" w:pos="1134"/>
        </w:tabs>
        <w:suppressAutoHyphens/>
        <w:spacing w:before="0" w:beforeAutospacing="0" w:after="0" w:afterAutospacing="0"/>
        <w:ind w:left="0" w:firstLine="709"/>
        <w:jc w:val="both"/>
        <w:rPr>
          <w:sz w:val="20"/>
          <w:szCs w:val="20"/>
        </w:rPr>
      </w:pPr>
      <w:r w:rsidRPr="00357E6F">
        <w:rPr>
          <w:sz w:val="20"/>
          <w:szCs w:val="20"/>
        </w:rPr>
        <w:t>Краткая характеристика опасностей и их источников.</w:t>
      </w:r>
    </w:p>
    <w:p w:rsidR="00CB6A3E" w:rsidRPr="00357E6F" w:rsidRDefault="00CB6A3E" w:rsidP="00077FC3">
      <w:pPr>
        <w:numPr>
          <w:ilvl w:val="0"/>
          <w:numId w:val="67"/>
        </w:numPr>
        <w:tabs>
          <w:tab w:val="clear" w:pos="454"/>
          <w:tab w:val="left" w:pos="1134"/>
        </w:tabs>
        <w:suppressAutoHyphens/>
        <w:spacing w:before="0" w:beforeAutospacing="0" w:after="0" w:afterAutospacing="0"/>
        <w:ind w:left="0" w:firstLine="709"/>
        <w:jc w:val="both"/>
        <w:rPr>
          <w:sz w:val="20"/>
          <w:szCs w:val="20"/>
        </w:rPr>
      </w:pPr>
      <w:r w:rsidRPr="00357E6F">
        <w:rPr>
          <w:sz w:val="20"/>
          <w:szCs w:val="20"/>
        </w:rPr>
        <w:t xml:space="preserve">Системы безопасности и их структура. </w:t>
      </w:r>
    </w:p>
    <w:p w:rsidR="00CB6A3E" w:rsidRPr="00357E6F" w:rsidRDefault="00CB6A3E" w:rsidP="00077FC3">
      <w:pPr>
        <w:numPr>
          <w:ilvl w:val="0"/>
          <w:numId w:val="67"/>
        </w:numPr>
        <w:tabs>
          <w:tab w:val="clear" w:pos="454"/>
          <w:tab w:val="left" w:pos="1134"/>
        </w:tabs>
        <w:suppressAutoHyphens/>
        <w:spacing w:before="0" w:beforeAutospacing="0" w:after="0" w:afterAutospacing="0"/>
        <w:ind w:left="0" w:firstLine="709"/>
        <w:jc w:val="both"/>
        <w:rPr>
          <w:sz w:val="20"/>
          <w:szCs w:val="20"/>
        </w:rPr>
      </w:pPr>
      <w:r w:rsidRPr="00357E6F">
        <w:rPr>
          <w:sz w:val="20"/>
          <w:szCs w:val="20"/>
        </w:rPr>
        <w:t xml:space="preserve">Экологическая, промышленная, производственная безопасности. </w:t>
      </w:r>
    </w:p>
    <w:p w:rsidR="00CB6A3E" w:rsidRPr="00357E6F" w:rsidRDefault="00CB6A3E" w:rsidP="00077FC3">
      <w:pPr>
        <w:numPr>
          <w:ilvl w:val="0"/>
          <w:numId w:val="67"/>
        </w:numPr>
        <w:tabs>
          <w:tab w:val="clear" w:pos="454"/>
          <w:tab w:val="left" w:pos="1134"/>
        </w:tabs>
        <w:suppressAutoHyphens/>
        <w:spacing w:before="0" w:beforeAutospacing="0" w:after="0" w:afterAutospacing="0"/>
        <w:ind w:left="0" w:firstLine="709"/>
        <w:jc w:val="both"/>
        <w:rPr>
          <w:sz w:val="20"/>
          <w:szCs w:val="20"/>
        </w:rPr>
      </w:pPr>
      <w:r w:rsidRPr="00357E6F">
        <w:rPr>
          <w:sz w:val="20"/>
          <w:szCs w:val="20"/>
        </w:rPr>
        <w:t xml:space="preserve">Транспортная и пожарная безопасность. </w:t>
      </w:r>
    </w:p>
    <w:p w:rsidR="00CB6A3E" w:rsidRPr="00357E6F" w:rsidRDefault="00CB6A3E" w:rsidP="00077FC3">
      <w:pPr>
        <w:numPr>
          <w:ilvl w:val="0"/>
          <w:numId w:val="67"/>
        </w:numPr>
        <w:tabs>
          <w:tab w:val="clear" w:pos="454"/>
          <w:tab w:val="left" w:pos="1134"/>
        </w:tabs>
        <w:suppressAutoHyphens/>
        <w:spacing w:before="0" w:beforeAutospacing="0" w:after="0" w:afterAutospacing="0"/>
        <w:ind w:left="0" w:firstLine="709"/>
        <w:jc w:val="both"/>
        <w:rPr>
          <w:sz w:val="20"/>
          <w:szCs w:val="20"/>
        </w:rPr>
      </w:pPr>
      <w:r w:rsidRPr="00357E6F">
        <w:rPr>
          <w:sz w:val="20"/>
          <w:szCs w:val="20"/>
        </w:rPr>
        <w:t>Краткая характеристика разновидностей систем безопасности.</w:t>
      </w:r>
    </w:p>
    <w:p w:rsidR="00CB6A3E" w:rsidRPr="00357E6F" w:rsidRDefault="00CB6A3E" w:rsidP="00077FC3">
      <w:pPr>
        <w:numPr>
          <w:ilvl w:val="0"/>
          <w:numId w:val="67"/>
        </w:numPr>
        <w:tabs>
          <w:tab w:val="clear" w:pos="454"/>
          <w:tab w:val="left" w:pos="1134"/>
        </w:tabs>
        <w:suppressAutoHyphens/>
        <w:spacing w:before="0" w:beforeAutospacing="0" w:after="0" w:afterAutospacing="0"/>
        <w:ind w:left="0" w:firstLine="709"/>
        <w:jc w:val="both"/>
        <w:rPr>
          <w:sz w:val="20"/>
          <w:szCs w:val="20"/>
        </w:rPr>
      </w:pPr>
      <w:r w:rsidRPr="00357E6F">
        <w:rPr>
          <w:sz w:val="20"/>
          <w:szCs w:val="20"/>
        </w:rPr>
        <w:t xml:space="preserve">Вред, ущерб - экологический, экономический, социальный. </w:t>
      </w:r>
    </w:p>
    <w:p w:rsidR="00CB6A3E" w:rsidRPr="00357E6F" w:rsidRDefault="00CB6A3E" w:rsidP="00077FC3">
      <w:pPr>
        <w:numPr>
          <w:ilvl w:val="0"/>
          <w:numId w:val="67"/>
        </w:numPr>
        <w:tabs>
          <w:tab w:val="clear" w:pos="454"/>
          <w:tab w:val="left" w:pos="1134"/>
        </w:tabs>
        <w:suppressAutoHyphens/>
        <w:spacing w:before="0" w:beforeAutospacing="0" w:after="0" w:afterAutospacing="0"/>
        <w:ind w:left="0" w:firstLine="709"/>
        <w:jc w:val="both"/>
        <w:rPr>
          <w:sz w:val="20"/>
          <w:szCs w:val="20"/>
        </w:rPr>
      </w:pPr>
      <w:r w:rsidRPr="00357E6F">
        <w:rPr>
          <w:sz w:val="20"/>
          <w:szCs w:val="20"/>
        </w:rPr>
        <w:t xml:space="preserve">Риск - измерение риска, разновидности риска. </w:t>
      </w:r>
    </w:p>
    <w:p w:rsidR="00CB6A3E" w:rsidRPr="00357E6F" w:rsidRDefault="00CB6A3E" w:rsidP="00077FC3">
      <w:pPr>
        <w:numPr>
          <w:ilvl w:val="0"/>
          <w:numId w:val="67"/>
        </w:numPr>
        <w:tabs>
          <w:tab w:val="clear" w:pos="454"/>
          <w:tab w:val="left" w:pos="1134"/>
        </w:tabs>
        <w:suppressAutoHyphens/>
        <w:spacing w:before="0" w:beforeAutospacing="0" w:after="0" w:afterAutospacing="0"/>
        <w:ind w:left="0" w:firstLine="709"/>
        <w:jc w:val="both"/>
        <w:rPr>
          <w:sz w:val="20"/>
          <w:szCs w:val="20"/>
        </w:rPr>
      </w:pPr>
      <w:r w:rsidRPr="00357E6F">
        <w:rPr>
          <w:sz w:val="20"/>
          <w:szCs w:val="20"/>
        </w:rPr>
        <w:t xml:space="preserve">Экологический, профессиональный, индивидуальный, коллективный, социальный, приемлемый, мотивированный, немотивированный риски. </w:t>
      </w:r>
    </w:p>
    <w:p w:rsidR="00CB6A3E" w:rsidRPr="00357E6F" w:rsidRDefault="00CB6A3E" w:rsidP="00077FC3">
      <w:pPr>
        <w:numPr>
          <w:ilvl w:val="0"/>
          <w:numId w:val="67"/>
        </w:numPr>
        <w:tabs>
          <w:tab w:val="clear" w:pos="454"/>
          <w:tab w:val="left" w:pos="1134"/>
        </w:tabs>
        <w:suppressAutoHyphens/>
        <w:spacing w:before="0" w:beforeAutospacing="0" w:after="0" w:afterAutospacing="0"/>
        <w:ind w:left="0" w:firstLine="709"/>
        <w:jc w:val="both"/>
        <w:rPr>
          <w:sz w:val="20"/>
          <w:szCs w:val="20"/>
        </w:rPr>
      </w:pPr>
      <w:r w:rsidRPr="00357E6F">
        <w:rPr>
          <w:sz w:val="20"/>
          <w:szCs w:val="20"/>
        </w:rPr>
        <w:t>Современные уровни риска опасных событий.</w:t>
      </w:r>
    </w:p>
    <w:p w:rsidR="00CB6A3E" w:rsidRPr="00357E6F" w:rsidRDefault="00CB6A3E" w:rsidP="00077FC3">
      <w:pPr>
        <w:numPr>
          <w:ilvl w:val="0"/>
          <w:numId w:val="67"/>
        </w:numPr>
        <w:tabs>
          <w:tab w:val="clear" w:pos="454"/>
          <w:tab w:val="left" w:pos="1134"/>
        </w:tabs>
        <w:suppressAutoHyphens/>
        <w:spacing w:before="0" w:beforeAutospacing="0" w:after="0" w:afterAutospacing="0"/>
        <w:ind w:left="0" w:firstLine="709"/>
        <w:jc w:val="both"/>
        <w:rPr>
          <w:sz w:val="20"/>
          <w:szCs w:val="20"/>
        </w:rPr>
      </w:pPr>
      <w:r w:rsidRPr="00357E6F">
        <w:rPr>
          <w:sz w:val="20"/>
          <w:szCs w:val="20"/>
        </w:rPr>
        <w:t>Стихийные бедствия и природные катастрофы.</w:t>
      </w:r>
    </w:p>
    <w:p w:rsidR="00CB6A3E" w:rsidRPr="00357E6F" w:rsidRDefault="00CB6A3E" w:rsidP="00077FC3">
      <w:pPr>
        <w:numPr>
          <w:ilvl w:val="0"/>
          <w:numId w:val="67"/>
        </w:numPr>
        <w:tabs>
          <w:tab w:val="clear" w:pos="454"/>
          <w:tab w:val="left" w:pos="1134"/>
        </w:tabs>
        <w:suppressAutoHyphens/>
        <w:spacing w:before="0" w:beforeAutospacing="0" w:after="0" w:afterAutospacing="0"/>
        <w:ind w:left="0" w:firstLine="709"/>
        <w:jc w:val="both"/>
        <w:rPr>
          <w:sz w:val="20"/>
          <w:szCs w:val="20"/>
        </w:rPr>
      </w:pPr>
      <w:r w:rsidRPr="00357E6F">
        <w:rPr>
          <w:sz w:val="20"/>
          <w:szCs w:val="20"/>
        </w:rPr>
        <w:t xml:space="preserve">Безопасность как одна из основных потребностей человека. </w:t>
      </w:r>
    </w:p>
    <w:p w:rsidR="00CB6A3E" w:rsidRPr="00357E6F" w:rsidRDefault="00CB6A3E" w:rsidP="00077FC3">
      <w:pPr>
        <w:numPr>
          <w:ilvl w:val="0"/>
          <w:numId w:val="67"/>
        </w:numPr>
        <w:tabs>
          <w:tab w:val="clear" w:pos="454"/>
          <w:tab w:val="left" w:pos="1134"/>
        </w:tabs>
        <w:suppressAutoHyphens/>
        <w:spacing w:before="0" w:beforeAutospacing="0" w:after="0" w:afterAutospacing="0"/>
        <w:ind w:left="0" w:firstLine="709"/>
        <w:jc w:val="both"/>
        <w:rPr>
          <w:sz w:val="20"/>
          <w:szCs w:val="20"/>
        </w:rPr>
      </w:pPr>
      <w:r w:rsidRPr="00357E6F">
        <w:rPr>
          <w:sz w:val="20"/>
          <w:szCs w:val="20"/>
        </w:rPr>
        <w:t xml:space="preserve">Значение безопасности в современном мире. </w:t>
      </w:r>
    </w:p>
    <w:p w:rsidR="00CB6A3E" w:rsidRPr="00357E6F" w:rsidRDefault="00CB6A3E" w:rsidP="00077FC3">
      <w:pPr>
        <w:numPr>
          <w:ilvl w:val="0"/>
          <w:numId w:val="67"/>
        </w:numPr>
        <w:tabs>
          <w:tab w:val="clear" w:pos="454"/>
          <w:tab w:val="left" w:pos="1134"/>
        </w:tabs>
        <w:suppressAutoHyphens/>
        <w:spacing w:before="0" w:beforeAutospacing="0" w:after="0" w:afterAutospacing="0"/>
        <w:ind w:left="0" w:firstLine="709"/>
        <w:jc w:val="both"/>
        <w:rPr>
          <w:sz w:val="20"/>
          <w:szCs w:val="20"/>
        </w:rPr>
      </w:pPr>
      <w:r w:rsidRPr="00357E6F">
        <w:rPr>
          <w:sz w:val="20"/>
          <w:szCs w:val="20"/>
        </w:rPr>
        <w:t xml:space="preserve">Безопасность и демография. </w:t>
      </w:r>
    </w:p>
    <w:p w:rsidR="00CB6A3E" w:rsidRPr="00357E6F" w:rsidRDefault="00CB6A3E" w:rsidP="00077FC3">
      <w:pPr>
        <w:numPr>
          <w:ilvl w:val="0"/>
          <w:numId w:val="67"/>
        </w:numPr>
        <w:tabs>
          <w:tab w:val="clear" w:pos="454"/>
          <w:tab w:val="left" w:pos="1134"/>
        </w:tabs>
        <w:suppressAutoHyphens/>
        <w:spacing w:before="0" w:beforeAutospacing="0" w:after="0" w:afterAutospacing="0"/>
        <w:ind w:left="0" w:firstLine="709"/>
        <w:jc w:val="both"/>
        <w:rPr>
          <w:sz w:val="20"/>
          <w:szCs w:val="20"/>
        </w:rPr>
      </w:pPr>
      <w:r w:rsidRPr="00357E6F">
        <w:rPr>
          <w:sz w:val="20"/>
          <w:szCs w:val="20"/>
        </w:rPr>
        <w:t xml:space="preserve">Устойчивое развитие социума в формирующемся обществе риска. </w:t>
      </w:r>
    </w:p>
    <w:p w:rsidR="00CB6A3E" w:rsidRPr="00357E6F" w:rsidRDefault="00CB6A3E" w:rsidP="00077FC3">
      <w:pPr>
        <w:numPr>
          <w:ilvl w:val="0"/>
          <w:numId w:val="67"/>
        </w:numPr>
        <w:tabs>
          <w:tab w:val="clear" w:pos="454"/>
          <w:tab w:val="left" w:pos="1134"/>
        </w:tabs>
        <w:suppressAutoHyphens/>
        <w:spacing w:before="0" w:beforeAutospacing="0" w:after="0" w:afterAutospacing="0"/>
        <w:ind w:left="0" w:firstLine="709"/>
        <w:jc w:val="both"/>
        <w:rPr>
          <w:sz w:val="20"/>
          <w:szCs w:val="20"/>
        </w:rPr>
      </w:pPr>
      <w:r w:rsidRPr="00357E6F">
        <w:rPr>
          <w:sz w:val="20"/>
          <w:szCs w:val="20"/>
        </w:rPr>
        <w:t>Культура безопасности как фактор устойчивого развития.</w:t>
      </w:r>
    </w:p>
    <w:p w:rsidR="00CB6A3E" w:rsidRPr="00357E6F" w:rsidRDefault="00CB6A3E" w:rsidP="00077FC3">
      <w:pPr>
        <w:numPr>
          <w:ilvl w:val="0"/>
          <w:numId w:val="67"/>
        </w:numPr>
        <w:tabs>
          <w:tab w:val="clear" w:pos="454"/>
          <w:tab w:val="left" w:pos="1134"/>
        </w:tabs>
        <w:suppressAutoHyphens/>
        <w:spacing w:before="0" w:beforeAutospacing="0" w:after="0" w:afterAutospacing="0"/>
        <w:ind w:left="0" w:firstLine="709"/>
        <w:jc w:val="both"/>
        <w:rPr>
          <w:sz w:val="20"/>
          <w:szCs w:val="20"/>
        </w:rPr>
      </w:pPr>
      <w:r w:rsidRPr="00357E6F">
        <w:rPr>
          <w:sz w:val="20"/>
          <w:szCs w:val="20"/>
        </w:rPr>
        <w:t>Человек как источник опасности. Рать человеческого фактора в причинах реализации опасностей.</w:t>
      </w:r>
    </w:p>
    <w:p w:rsidR="00CB6A3E" w:rsidRPr="00357E6F" w:rsidRDefault="00CB6A3E" w:rsidP="00077FC3">
      <w:pPr>
        <w:numPr>
          <w:ilvl w:val="0"/>
          <w:numId w:val="67"/>
        </w:numPr>
        <w:tabs>
          <w:tab w:val="clear" w:pos="454"/>
          <w:tab w:val="left" w:pos="1134"/>
        </w:tabs>
        <w:suppressAutoHyphens/>
        <w:spacing w:before="0" w:beforeAutospacing="0" w:after="0" w:afterAutospacing="0"/>
        <w:ind w:left="0" w:firstLine="709"/>
        <w:jc w:val="both"/>
        <w:rPr>
          <w:sz w:val="20"/>
          <w:szCs w:val="20"/>
        </w:rPr>
      </w:pPr>
      <w:r w:rsidRPr="00357E6F">
        <w:rPr>
          <w:sz w:val="20"/>
          <w:szCs w:val="20"/>
        </w:rPr>
        <w:t xml:space="preserve">Виды </w:t>
      </w:r>
      <w:proofErr w:type="spellStart"/>
      <w:r w:rsidRPr="00357E6F">
        <w:rPr>
          <w:sz w:val="20"/>
          <w:szCs w:val="20"/>
        </w:rPr>
        <w:t>техносферных</w:t>
      </w:r>
      <w:proofErr w:type="spellEnd"/>
      <w:r w:rsidRPr="00357E6F">
        <w:rPr>
          <w:sz w:val="20"/>
          <w:szCs w:val="20"/>
        </w:rPr>
        <w:t xml:space="preserve"> зон: производственная, промышленная, городская, селитебная, транспортная и бытовая. </w:t>
      </w:r>
    </w:p>
    <w:p w:rsidR="00CB6A3E" w:rsidRPr="00357E6F" w:rsidRDefault="00CB6A3E" w:rsidP="00077FC3">
      <w:pPr>
        <w:numPr>
          <w:ilvl w:val="0"/>
          <w:numId w:val="67"/>
        </w:numPr>
        <w:tabs>
          <w:tab w:val="clear" w:pos="454"/>
          <w:tab w:val="left" w:pos="1134"/>
        </w:tabs>
        <w:suppressAutoHyphens/>
        <w:spacing w:before="0" w:beforeAutospacing="0" w:after="0" w:afterAutospacing="0"/>
        <w:ind w:left="0" w:firstLine="709"/>
        <w:jc w:val="both"/>
        <w:rPr>
          <w:sz w:val="20"/>
          <w:szCs w:val="20"/>
        </w:rPr>
      </w:pPr>
      <w:r w:rsidRPr="00357E6F">
        <w:rPr>
          <w:sz w:val="20"/>
          <w:szCs w:val="20"/>
        </w:rPr>
        <w:t xml:space="preserve">Этапы формирования </w:t>
      </w:r>
      <w:proofErr w:type="spellStart"/>
      <w:r w:rsidRPr="00357E6F">
        <w:rPr>
          <w:sz w:val="20"/>
          <w:szCs w:val="20"/>
        </w:rPr>
        <w:t>техносферы</w:t>
      </w:r>
      <w:proofErr w:type="spellEnd"/>
      <w:r w:rsidRPr="00357E6F">
        <w:rPr>
          <w:sz w:val="20"/>
          <w:szCs w:val="20"/>
        </w:rPr>
        <w:t xml:space="preserve"> и ее эволюция.</w:t>
      </w:r>
    </w:p>
    <w:p w:rsidR="00CB6A3E" w:rsidRPr="00357E6F" w:rsidRDefault="00CB6A3E" w:rsidP="00077FC3">
      <w:pPr>
        <w:numPr>
          <w:ilvl w:val="0"/>
          <w:numId w:val="67"/>
        </w:numPr>
        <w:tabs>
          <w:tab w:val="clear" w:pos="454"/>
          <w:tab w:val="left" w:pos="1134"/>
        </w:tabs>
        <w:suppressAutoHyphens/>
        <w:spacing w:before="0" w:beforeAutospacing="0" w:after="0" w:afterAutospacing="0"/>
        <w:ind w:left="0" w:firstLine="709"/>
        <w:jc w:val="both"/>
        <w:rPr>
          <w:sz w:val="20"/>
          <w:szCs w:val="20"/>
        </w:rPr>
      </w:pPr>
      <w:r w:rsidRPr="00357E6F">
        <w:rPr>
          <w:sz w:val="20"/>
          <w:szCs w:val="20"/>
        </w:rPr>
        <w:t xml:space="preserve">Виды опасных и вредных факторов </w:t>
      </w:r>
      <w:proofErr w:type="spellStart"/>
      <w:r w:rsidRPr="00357E6F">
        <w:rPr>
          <w:sz w:val="20"/>
          <w:szCs w:val="20"/>
        </w:rPr>
        <w:t>техносферы</w:t>
      </w:r>
      <w:proofErr w:type="spellEnd"/>
      <w:r w:rsidRPr="00357E6F">
        <w:rPr>
          <w:sz w:val="20"/>
          <w:szCs w:val="20"/>
        </w:rPr>
        <w:t xml:space="preserve">: выбросы и сбросы вредных химических и биологических веществ в атмосферу и гидросферу, акустическое, электромагнитное и радиоактивное загрязнения, промышленные и бытовые твердые отходы, информационные н транспортные потоки. </w:t>
      </w:r>
    </w:p>
    <w:p w:rsidR="00CB6A3E" w:rsidRPr="00357E6F" w:rsidRDefault="00CB6A3E" w:rsidP="00077FC3">
      <w:pPr>
        <w:numPr>
          <w:ilvl w:val="0"/>
          <w:numId w:val="67"/>
        </w:numPr>
        <w:tabs>
          <w:tab w:val="clear" w:pos="454"/>
          <w:tab w:val="left" w:pos="1134"/>
        </w:tabs>
        <w:suppressAutoHyphens/>
        <w:spacing w:before="0" w:beforeAutospacing="0" w:after="0" w:afterAutospacing="0"/>
        <w:ind w:left="0" w:firstLine="709"/>
        <w:jc w:val="both"/>
        <w:rPr>
          <w:sz w:val="20"/>
          <w:szCs w:val="20"/>
        </w:rPr>
      </w:pPr>
      <w:r w:rsidRPr="00357E6F">
        <w:rPr>
          <w:sz w:val="20"/>
          <w:szCs w:val="20"/>
        </w:rPr>
        <w:t xml:space="preserve">Взаимодействие и трансформация загрязнений в среде обитания. </w:t>
      </w:r>
    </w:p>
    <w:p w:rsidR="00CB6A3E" w:rsidRPr="00357E6F" w:rsidRDefault="00CB6A3E" w:rsidP="00077FC3">
      <w:pPr>
        <w:numPr>
          <w:ilvl w:val="0"/>
          <w:numId w:val="67"/>
        </w:numPr>
        <w:tabs>
          <w:tab w:val="clear" w:pos="454"/>
          <w:tab w:val="left" w:pos="1134"/>
        </w:tabs>
        <w:suppressAutoHyphens/>
        <w:spacing w:before="0" w:beforeAutospacing="0" w:after="0" w:afterAutospacing="0"/>
        <w:ind w:left="0" w:firstLine="709"/>
        <w:jc w:val="both"/>
        <w:rPr>
          <w:sz w:val="20"/>
          <w:szCs w:val="20"/>
        </w:rPr>
      </w:pPr>
      <w:r w:rsidRPr="00357E6F">
        <w:rPr>
          <w:sz w:val="20"/>
          <w:szCs w:val="20"/>
        </w:rPr>
        <w:t xml:space="preserve">Образование смога, кислотных дождей, снижение плодородия почвы и качества продуктов питания, разрушение технических сооружений и т.п. </w:t>
      </w:r>
    </w:p>
    <w:p w:rsidR="00CB6A3E" w:rsidRPr="00357E6F" w:rsidRDefault="00CB6A3E" w:rsidP="00077FC3">
      <w:pPr>
        <w:numPr>
          <w:ilvl w:val="0"/>
          <w:numId w:val="67"/>
        </w:numPr>
        <w:tabs>
          <w:tab w:val="clear" w:pos="454"/>
          <w:tab w:val="left" w:pos="1134"/>
        </w:tabs>
        <w:suppressAutoHyphens/>
        <w:spacing w:before="0" w:beforeAutospacing="0" w:after="0" w:afterAutospacing="0"/>
        <w:ind w:left="0" w:firstLine="709"/>
        <w:jc w:val="both"/>
        <w:rPr>
          <w:sz w:val="20"/>
          <w:szCs w:val="20"/>
        </w:rPr>
      </w:pPr>
      <w:r w:rsidRPr="00357E6F">
        <w:rPr>
          <w:sz w:val="20"/>
          <w:szCs w:val="20"/>
        </w:rPr>
        <w:t>Закон о неизбежности образования отходов жизнедеятельности.</w:t>
      </w:r>
    </w:p>
    <w:p w:rsidR="00CB6A3E" w:rsidRPr="00357E6F" w:rsidRDefault="00CB6A3E" w:rsidP="00077FC3">
      <w:pPr>
        <w:numPr>
          <w:ilvl w:val="0"/>
          <w:numId w:val="67"/>
        </w:numPr>
        <w:tabs>
          <w:tab w:val="clear" w:pos="454"/>
          <w:tab w:val="left" w:pos="1134"/>
        </w:tabs>
        <w:suppressAutoHyphens/>
        <w:spacing w:before="0" w:beforeAutospacing="0" w:after="0" w:afterAutospacing="0"/>
        <w:ind w:left="0" w:firstLine="709"/>
        <w:jc w:val="both"/>
        <w:rPr>
          <w:sz w:val="20"/>
          <w:szCs w:val="20"/>
        </w:rPr>
      </w:pPr>
      <w:r w:rsidRPr="00357E6F">
        <w:rPr>
          <w:sz w:val="20"/>
          <w:szCs w:val="20"/>
        </w:rPr>
        <w:t xml:space="preserve">Исторические, управленческие и технике-экономические причины формирования неблагоприятной для жизни и существования человека </w:t>
      </w:r>
      <w:proofErr w:type="spellStart"/>
      <w:r w:rsidRPr="00357E6F">
        <w:rPr>
          <w:sz w:val="20"/>
          <w:szCs w:val="20"/>
        </w:rPr>
        <w:t>техносферы</w:t>
      </w:r>
      <w:proofErr w:type="spellEnd"/>
      <w:r w:rsidRPr="00357E6F">
        <w:rPr>
          <w:sz w:val="20"/>
          <w:szCs w:val="20"/>
        </w:rPr>
        <w:t xml:space="preserve">. </w:t>
      </w:r>
    </w:p>
    <w:p w:rsidR="00CB6A3E" w:rsidRPr="00357E6F" w:rsidRDefault="00CB6A3E" w:rsidP="00077FC3">
      <w:pPr>
        <w:numPr>
          <w:ilvl w:val="0"/>
          <w:numId w:val="67"/>
        </w:numPr>
        <w:tabs>
          <w:tab w:val="clear" w:pos="454"/>
          <w:tab w:val="left" w:pos="1134"/>
        </w:tabs>
        <w:suppressAutoHyphens/>
        <w:spacing w:before="0" w:beforeAutospacing="0" w:after="0" w:afterAutospacing="0"/>
        <w:ind w:left="0" w:firstLine="709"/>
        <w:jc w:val="both"/>
        <w:rPr>
          <w:sz w:val="20"/>
          <w:szCs w:val="20"/>
        </w:rPr>
      </w:pPr>
      <w:r w:rsidRPr="00357E6F">
        <w:rPr>
          <w:sz w:val="20"/>
          <w:szCs w:val="20"/>
        </w:rPr>
        <w:t xml:space="preserve">Критерии и параметры безопасности </w:t>
      </w:r>
      <w:proofErr w:type="spellStart"/>
      <w:r w:rsidRPr="00357E6F">
        <w:rPr>
          <w:sz w:val="20"/>
          <w:szCs w:val="20"/>
        </w:rPr>
        <w:t>техносферы</w:t>
      </w:r>
      <w:proofErr w:type="spellEnd"/>
      <w:r w:rsidRPr="00357E6F">
        <w:rPr>
          <w:sz w:val="20"/>
          <w:szCs w:val="20"/>
        </w:rPr>
        <w:t xml:space="preserve"> - средняя продолжительность жизни, уровень профессиональных и экологически обусловленных заболеваний.</w:t>
      </w:r>
    </w:p>
    <w:p w:rsidR="00CB6A3E" w:rsidRPr="00357E6F" w:rsidRDefault="00CB6A3E" w:rsidP="00077FC3">
      <w:pPr>
        <w:numPr>
          <w:ilvl w:val="0"/>
          <w:numId w:val="67"/>
        </w:numPr>
        <w:tabs>
          <w:tab w:val="clear" w:pos="454"/>
          <w:tab w:val="left" w:pos="1134"/>
        </w:tabs>
        <w:suppressAutoHyphens/>
        <w:spacing w:before="0" w:beforeAutospacing="0" w:after="0" w:afterAutospacing="0"/>
        <w:ind w:left="0" w:firstLine="709"/>
        <w:jc w:val="both"/>
        <w:rPr>
          <w:sz w:val="20"/>
          <w:szCs w:val="20"/>
        </w:rPr>
      </w:pPr>
      <w:r w:rsidRPr="00357E6F">
        <w:rPr>
          <w:sz w:val="20"/>
          <w:szCs w:val="20"/>
        </w:rPr>
        <w:t xml:space="preserve">Современные принципы формирования </w:t>
      </w:r>
      <w:proofErr w:type="spellStart"/>
      <w:r w:rsidRPr="00357E6F">
        <w:rPr>
          <w:sz w:val="20"/>
          <w:szCs w:val="20"/>
        </w:rPr>
        <w:t>техносферы</w:t>
      </w:r>
      <w:proofErr w:type="spellEnd"/>
      <w:r w:rsidRPr="00357E6F">
        <w:rPr>
          <w:sz w:val="20"/>
          <w:szCs w:val="20"/>
        </w:rPr>
        <w:t xml:space="preserve">. </w:t>
      </w:r>
    </w:p>
    <w:p w:rsidR="00CB6A3E" w:rsidRPr="00357E6F" w:rsidRDefault="00CB6A3E" w:rsidP="00077FC3">
      <w:pPr>
        <w:numPr>
          <w:ilvl w:val="0"/>
          <w:numId w:val="67"/>
        </w:numPr>
        <w:tabs>
          <w:tab w:val="clear" w:pos="454"/>
          <w:tab w:val="left" w:pos="1134"/>
        </w:tabs>
        <w:suppressAutoHyphens/>
        <w:spacing w:before="0" w:beforeAutospacing="0" w:after="0" w:afterAutospacing="0"/>
        <w:ind w:left="0" w:firstLine="709"/>
        <w:jc w:val="both"/>
        <w:rPr>
          <w:sz w:val="20"/>
          <w:szCs w:val="20"/>
        </w:rPr>
      </w:pPr>
      <w:r w:rsidRPr="00357E6F">
        <w:rPr>
          <w:sz w:val="20"/>
          <w:szCs w:val="20"/>
        </w:rPr>
        <w:t xml:space="preserve">Архитектурно-планировочное зонирование территории на селитебные, промышленные и </w:t>
      </w:r>
      <w:proofErr w:type="spellStart"/>
      <w:r w:rsidRPr="00357E6F">
        <w:rPr>
          <w:sz w:val="20"/>
          <w:szCs w:val="20"/>
        </w:rPr>
        <w:t>рекрнационно</w:t>
      </w:r>
      <w:proofErr w:type="spellEnd"/>
      <w:r w:rsidRPr="00357E6F">
        <w:rPr>
          <w:sz w:val="20"/>
          <w:szCs w:val="20"/>
        </w:rPr>
        <w:t xml:space="preserve">-парковые районы, транспортные узлы. </w:t>
      </w:r>
    </w:p>
    <w:p w:rsidR="00CB6A3E" w:rsidRPr="00357E6F" w:rsidRDefault="00CB6A3E" w:rsidP="00077FC3">
      <w:pPr>
        <w:numPr>
          <w:ilvl w:val="0"/>
          <w:numId w:val="67"/>
        </w:numPr>
        <w:tabs>
          <w:tab w:val="clear" w:pos="454"/>
          <w:tab w:val="left" w:pos="1134"/>
        </w:tabs>
        <w:suppressAutoHyphens/>
        <w:spacing w:before="0" w:beforeAutospacing="0" w:after="0" w:afterAutospacing="0"/>
        <w:ind w:left="0" w:firstLine="709"/>
        <w:jc w:val="both"/>
        <w:rPr>
          <w:sz w:val="20"/>
          <w:szCs w:val="20"/>
        </w:rPr>
      </w:pPr>
      <w:r w:rsidRPr="00357E6F">
        <w:rPr>
          <w:sz w:val="20"/>
          <w:szCs w:val="20"/>
        </w:rPr>
        <w:lastRenderedPageBreak/>
        <w:t xml:space="preserve">Приоритетность вопросов безопасности и сохранения природы при формировании </w:t>
      </w:r>
      <w:proofErr w:type="spellStart"/>
      <w:r w:rsidRPr="00357E6F">
        <w:rPr>
          <w:sz w:val="20"/>
          <w:szCs w:val="20"/>
        </w:rPr>
        <w:t>техносферы</w:t>
      </w:r>
      <w:proofErr w:type="spellEnd"/>
      <w:r w:rsidRPr="00357E6F">
        <w:rPr>
          <w:sz w:val="20"/>
          <w:szCs w:val="20"/>
        </w:rPr>
        <w:t xml:space="preserve">. </w:t>
      </w:r>
    </w:p>
    <w:p w:rsidR="00CB6A3E" w:rsidRPr="00357E6F" w:rsidRDefault="00CB6A3E" w:rsidP="00077FC3">
      <w:pPr>
        <w:numPr>
          <w:ilvl w:val="0"/>
          <w:numId w:val="67"/>
        </w:numPr>
        <w:tabs>
          <w:tab w:val="clear" w:pos="454"/>
          <w:tab w:val="left" w:pos="1134"/>
        </w:tabs>
        <w:suppressAutoHyphens/>
        <w:spacing w:before="0" w:beforeAutospacing="0" w:after="0" w:afterAutospacing="0"/>
        <w:ind w:left="0" w:firstLine="709"/>
        <w:jc w:val="both"/>
        <w:rPr>
          <w:sz w:val="20"/>
          <w:szCs w:val="20"/>
        </w:rPr>
      </w:pPr>
      <w:r w:rsidRPr="00357E6F">
        <w:rPr>
          <w:sz w:val="20"/>
          <w:szCs w:val="20"/>
        </w:rPr>
        <w:t xml:space="preserve">Долгосрочное планирование развития </w:t>
      </w:r>
      <w:proofErr w:type="spellStart"/>
      <w:r w:rsidRPr="00357E6F">
        <w:rPr>
          <w:sz w:val="20"/>
          <w:szCs w:val="20"/>
        </w:rPr>
        <w:t>техносферы</w:t>
      </w:r>
      <w:proofErr w:type="spellEnd"/>
      <w:r w:rsidRPr="00357E6F">
        <w:rPr>
          <w:sz w:val="20"/>
          <w:szCs w:val="20"/>
        </w:rPr>
        <w:t xml:space="preserve">, минимизация опасных и вредных факторов за счет комплексной и экологической логистики жизненного цикла материальных потоков в </w:t>
      </w:r>
      <w:proofErr w:type="spellStart"/>
      <w:r w:rsidRPr="00357E6F">
        <w:rPr>
          <w:sz w:val="20"/>
          <w:szCs w:val="20"/>
        </w:rPr>
        <w:t>техносфере</w:t>
      </w:r>
      <w:proofErr w:type="spellEnd"/>
      <w:r w:rsidRPr="00357E6F">
        <w:rPr>
          <w:sz w:val="20"/>
          <w:szCs w:val="20"/>
        </w:rPr>
        <w:t xml:space="preserve">. </w:t>
      </w:r>
    </w:p>
    <w:p w:rsidR="00CB6A3E" w:rsidRPr="00357E6F" w:rsidRDefault="00CB6A3E" w:rsidP="00077FC3">
      <w:pPr>
        <w:numPr>
          <w:ilvl w:val="0"/>
          <w:numId w:val="67"/>
        </w:numPr>
        <w:tabs>
          <w:tab w:val="clear" w:pos="454"/>
          <w:tab w:val="left" w:pos="1134"/>
        </w:tabs>
        <w:suppressAutoHyphens/>
        <w:spacing w:before="0" w:beforeAutospacing="0" w:after="0" w:afterAutospacing="0"/>
        <w:ind w:left="0" w:firstLine="709"/>
        <w:jc w:val="both"/>
        <w:rPr>
          <w:sz w:val="20"/>
          <w:szCs w:val="20"/>
        </w:rPr>
      </w:pPr>
      <w:r w:rsidRPr="00357E6F">
        <w:rPr>
          <w:sz w:val="20"/>
          <w:szCs w:val="20"/>
        </w:rPr>
        <w:t xml:space="preserve">Понятие о городской и </w:t>
      </w:r>
      <w:proofErr w:type="spellStart"/>
      <w:r w:rsidRPr="00357E6F">
        <w:rPr>
          <w:sz w:val="20"/>
          <w:szCs w:val="20"/>
        </w:rPr>
        <w:t>техносферной</w:t>
      </w:r>
      <w:proofErr w:type="spellEnd"/>
      <w:r w:rsidRPr="00357E6F">
        <w:rPr>
          <w:sz w:val="20"/>
          <w:szCs w:val="20"/>
        </w:rPr>
        <w:t xml:space="preserve"> логистике жизненного цикла продукции и услуг.</w:t>
      </w:r>
    </w:p>
    <w:p w:rsidR="00CB6A3E" w:rsidRPr="00357E6F" w:rsidRDefault="00CB6A3E" w:rsidP="00CB6A3E">
      <w:pPr>
        <w:spacing w:before="0" w:beforeAutospacing="0" w:after="0" w:afterAutospacing="0"/>
        <w:ind w:firstLine="680"/>
        <w:rPr>
          <w:b/>
          <w:sz w:val="20"/>
          <w:szCs w:val="20"/>
        </w:rPr>
      </w:pPr>
    </w:p>
    <w:p w:rsidR="00CB6A3E" w:rsidRPr="00357E6F" w:rsidRDefault="00CB6A3E" w:rsidP="00CB6A3E">
      <w:pPr>
        <w:tabs>
          <w:tab w:val="left" w:pos="1080"/>
        </w:tabs>
        <w:spacing w:before="0" w:beforeAutospacing="0" w:after="0" w:afterAutospacing="0"/>
        <w:ind w:firstLine="709"/>
        <w:rPr>
          <w:b/>
          <w:sz w:val="20"/>
          <w:szCs w:val="20"/>
        </w:rPr>
      </w:pPr>
      <w:r w:rsidRPr="00357E6F">
        <w:rPr>
          <w:b/>
          <w:sz w:val="20"/>
          <w:szCs w:val="20"/>
        </w:rPr>
        <w:t xml:space="preserve">Раздел 2 </w:t>
      </w:r>
      <w:r w:rsidRPr="00357E6F">
        <w:rPr>
          <w:b/>
          <w:iCs/>
          <w:sz w:val="20"/>
          <w:szCs w:val="20"/>
        </w:rPr>
        <w:t>«Безопасность в чрезвычайных ситуациях»</w:t>
      </w:r>
    </w:p>
    <w:p w:rsidR="00CB6A3E" w:rsidRPr="00357E6F" w:rsidRDefault="00CB6A3E" w:rsidP="00077FC3">
      <w:pPr>
        <w:numPr>
          <w:ilvl w:val="0"/>
          <w:numId w:val="68"/>
        </w:numPr>
        <w:tabs>
          <w:tab w:val="left" w:pos="454"/>
          <w:tab w:val="left" w:pos="1080"/>
          <w:tab w:val="left" w:pos="1134"/>
        </w:tabs>
        <w:suppressAutoHyphens/>
        <w:spacing w:before="0" w:beforeAutospacing="0" w:after="0" w:afterAutospacing="0"/>
        <w:ind w:left="0" w:firstLine="709"/>
        <w:jc w:val="both"/>
        <w:rPr>
          <w:sz w:val="20"/>
          <w:szCs w:val="20"/>
        </w:rPr>
      </w:pPr>
      <w:r w:rsidRPr="00357E6F">
        <w:rPr>
          <w:sz w:val="20"/>
          <w:szCs w:val="20"/>
        </w:rPr>
        <w:t>Физические, химические, биологические, психофизиологические негативные факторы среды обитания человека.</w:t>
      </w:r>
    </w:p>
    <w:p w:rsidR="00CB6A3E" w:rsidRPr="00357E6F" w:rsidRDefault="00CB6A3E" w:rsidP="00077FC3">
      <w:pPr>
        <w:numPr>
          <w:ilvl w:val="0"/>
          <w:numId w:val="68"/>
        </w:numPr>
        <w:tabs>
          <w:tab w:val="clear" w:pos="454"/>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Естественные системы защиты человека от негативных воздействий. </w:t>
      </w:r>
    </w:p>
    <w:p w:rsidR="00CB6A3E" w:rsidRPr="00357E6F" w:rsidRDefault="00CB6A3E" w:rsidP="00077FC3">
      <w:pPr>
        <w:numPr>
          <w:ilvl w:val="0"/>
          <w:numId w:val="68"/>
        </w:numPr>
        <w:tabs>
          <w:tab w:val="clear" w:pos="454"/>
          <w:tab w:val="left" w:pos="1080"/>
          <w:tab w:val="left" w:pos="1134"/>
        </w:tabs>
        <w:suppressAutoHyphens/>
        <w:spacing w:before="0" w:beforeAutospacing="0" w:after="0" w:afterAutospacing="0"/>
        <w:ind w:left="0" w:firstLine="709"/>
        <w:jc w:val="both"/>
        <w:rPr>
          <w:sz w:val="20"/>
          <w:szCs w:val="20"/>
        </w:rPr>
      </w:pPr>
      <w:r w:rsidRPr="00357E6F">
        <w:rPr>
          <w:sz w:val="20"/>
          <w:szCs w:val="20"/>
        </w:rPr>
        <w:t>Кожный анализатор - осязание, ощущение боли, температурная чувствительность, мышечное чувство; восприятие вкуса, обоняние, слух, зрение.</w:t>
      </w:r>
    </w:p>
    <w:p w:rsidR="00CB6A3E" w:rsidRPr="00357E6F" w:rsidRDefault="00CB6A3E" w:rsidP="00077FC3">
      <w:pPr>
        <w:numPr>
          <w:ilvl w:val="0"/>
          <w:numId w:val="68"/>
        </w:numPr>
        <w:tabs>
          <w:tab w:val="clear" w:pos="454"/>
          <w:tab w:val="left" w:pos="1080"/>
          <w:tab w:val="left" w:pos="1134"/>
        </w:tabs>
        <w:suppressAutoHyphens/>
        <w:spacing w:before="0" w:beforeAutospacing="0" w:after="0" w:afterAutospacing="0"/>
        <w:ind w:left="0" w:firstLine="709"/>
        <w:jc w:val="both"/>
        <w:rPr>
          <w:sz w:val="20"/>
          <w:szCs w:val="20"/>
        </w:rPr>
      </w:pPr>
      <w:r w:rsidRPr="00357E6F">
        <w:rPr>
          <w:sz w:val="20"/>
          <w:szCs w:val="20"/>
        </w:rPr>
        <w:t>Предельно допустимая концентрация вредного фактора и принципы его установления.</w:t>
      </w:r>
    </w:p>
    <w:p w:rsidR="00CB6A3E" w:rsidRPr="00357E6F" w:rsidRDefault="00CB6A3E" w:rsidP="00077FC3">
      <w:pPr>
        <w:numPr>
          <w:ilvl w:val="0"/>
          <w:numId w:val="68"/>
        </w:numPr>
        <w:tabs>
          <w:tab w:val="clear" w:pos="454"/>
          <w:tab w:val="left" w:pos="1080"/>
          <w:tab w:val="left" w:pos="1134"/>
        </w:tabs>
        <w:suppressAutoHyphens/>
        <w:spacing w:before="0" w:beforeAutospacing="0" w:after="0" w:afterAutospacing="0"/>
        <w:ind w:left="0" w:firstLine="709"/>
        <w:jc w:val="both"/>
        <w:rPr>
          <w:sz w:val="20"/>
          <w:szCs w:val="20"/>
        </w:rPr>
      </w:pPr>
      <w:r w:rsidRPr="00357E6F">
        <w:rPr>
          <w:sz w:val="20"/>
          <w:szCs w:val="20"/>
        </w:rPr>
        <w:t>Ориентировочно-безопасный уровень воздействия.</w:t>
      </w:r>
    </w:p>
    <w:p w:rsidR="00CB6A3E" w:rsidRPr="00357E6F" w:rsidRDefault="00CB6A3E" w:rsidP="00077FC3">
      <w:pPr>
        <w:numPr>
          <w:ilvl w:val="0"/>
          <w:numId w:val="68"/>
        </w:numPr>
        <w:tabs>
          <w:tab w:val="clear" w:pos="454"/>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Снижение уровня опасности и вредности источника негативных факторов путем совершенствования его конструкции и рабочего процесса, реализуемого в нем. </w:t>
      </w:r>
    </w:p>
    <w:p w:rsidR="00CB6A3E" w:rsidRPr="00357E6F" w:rsidRDefault="00CB6A3E" w:rsidP="00077FC3">
      <w:pPr>
        <w:numPr>
          <w:ilvl w:val="0"/>
          <w:numId w:val="68"/>
        </w:numPr>
        <w:tabs>
          <w:tab w:val="clear" w:pos="454"/>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Применение малоотходных технологий и замкнутых циклов. </w:t>
      </w:r>
    </w:p>
    <w:p w:rsidR="00CB6A3E" w:rsidRPr="00357E6F" w:rsidRDefault="00CB6A3E" w:rsidP="00077FC3">
      <w:pPr>
        <w:numPr>
          <w:ilvl w:val="0"/>
          <w:numId w:val="68"/>
        </w:numPr>
        <w:tabs>
          <w:tab w:val="clear" w:pos="454"/>
          <w:tab w:val="left" w:pos="1080"/>
          <w:tab w:val="left" w:pos="1134"/>
        </w:tabs>
        <w:suppressAutoHyphens/>
        <w:spacing w:before="0" w:beforeAutospacing="0" w:after="0" w:afterAutospacing="0"/>
        <w:ind w:left="0" w:firstLine="709"/>
        <w:jc w:val="both"/>
        <w:rPr>
          <w:sz w:val="20"/>
          <w:szCs w:val="20"/>
        </w:rPr>
      </w:pPr>
      <w:r w:rsidRPr="00357E6F">
        <w:rPr>
          <w:sz w:val="20"/>
          <w:szCs w:val="20"/>
        </w:rPr>
        <w:t>Понятие о коллективных и индивидуальных средствах зашиты.</w:t>
      </w:r>
    </w:p>
    <w:p w:rsidR="00CB6A3E" w:rsidRPr="00357E6F" w:rsidRDefault="00CB6A3E" w:rsidP="00077FC3">
      <w:pPr>
        <w:numPr>
          <w:ilvl w:val="0"/>
          <w:numId w:val="68"/>
        </w:numPr>
        <w:tabs>
          <w:tab w:val="clear" w:pos="454"/>
          <w:tab w:val="left" w:pos="1080"/>
          <w:tab w:val="left" w:pos="1134"/>
        </w:tabs>
        <w:suppressAutoHyphens/>
        <w:spacing w:before="0" w:beforeAutospacing="0" w:after="0" w:afterAutospacing="0"/>
        <w:ind w:left="0" w:firstLine="709"/>
        <w:jc w:val="both"/>
        <w:rPr>
          <w:sz w:val="20"/>
          <w:szCs w:val="20"/>
        </w:rPr>
      </w:pPr>
      <w:r w:rsidRPr="00357E6F">
        <w:rPr>
          <w:sz w:val="20"/>
          <w:szCs w:val="20"/>
        </w:rPr>
        <w:t>Общие задачи и методы зашиты: рациональное размещение источника по отношению к объекту защиты, локализация источника, удаление вредных веществ из защитной зоны, применение индивидуальных и коллективных средств очистки и защиты.</w:t>
      </w:r>
    </w:p>
    <w:p w:rsidR="00CB6A3E" w:rsidRPr="00357E6F" w:rsidRDefault="00CB6A3E" w:rsidP="00077FC3">
      <w:pPr>
        <w:numPr>
          <w:ilvl w:val="0"/>
          <w:numId w:val="68"/>
        </w:numPr>
        <w:tabs>
          <w:tab w:val="clear" w:pos="454"/>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Вентиляция: системы вентиляции и их классификация; естественная и механическая вентиляция: </w:t>
      </w:r>
      <w:proofErr w:type="spellStart"/>
      <w:r w:rsidRPr="00357E6F">
        <w:rPr>
          <w:sz w:val="20"/>
          <w:szCs w:val="20"/>
        </w:rPr>
        <w:t>общеобменная</w:t>
      </w:r>
      <w:proofErr w:type="spellEnd"/>
      <w:r w:rsidRPr="00357E6F">
        <w:rPr>
          <w:sz w:val="20"/>
          <w:szCs w:val="20"/>
        </w:rPr>
        <w:t xml:space="preserve"> и местная вентиляция, приточная и вытяжная вентиляция, их основные виды и примеры выполнения. </w:t>
      </w:r>
    </w:p>
    <w:p w:rsidR="00CB6A3E" w:rsidRPr="00357E6F" w:rsidRDefault="00CB6A3E" w:rsidP="00077FC3">
      <w:pPr>
        <w:numPr>
          <w:ilvl w:val="0"/>
          <w:numId w:val="68"/>
        </w:numPr>
        <w:tabs>
          <w:tab w:val="clear" w:pos="454"/>
          <w:tab w:val="left" w:pos="1080"/>
          <w:tab w:val="left" w:pos="1134"/>
        </w:tabs>
        <w:suppressAutoHyphens/>
        <w:spacing w:before="0" w:beforeAutospacing="0" w:after="0" w:afterAutospacing="0"/>
        <w:ind w:left="0" w:firstLine="709"/>
        <w:jc w:val="both"/>
        <w:rPr>
          <w:sz w:val="20"/>
          <w:szCs w:val="20"/>
        </w:rPr>
      </w:pPr>
      <w:r w:rsidRPr="00357E6F">
        <w:rPr>
          <w:sz w:val="20"/>
          <w:szCs w:val="20"/>
        </w:rPr>
        <w:t>Требования к устройству вентиляции.</w:t>
      </w:r>
    </w:p>
    <w:p w:rsidR="00CB6A3E" w:rsidRPr="00357E6F" w:rsidRDefault="00CB6A3E" w:rsidP="00077FC3">
      <w:pPr>
        <w:numPr>
          <w:ilvl w:val="0"/>
          <w:numId w:val="68"/>
        </w:numPr>
        <w:tabs>
          <w:tab w:val="clear" w:pos="454"/>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Основные методы, технологии и средства очистки от пыли и вредных газов. </w:t>
      </w:r>
    </w:p>
    <w:p w:rsidR="00CB6A3E" w:rsidRPr="00357E6F" w:rsidRDefault="00CB6A3E" w:rsidP="00077FC3">
      <w:pPr>
        <w:numPr>
          <w:ilvl w:val="0"/>
          <w:numId w:val="68"/>
        </w:numPr>
        <w:tabs>
          <w:tab w:val="clear" w:pos="454"/>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Сущность работы основных типов пылеуловителей и газоуловителей. </w:t>
      </w:r>
    </w:p>
    <w:p w:rsidR="00CB6A3E" w:rsidRPr="00357E6F" w:rsidRDefault="00CB6A3E" w:rsidP="00077FC3">
      <w:pPr>
        <w:numPr>
          <w:ilvl w:val="0"/>
          <w:numId w:val="68"/>
        </w:numPr>
        <w:tabs>
          <w:tab w:val="clear" w:pos="454"/>
          <w:tab w:val="left" w:pos="1080"/>
          <w:tab w:val="left" w:pos="1134"/>
        </w:tabs>
        <w:suppressAutoHyphens/>
        <w:spacing w:before="0" w:beforeAutospacing="0" w:after="0" w:afterAutospacing="0"/>
        <w:ind w:left="0" w:firstLine="709"/>
        <w:jc w:val="both"/>
        <w:rPr>
          <w:sz w:val="20"/>
          <w:szCs w:val="20"/>
        </w:rPr>
      </w:pPr>
      <w:r w:rsidRPr="00357E6F">
        <w:rPr>
          <w:sz w:val="20"/>
          <w:szCs w:val="20"/>
        </w:rPr>
        <w:t>Средства индивидуальной защиты органов дыхания.</w:t>
      </w:r>
    </w:p>
    <w:p w:rsidR="00CB6A3E" w:rsidRPr="00357E6F" w:rsidRDefault="00CB6A3E" w:rsidP="00077FC3">
      <w:pPr>
        <w:numPr>
          <w:ilvl w:val="0"/>
          <w:numId w:val="68"/>
        </w:numPr>
        <w:tabs>
          <w:tab w:val="clear" w:pos="454"/>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Основные методы, технологии и средства очистки воды от растворимых и нерастворимых вредных веществ. </w:t>
      </w:r>
    </w:p>
    <w:p w:rsidR="00CB6A3E" w:rsidRPr="00357E6F" w:rsidRDefault="00CB6A3E" w:rsidP="00077FC3">
      <w:pPr>
        <w:numPr>
          <w:ilvl w:val="0"/>
          <w:numId w:val="68"/>
        </w:numPr>
        <w:tabs>
          <w:tab w:val="clear" w:pos="454"/>
          <w:tab w:val="left" w:pos="1080"/>
          <w:tab w:val="left" w:pos="1134"/>
        </w:tabs>
        <w:suppressAutoHyphens/>
        <w:spacing w:before="0" w:beforeAutospacing="0" w:after="0" w:afterAutospacing="0"/>
        <w:ind w:left="0" w:firstLine="709"/>
        <w:jc w:val="both"/>
        <w:rPr>
          <w:sz w:val="20"/>
          <w:szCs w:val="20"/>
        </w:rPr>
      </w:pPr>
      <w:r w:rsidRPr="00357E6F">
        <w:rPr>
          <w:sz w:val="20"/>
          <w:szCs w:val="20"/>
        </w:rPr>
        <w:t>Сущность механических, физико-химических и биологических методов очистки воды.</w:t>
      </w:r>
    </w:p>
    <w:p w:rsidR="00CB6A3E" w:rsidRPr="00357E6F" w:rsidRDefault="00CB6A3E" w:rsidP="00077FC3">
      <w:pPr>
        <w:numPr>
          <w:ilvl w:val="0"/>
          <w:numId w:val="68"/>
        </w:numPr>
        <w:tabs>
          <w:tab w:val="clear" w:pos="454"/>
          <w:tab w:val="left" w:pos="1080"/>
          <w:tab w:val="left" w:pos="1134"/>
        </w:tabs>
        <w:suppressAutoHyphens/>
        <w:spacing w:before="0" w:beforeAutospacing="0" w:after="0" w:afterAutospacing="0"/>
        <w:ind w:left="0" w:firstLine="709"/>
        <w:jc w:val="both"/>
        <w:rPr>
          <w:sz w:val="20"/>
          <w:szCs w:val="20"/>
        </w:rPr>
      </w:pPr>
      <w:r w:rsidRPr="00357E6F">
        <w:rPr>
          <w:sz w:val="20"/>
          <w:szCs w:val="20"/>
        </w:rPr>
        <w:t>Понятие предельно допустимых и временно согласованных выбросов и сбросов. Сущность рассеивания и разбавления.</w:t>
      </w:r>
    </w:p>
    <w:p w:rsidR="00CB6A3E" w:rsidRPr="00357E6F" w:rsidRDefault="00CB6A3E" w:rsidP="00077FC3">
      <w:pPr>
        <w:numPr>
          <w:ilvl w:val="0"/>
          <w:numId w:val="68"/>
        </w:numPr>
        <w:tabs>
          <w:tab w:val="clear" w:pos="454"/>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Требования к качеству питьевой воды. </w:t>
      </w:r>
    </w:p>
    <w:p w:rsidR="00CB6A3E" w:rsidRPr="00357E6F" w:rsidRDefault="00CB6A3E" w:rsidP="00077FC3">
      <w:pPr>
        <w:numPr>
          <w:ilvl w:val="0"/>
          <w:numId w:val="68"/>
        </w:numPr>
        <w:tabs>
          <w:tab w:val="clear" w:pos="454"/>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Методы очистки и обеззараживания питьевой воды. </w:t>
      </w:r>
    </w:p>
    <w:p w:rsidR="00CB6A3E" w:rsidRPr="00357E6F" w:rsidRDefault="00CB6A3E" w:rsidP="00077FC3">
      <w:pPr>
        <w:numPr>
          <w:ilvl w:val="0"/>
          <w:numId w:val="68"/>
        </w:numPr>
        <w:tabs>
          <w:tab w:val="clear" w:pos="454"/>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Хлорирование, озонирование, ультрафиолетовая и термическая обработка. </w:t>
      </w:r>
    </w:p>
    <w:p w:rsidR="00CB6A3E" w:rsidRPr="00357E6F" w:rsidRDefault="00CB6A3E" w:rsidP="00077FC3">
      <w:pPr>
        <w:numPr>
          <w:ilvl w:val="0"/>
          <w:numId w:val="68"/>
        </w:numPr>
        <w:tabs>
          <w:tab w:val="clear" w:pos="454"/>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Сорбционная очистка, опреснение и обессоливание питьевой воды. </w:t>
      </w:r>
    </w:p>
    <w:p w:rsidR="00CB6A3E" w:rsidRPr="00357E6F" w:rsidRDefault="00CB6A3E" w:rsidP="00077FC3">
      <w:pPr>
        <w:numPr>
          <w:ilvl w:val="0"/>
          <w:numId w:val="68"/>
        </w:numPr>
        <w:tabs>
          <w:tab w:val="clear" w:pos="454"/>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Достоинства и недостатки методов, особенности применения. </w:t>
      </w:r>
    </w:p>
    <w:p w:rsidR="00CB6A3E" w:rsidRPr="00357E6F" w:rsidRDefault="00CB6A3E" w:rsidP="00077FC3">
      <w:pPr>
        <w:numPr>
          <w:ilvl w:val="0"/>
          <w:numId w:val="68"/>
        </w:numPr>
        <w:tabs>
          <w:tab w:val="clear" w:pos="454"/>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Коллективные и индивидуальные методы и средства подготовки питьевой воды. Модульные системы водоподготовки. </w:t>
      </w:r>
    </w:p>
    <w:p w:rsidR="00CB6A3E" w:rsidRPr="00357E6F" w:rsidRDefault="00CB6A3E" w:rsidP="00077FC3">
      <w:pPr>
        <w:numPr>
          <w:ilvl w:val="0"/>
          <w:numId w:val="68"/>
        </w:numPr>
        <w:tabs>
          <w:tab w:val="clear" w:pos="454"/>
          <w:tab w:val="left" w:pos="1080"/>
          <w:tab w:val="left" w:pos="1134"/>
        </w:tabs>
        <w:suppressAutoHyphens/>
        <w:spacing w:before="0" w:beforeAutospacing="0" w:after="0" w:afterAutospacing="0"/>
        <w:ind w:left="0" w:firstLine="709"/>
        <w:jc w:val="both"/>
        <w:rPr>
          <w:sz w:val="20"/>
          <w:szCs w:val="20"/>
        </w:rPr>
      </w:pPr>
      <w:r w:rsidRPr="00357E6F">
        <w:rPr>
          <w:sz w:val="20"/>
          <w:szCs w:val="20"/>
        </w:rPr>
        <w:t>Индивидуальные устройства очистки питьевой воды.</w:t>
      </w:r>
    </w:p>
    <w:p w:rsidR="00CB6A3E" w:rsidRPr="00357E6F" w:rsidRDefault="00CB6A3E" w:rsidP="00CB6A3E">
      <w:pPr>
        <w:tabs>
          <w:tab w:val="left" w:pos="1080"/>
        </w:tabs>
        <w:spacing w:before="0" w:beforeAutospacing="0" w:after="0" w:afterAutospacing="0"/>
        <w:ind w:firstLine="709"/>
        <w:rPr>
          <w:b/>
          <w:sz w:val="20"/>
          <w:szCs w:val="20"/>
        </w:rPr>
      </w:pPr>
    </w:p>
    <w:p w:rsidR="00CB6A3E" w:rsidRPr="00357E6F" w:rsidRDefault="00CB6A3E" w:rsidP="00CB6A3E">
      <w:pPr>
        <w:tabs>
          <w:tab w:val="left" w:pos="1080"/>
        </w:tabs>
        <w:spacing w:before="0" w:beforeAutospacing="0" w:after="0" w:afterAutospacing="0"/>
        <w:ind w:firstLine="709"/>
        <w:rPr>
          <w:b/>
          <w:sz w:val="20"/>
          <w:szCs w:val="20"/>
        </w:rPr>
      </w:pPr>
      <w:r w:rsidRPr="00357E6F">
        <w:rPr>
          <w:b/>
          <w:sz w:val="20"/>
          <w:szCs w:val="20"/>
        </w:rPr>
        <w:t xml:space="preserve">Раздел 3 </w:t>
      </w:r>
      <w:r w:rsidRPr="00357E6F">
        <w:rPr>
          <w:b/>
          <w:iCs/>
          <w:sz w:val="20"/>
          <w:szCs w:val="20"/>
        </w:rPr>
        <w:t>«</w:t>
      </w:r>
      <w:r w:rsidRPr="00357E6F">
        <w:rPr>
          <w:b/>
          <w:bCs/>
          <w:iCs/>
          <w:sz w:val="20"/>
          <w:szCs w:val="20"/>
        </w:rPr>
        <w:t>Безопасность технических и технологических систем</w:t>
      </w:r>
      <w:r w:rsidRPr="00357E6F">
        <w:rPr>
          <w:b/>
          <w:iCs/>
          <w:sz w:val="20"/>
          <w:szCs w:val="20"/>
        </w:rPr>
        <w:t>»</w:t>
      </w:r>
    </w:p>
    <w:p w:rsidR="00CB6A3E" w:rsidRPr="00357E6F" w:rsidRDefault="00CB6A3E" w:rsidP="00077FC3">
      <w:pPr>
        <w:numPr>
          <w:ilvl w:val="0"/>
          <w:numId w:val="69"/>
        </w:numPr>
        <w:tabs>
          <w:tab w:val="left" w:pos="454"/>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Классификация отходов: бытовые, промышленные, сельскохозяйственные, радиоактивные, биологические, токсичные - классы токсичности. </w:t>
      </w:r>
    </w:p>
    <w:p w:rsidR="00CB6A3E" w:rsidRPr="00357E6F" w:rsidRDefault="00CB6A3E" w:rsidP="00077FC3">
      <w:pPr>
        <w:numPr>
          <w:ilvl w:val="0"/>
          <w:numId w:val="69"/>
        </w:numPr>
        <w:tabs>
          <w:tab w:val="left" w:pos="454"/>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Сбор и сортировка отходов. </w:t>
      </w:r>
    </w:p>
    <w:p w:rsidR="00CB6A3E" w:rsidRPr="00357E6F" w:rsidRDefault="00CB6A3E" w:rsidP="00077FC3">
      <w:pPr>
        <w:numPr>
          <w:ilvl w:val="0"/>
          <w:numId w:val="69"/>
        </w:numPr>
        <w:tabs>
          <w:tab w:val="left" w:pos="454"/>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Современные методы утилизации и захоронения отходов. </w:t>
      </w:r>
    </w:p>
    <w:p w:rsidR="00CB6A3E" w:rsidRPr="00357E6F" w:rsidRDefault="00CB6A3E" w:rsidP="00077FC3">
      <w:pPr>
        <w:numPr>
          <w:ilvl w:val="0"/>
          <w:numId w:val="69"/>
        </w:numPr>
        <w:tabs>
          <w:tab w:val="left" w:pos="454"/>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Отходы как вторичные материальные ресурсы. </w:t>
      </w:r>
    </w:p>
    <w:p w:rsidR="00CB6A3E" w:rsidRPr="00357E6F" w:rsidRDefault="00CB6A3E" w:rsidP="00077FC3">
      <w:pPr>
        <w:numPr>
          <w:ilvl w:val="0"/>
          <w:numId w:val="69"/>
        </w:numPr>
        <w:tabs>
          <w:tab w:val="left" w:pos="454"/>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Методы переработки и регенерации отходов. </w:t>
      </w:r>
    </w:p>
    <w:p w:rsidR="00CB6A3E" w:rsidRPr="00357E6F" w:rsidRDefault="00CB6A3E" w:rsidP="00077FC3">
      <w:pPr>
        <w:numPr>
          <w:ilvl w:val="0"/>
          <w:numId w:val="69"/>
        </w:numPr>
        <w:tabs>
          <w:tab w:val="left" w:pos="454"/>
          <w:tab w:val="left" w:pos="1080"/>
          <w:tab w:val="left" w:pos="1134"/>
        </w:tabs>
        <w:suppressAutoHyphens/>
        <w:spacing w:before="0" w:beforeAutospacing="0" w:after="0" w:afterAutospacing="0"/>
        <w:ind w:left="0" w:firstLine="709"/>
        <w:jc w:val="both"/>
        <w:rPr>
          <w:sz w:val="20"/>
          <w:szCs w:val="20"/>
        </w:rPr>
      </w:pPr>
      <w:r w:rsidRPr="00357E6F">
        <w:rPr>
          <w:sz w:val="20"/>
          <w:szCs w:val="20"/>
        </w:rPr>
        <w:t>Примеры вторичного использования отходов как метод сохранения природных ресурсов.</w:t>
      </w:r>
    </w:p>
    <w:p w:rsidR="00CB6A3E" w:rsidRPr="00357E6F" w:rsidRDefault="00CB6A3E" w:rsidP="00077FC3">
      <w:pPr>
        <w:numPr>
          <w:ilvl w:val="0"/>
          <w:numId w:val="69"/>
        </w:numPr>
        <w:tabs>
          <w:tab w:val="clear" w:pos="454"/>
          <w:tab w:val="left" w:pos="1080"/>
          <w:tab w:val="left" w:pos="1134"/>
        </w:tabs>
        <w:suppressAutoHyphens/>
        <w:spacing w:before="0" w:beforeAutospacing="0" w:after="0" w:afterAutospacing="0"/>
        <w:ind w:left="0" w:firstLine="709"/>
        <w:jc w:val="both"/>
        <w:rPr>
          <w:sz w:val="20"/>
          <w:szCs w:val="20"/>
        </w:rPr>
      </w:pPr>
      <w:r w:rsidRPr="00357E6F">
        <w:rPr>
          <w:sz w:val="20"/>
          <w:szCs w:val="20"/>
        </w:rPr>
        <w:t>Основные принципы защиты от физических полей: снижение уровня излучения источника, удаление объекта зашиты от источника излучения, экранирование излучений - поглощение и отражение энергии.</w:t>
      </w:r>
    </w:p>
    <w:p w:rsidR="00CB6A3E" w:rsidRPr="00357E6F" w:rsidRDefault="00CB6A3E" w:rsidP="00077FC3">
      <w:pPr>
        <w:numPr>
          <w:ilvl w:val="0"/>
          <w:numId w:val="69"/>
        </w:numPr>
        <w:tabs>
          <w:tab w:val="clear" w:pos="454"/>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Основные методы защиты и принцип снижения вибрации. </w:t>
      </w:r>
    </w:p>
    <w:p w:rsidR="00CB6A3E" w:rsidRPr="00357E6F" w:rsidRDefault="00CB6A3E" w:rsidP="00077FC3">
      <w:pPr>
        <w:numPr>
          <w:ilvl w:val="0"/>
          <w:numId w:val="69"/>
        </w:numPr>
        <w:tabs>
          <w:tab w:val="clear" w:pos="454"/>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Индивидуальные средства </w:t>
      </w:r>
      <w:proofErr w:type="spellStart"/>
      <w:r w:rsidRPr="00357E6F">
        <w:rPr>
          <w:sz w:val="20"/>
          <w:szCs w:val="20"/>
        </w:rPr>
        <w:t>виброзащиты</w:t>
      </w:r>
      <w:proofErr w:type="spellEnd"/>
      <w:r w:rsidRPr="00357E6F">
        <w:rPr>
          <w:sz w:val="20"/>
          <w:szCs w:val="20"/>
        </w:rPr>
        <w:t>. Контроль уровня вибрации.</w:t>
      </w:r>
    </w:p>
    <w:p w:rsidR="00CB6A3E" w:rsidRPr="00357E6F" w:rsidRDefault="00CB6A3E" w:rsidP="00077FC3">
      <w:pPr>
        <w:numPr>
          <w:ilvl w:val="0"/>
          <w:numId w:val="69"/>
        </w:numPr>
        <w:tabs>
          <w:tab w:val="clear" w:pos="454"/>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Основные методы защиты: снижение звуковой мощности источника шума, рациональное размещение источника шума и объекта защиты относительно друг друга, зашита расстоянием, акустическая обработка помещения, звукоизоляция, звукопоглощение, экранирование и применение глушителей шума. </w:t>
      </w:r>
    </w:p>
    <w:p w:rsidR="00CB6A3E" w:rsidRPr="00357E6F" w:rsidRDefault="00CB6A3E" w:rsidP="00077FC3">
      <w:pPr>
        <w:numPr>
          <w:ilvl w:val="0"/>
          <w:numId w:val="69"/>
        </w:numPr>
        <w:tabs>
          <w:tab w:val="clear" w:pos="454"/>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Принцип снижения шума в каждом из методов и области их использования. </w:t>
      </w:r>
    </w:p>
    <w:p w:rsidR="00CB6A3E" w:rsidRPr="00357E6F" w:rsidRDefault="00CB6A3E" w:rsidP="00077FC3">
      <w:pPr>
        <w:numPr>
          <w:ilvl w:val="0"/>
          <w:numId w:val="69"/>
        </w:numPr>
        <w:tabs>
          <w:tab w:val="clear" w:pos="454"/>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Индивидуальные средства защиты. </w:t>
      </w:r>
    </w:p>
    <w:p w:rsidR="00CB6A3E" w:rsidRPr="00357E6F" w:rsidRDefault="00CB6A3E" w:rsidP="00077FC3">
      <w:pPr>
        <w:numPr>
          <w:ilvl w:val="0"/>
          <w:numId w:val="69"/>
        </w:numPr>
        <w:tabs>
          <w:tab w:val="clear" w:pos="454"/>
          <w:tab w:val="left" w:pos="1080"/>
          <w:tab w:val="left" w:pos="1134"/>
        </w:tabs>
        <w:suppressAutoHyphens/>
        <w:spacing w:before="0" w:beforeAutospacing="0" w:after="0" w:afterAutospacing="0"/>
        <w:ind w:left="0" w:firstLine="709"/>
        <w:jc w:val="both"/>
        <w:rPr>
          <w:sz w:val="20"/>
          <w:szCs w:val="20"/>
        </w:rPr>
      </w:pPr>
      <w:r w:rsidRPr="00357E6F">
        <w:rPr>
          <w:sz w:val="20"/>
          <w:szCs w:val="20"/>
        </w:rPr>
        <w:t>Теплоизоляция, экранирование - типы теплозащитных экранов.</w:t>
      </w:r>
    </w:p>
    <w:p w:rsidR="00CB6A3E" w:rsidRPr="00357E6F" w:rsidRDefault="00CB6A3E" w:rsidP="00CB6A3E">
      <w:pPr>
        <w:spacing w:before="0" w:beforeAutospacing="0" w:after="0" w:afterAutospacing="0"/>
        <w:ind w:firstLine="680"/>
        <w:rPr>
          <w:b/>
          <w:sz w:val="20"/>
          <w:szCs w:val="20"/>
        </w:rPr>
      </w:pPr>
    </w:p>
    <w:p w:rsidR="00CB6A3E" w:rsidRPr="00357E6F" w:rsidRDefault="00CB6A3E" w:rsidP="00CB6A3E">
      <w:pPr>
        <w:spacing w:before="0" w:beforeAutospacing="0" w:after="0" w:afterAutospacing="0"/>
        <w:ind w:firstLine="680"/>
        <w:rPr>
          <w:b/>
          <w:sz w:val="20"/>
          <w:szCs w:val="20"/>
        </w:rPr>
      </w:pPr>
      <w:r w:rsidRPr="00357E6F">
        <w:rPr>
          <w:b/>
          <w:sz w:val="20"/>
          <w:szCs w:val="20"/>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sidR="0067768B">
        <w:rPr>
          <w:b/>
          <w:sz w:val="20"/>
          <w:szCs w:val="20"/>
        </w:rPr>
        <w:t xml:space="preserve">очной и </w:t>
      </w:r>
      <w:r w:rsidRPr="00357E6F">
        <w:rPr>
          <w:b/>
          <w:sz w:val="20"/>
          <w:szCs w:val="20"/>
        </w:rPr>
        <w:t>очно-заочной форме</w:t>
      </w:r>
    </w:p>
    <w:p w:rsidR="00CB6A3E" w:rsidRPr="00357E6F" w:rsidRDefault="00CB6A3E" w:rsidP="00CB6A3E">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CB6A3E" w:rsidRPr="00357E6F" w:rsidTr="00CB6A3E">
        <w:trPr>
          <w:trHeight w:val="190"/>
          <w:tblHeader/>
        </w:trPr>
        <w:tc>
          <w:tcPr>
            <w:tcW w:w="0" w:type="auto"/>
            <w:vMerge w:val="restart"/>
            <w:vAlign w:val="center"/>
          </w:tcPr>
          <w:p w:rsidR="00CB6A3E" w:rsidRPr="00357E6F" w:rsidRDefault="00CB6A3E" w:rsidP="00CB6A3E">
            <w:pPr>
              <w:spacing w:before="0" w:beforeAutospacing="0" w:after="0" w:afterAutospacing="0"/>
              <w:jc w:val="center"/>
              <w:rPr>
                <w:b/>
                <w:sz w:val="20"/>
                <w:szCs w:val="20"/>
              </w:rPr>
            </w:pPr>
            <w:r w:rsidRPr="00357E6F">
              <w:rPr>
                <w:b/>
                <w:sz w:val="20"/>
                <w:szCs w:val="20"/>
              </w:rPr>
              <w:lastRenderedPageBreak/>
              <w:t>Виды контактной</w:t>
            </w:r>
          </w:p>
          <w:p w:rsidR="00CB6A3E" w:rsidRPr="00357E6F" w:rsidRDefault="00CB6A3E" w:rsidP="00CB6A3E">
            <w:pPr>
              <w:spacing w:before="0" w:beforeAutospacing="0" w:after="0" w:afterAutospacing="0"/>
              <w:jc w:val="center"/>
              <w:rPr>
                <w:b/>
                <w:sz w:val="20"/>
                <w:szCs w:val="20"/>
              </w:rPr>
            </w:pPr>
            <w:r w:rsidRPr="00357E6F">
              <w:rPr>
                <w:b/>
                <w:sz w:val="20"/>
                <w:szCs w:val="20"/>
              </w:rPr>
              <w:t xml:space="preserve">работы </w:t>
            </w:r>
          </w:p>
        </w:tc>
        <w:tc>
          <w:tcPr>
            <w:tcW w:w="5870" w:type="dxa"/>
            <w:gridSpan w:val="2"/>
          </w:tcPr>
          <w:p w:rsidR="00CB6A3E" w:rsidRPr="00357E6F" w:rsidRDefault="00CB6A3E" w:rsidP="00CB6A3E">
            <w:pPr>
              <w:spacing w:before="0" w:beforeAutospacing="0" w:after="0" w:afterAutospacing="0"/>
              <w:jc w:val="center"/>
              <w:rPr>
                <w:b/>
                <w:sz w:val="20"/>
                <w:szCs w:val="20"/>
              </w:rPr>
            </w:pPr>
            <w:r w:rsidRPr="00357E6F">
              <w:rPr>
                <w:b/>
                <w:sz w:val="20"/>
                <w:szCs w:val="20"/>
              </w:rPr>
              <w:t xml:space="preserve">Образовательные технологии </w:t>
            </w:r>
          </w:p>
        </w:tc>
        <w:tc>
          <w:tcPr>
            <w:tcW w:w="2091" w:type="dxa"/>
            <w:vMerge w:val="restart"/>
            <w:vAlign w:val="center"/>
          </w:tcPr>
          <w:p w:rsidR="00CB6A3E" w:rsidRPr="00357E6F" w:rsidRDefault="00CB6A3E" w:rsidP="00CB6A3E">
            <w:pPr>
              <w:spacing w:before="0" w:beforeAutospacing="0" w:after="0" w:afterAutospacing="0"/>
              <w:jc w:val="center"/>
              <w:rPr>
                <w:b/>
                <w:sz w:val="20"/>
                <w:szCs w:val="20"/>
              </w:rPr>
            </w:pPr>
            <w:r w:rsidRPr="00357E6F">
              <w:rPr>
                <w:b/>
                <w:sz w:val="20"/>
                <w:szCs w:val="20"/>
              </w:rPr>
              <w:t xml:space="preserve">Контактная работа </w:t>
            </w:r>
          </w:p>
          <w:p w:rsidR="00CB6A3E" w:rsidRPr="00357E6F" w:rsidRDefault="00CB6A3E" w:rsidP="00CB6A3E">
            <w:pPr>
              <w:spacing w:before="0" w:beforeAutospacing="0" w:after="0" w:afterAutospacing="0"/>
              <w:jc w:val="center"/>
              <w:rPr>
                <w:b/>
                <w:sz w:val="20"/>
                <w:szCs w:val="20"/>
              </w:rPr>
            </w:pPr>
            <w:r w:rsidRPr="00357E6F">
              <w:rPr>
                <w:b/>
                <w:sz w:val="20"/>
                <w:szCs w:val="20"/>
              </w:rPr>
              <w:t xml:space="preserve"> (всего </w:t>
            </w:r>
            <w:proofErr w:type="spellStart"/>
            <w:r w:rsidRPr="00357E6F">
              <w:rPr>
                <w:b/>
                <w:sz w:val="20"/>
                <w:szCs w:val="20"/>
              </w:rPr>
              <w:t>ак.ч</w:t>
            </w:r>
            <w:proofErr w:type="spellEnd"/>
            <w:r w:rsidRPr="00357E6F">
              <w:rPr>
                <w:b/>
                <w:sz w:val="20"/>
                <w:szCs w:val="20"/>
              </w:rPr>
              <w:t>.)</w:t>
            </w:r>
          </w:p>
        </w:tc>
      </w:tr>
      <w:tr w:rsidR="00CB6A3E" w:rsidRPr="00357E6F" w:rsidTr="00CB6A3E">
        <w:trPr>
          <w:trHeight w:val="577"/>
          <w:tblHeader/>
        </w:trPr>
        <w:tc>
          <w:tcPr>
            <w:tcW w:w="0" w:type="auto"/>
            <w:vMerge/>
          </w:tcPr>
          <w:p w:rsidR="00CB6A3E" w:rsidRPr="00357E6F" w:rsidRDefault="00CB6A3E" w:rsidP="00CB6A3E">
            <w:pPr>
              <w:spacing w:before="0" w:beforeAutospacing="0" w:after="0" w:afterAutospacing="0"/>
              <w:jc w:val="center"/>
              <w:rPr>
                <w:sz w:val="20"/>
                <w:szCs w:val="20"/>
              </w:rPr>
            </w:pPr>
          </w:p>
        </w:tc>
        <w:tc>
          <w:tcPr>
            <w:tcW w:w="3177" w:type="dxa"/>
          </w:tcPr>
          <w:p w:rsidR="00CB6A3E" w:rsidRPr="00357E6F" w:rsidRDefault="00CB6A3E" w:rsidP="00CB6A3E">
            <w:pPr>
              <w:spacing w:before="0" w:beforeAutospacing="0" w:after="0" w:afterAutospacing="0"/>
              <w:jc w:val="center"/>
              <w:rPr>
                <w:b/>
                <w:sz w:val="20"/>
                <w:szCs w:val="20"/>
              </w:rPr>
            </w:pPr>
            <w:r w:rsidRPr="00357E6F">
              <w:rPr>
                <w:b/>
                <w:sz w:val="20"/>
                <w:szCs w:val="20"/>
              </w:rPr>
              <w:t>Объем занятий, проводимых путем непосредственного взаимодействия педагогического работника с обучающимися</w:t>
            </w:r>
          </w:p>
          <w:p w:rsidR="00CB6A3E" w:rsidRPr="00357E6F" w:rsidRDefault="00CB6A3E" w:rsidP="00CB6A3E">
            <w:pPr>
              <w:spacing w:before="0" w:beforeAutospacing="0" w:after="0" w:afterAutospacing="0"/>
              <w:jc w:val="center"/>
              <w:rPr>
                <w:b/>
                <w:sz w:val="20"/>
                <w:szCs w:val="20"/>
              </w:rPr>
            </w:pPr>
            <w:r w:rsidRPr="00357E6F">
              <w:rPr>
                <w:b/>
                <w:sz w:val="20"/>
                <w:szCs w:val="20"/>
              </w:rPr>
              <w:t>(</w:t>
            </w:r>
            <w:proofErr w:type="spellStart"/>
            <w:r w:rsidRPr="00357E6F">
              <w:rPr>
                <w:b/>
                <w:sz w:val="20"/>
                <w:szCs w:val="20"/>
              </w:rPr>
              <w:t>ак.ч</w:t>
            </w:r>
            <w:proofErr w:type="spellEnd"/>
            <w:r w:rsidRPr="00357E6F">
              <w:rPr>
                <w:b/>
                <w:sz w:val="20"/>
                <w:szCs w:val="20"/>
              </w:rPr>
              <w:t>)</w:t>
            </w:r>
          </w:p>
        </w:tc>
        <w:tc>
          <w:tcPr>
            <w:tcW w:w="2693" w:type="dxa"/>
          </w:tcPr>
          <w:p w:rsidR="00CB6A3E" w:rsidRPr="00357E6F" w:rsidRDefault="00CB6A3E" w:rsidP="00CB6A3E">
            <w:pPr>
              <w:spacing w:before="0" w:beforeAutospacing="0" w:after="0" w:afterAutospacing="0"/>
              <w:jc w:val="center"/>
              <w:rPr>
                <w:b/>
                <w:sz w:val="20"/>
                <w:szCs w:val="20"/>
              </w:rPr>
            </w:pPr>
            <w:r w:rsidRPr="00357E6F">
              <w:rPr>
                <w:b/>
                <w:sz w:val="20"/>
                <w:szCs w:val="20"/>
              </w:rPr>
              <w:t>Объем занятий с применением электронного обучения, дистанционных образовательных технологий (</w:t>
            </w:r>
            <w:proofErr w:type="spellStart"/>
            <w:r w:rsidRPr="00357E6F">
              <w:rPr>
                <w:b/>
                <w:sz w:val="20"/>
                <w:szCs w:val="20"/>
              </w:rPr>
              <w:t>ак.ч</w:t>
            </w:r>
            <w:proofErr w:type="spellEnd"/>
            <w:r w:rsidRPr="00357E6F">
              <w:rPr>
                <w:b/>
                <w:sz w:val="20"/>
                <w:szCs w:val="20"/>
              </w:rPr>
              <w:t>)</w:t>
            </w:r>
          </w:p>
        </w:tc>
        <w:tc>
          <w:tcPr>
            <w:tcW w:w="2091" w:type="dxa"/>
            <w:vMerge/>
            <w:vAlign w:val="center"/>
          </w:tcPr>
          <w:p w:rsidR="00CB6A3E" w:rsidRPr="00357E6F" w:rsidRDefault="00CB6A3E" w:rsidP="00CB6A3E">
            <w:pPr>
              <w:spacing w:before="0" w:beforeAutospacing="0" w:after="0" w:afterAutospacing="0"/>
              <w:jc w:val="center"/>
              <w:rPr>
                <w:sz w:val="20"/>
                <w:szCs w:val="20"/>
              </w:rPr>
            </w:pPr>
          </w:p>
        </w:tc>
      </w:tr>
      <w:tr w:rsidR="00CB6A3E" w:rsidRPr="00357E6F" w:rsidTr="00CB6A3E">
        <w:trPr>
          <w:trHeight w:val="171"/>
          <w:tblHeader/>
        </w:trPr>
        <w:tc>
          <w:tcPr>
            <w:tcW w:w="0" w:type="auto"/>
          </w:tcPr>
          <w:p w:rsidR="00CB6A3E" w:rsidRPr="00357E6F" w:rsidRDefault="00CB6A3E" w:rsidP="00CB6A3E">
            <w:pPr>
              <w:spacing w:before="0" w:beforeAutospacing="0" w:after="0" w:afterAutospacing="0"/>
              <w:jc w:val="center"/>
              <w:rPr>
                <w:sz w:val="20"/>
                <w:szCs w:val="20"/>
              </w:rPr>
            </w:pPr>
            <w:r w:rsidRPr="00357E6F">
              <w:rPr>
                <w:sz w:val="20"/>
                <w:szCs w:val="20"/>
              </w:rPr>
              <w:t>1</w:t>
            </w:r>
          </w:p>
        </w:tc>
        <w:tc>
          <w:tcPr>
            <w:tcW w:w="3177" w:type="dxa"/>
          </w:tcPr>
          <w:p w:rsidR="00CB6A3E" w:rsidRPr="00357E6F" w:rsidRDefault="00CB6A3E" w:rsidP="00CB6A3E">
            <w:pPr>
              <w:spacing w:before="0" w:beforeAutospacing="0" w:after="0" w:afterAutospacing="0"/>
              <w:jc w:val="center"/>
              <w:rPr>
                <w:sz w:val="20"/>
                <w:szCs w:val="20"/>
              </w:rPr>
            </w:pPr>
            <w:r w:rsidRPr="00357E6F">
              <w:rPr>
                <w:sz w:val="20"/>
                <w:szCs w:val="20"/>
              </w:rPr>
              <w:t>2</w:t>
            </w:r>
          </w:p>
        </w:tc>
        <w:tc>
          <w:tcPr>
            <w:tcW w:w="2693" w:type="dxa"/>
          </w:tcPr>
          <w:p w:rsidR="00CB6A3E" w:rsidRPr="00357E6F" w:rsidRDefault="00CB6A3E" w:rsidP="00CB6A3E">
            <w:pPr>
              <w:spacing w:before="0" w:beforeAutospacing="0" w:after="0" w:afterAutospacing="0"/>
              <w:jc w:val="center"/>
              <w:rPr>
                <w:sz w:val="20"/>
                <w:szCs w:val="20"/>
              </w:rPr>
            </w:pPr>
            <w:r w:rsidRPr="00357E6F">
              <w:rPr>
                <w:sz w:val="20"/>
                <w:szCs w:val="20"/>
              </w:rPr>
              <w:t>3</w:t>
            </w:r>
          </w:p>
        </w:tc>
        <w:tc>
          <w:tcPr>
            <w:tcW w:w="2091" w:type="dxa"/>
          </w:tcPr>
          <w:p w:rsidR="00CB6A3E" w:rsidRPr="00357E6F" w:rsidRDefault="00CB6A3E" w:rsidP="00CB6A3E">
            <w:pPr>
              <w:spacing w:before="0" w:beforeAutospacing="0" w:after="0" w:afterAutospacing="0"/>
              <w:jc w:val="center"/>
              <w:rPr>
                <w:sz w:val="20"/>
                <w:szCs w:val="20"/>
              </w:rPr>
            </w:pPr>
            <w:r w:rsidRPr="00357E6F">
              <w:rPr>
                <w:sz w:val="20"/>
                <w:szCs w:val="20"/>
              </w:rPr>
              <w:t>4</w:t>
            </w:r>
          </w:p>
        </w:tc>
      </w:tr>
      <w:tr w:rsidR="00CB6A3E" w:rsidRPr="00357E6F" w:rsidTr="00CB6A3E">
        <w:tc>
          <w:tcPr>
            <w:tcW w:w="0" w:type="auto"/>
          </w:tcPr>
          <w:p w:rsidR="00CB6A3E" w:rsidRPr="00357E6F" w:rsidRDefault="00CB6A3E" w:rsidP="00CB6A3E">
            <w:pPr>
              <w:spacing w:before="0" w:beforeAutospacing="0" w:after="0" w:afterAutospacing="0"/>
              <w:rPr>
                <w:b/>
                <w:sz w:val="20"/>
                <w:szCs w:val="20"/>
              </w:rPr>
            </w:pPr>
            <w:r w:rsidRPr="00357E6F">
              <w:rPr>
                <w:b/>
                <w:sz w:val="20"/>
                <w:szCs w:val="20"/>
              </w:rPr>
              <w:t>Лекционного типа (лекции)</w:t>
            </w:r>
          </w:p>
        </w:tc>
        <w:tc>
          <w:tcPr>
            <w:tcW w:w="3177" w:type="dxa"/>
            <w:vAlign w:val="center"/>
          </w:tcPr>
          <w:p w:rsidR="00CB6A3E" w:rsidRPr="00357E6F" w:rsidRDefault="00CB6A3E" w:rsidP="00CB6A3E">
            <w:pPr>
              <w:spacing w:before="0" w:beforeAutospacing="0" w:after="0" w:afterAutospacing="0"/>
              <w:jc w:val="center"/>
              <w:rPr>
                <w:sz w:val="20"/>
                <w:szCs w:val="20"/>
              </w:rPr>
            </w:pPr>
            <w:r w:rsidRPr="00357E6F">
              <w:rPr>
                <w:sz w:val="20"/>
                <w:szCs w:val="20"/>
              </w:rPr>
              <w:t>4</w:t>
            </w:r>
          </w:p>
        </w:tc>
        <w:tc>
          <w:tcPr>
            <w:tcW w:w="2693" w:type="dxa"/>
            <w:vAlign w:val="center"/>
          </w:tcPr>
          <w:p w:rsidR="00CB6A3E" w:rsidRPr="00357E6F" w:rsidRDefault="00CB6A3E" w:rsidP="00CB6A3E">
            <w:pPr>
              <w:spacing w:before="0" w:beforeAutospacing="0" w:after="0" w:afterAutospacing="0"/>
              <w:jc w:val="center"/>
              <w:rPr>
                <w:i/>
                <w:sz w:val="20"/>
                <w:szCs w:val="20"/>
              </w:rPr>
            </w:pPr>
            <w:r w:rsidRPr="00357E6F">
              <w:rPr>
                <w:i/>
                <w:sz w:val="20"/>
                <w:szCs w:val="20"/>
              </w:rPr>
              <w:t>-</w:t>
            </w:r>
          </w:p>
        </w:tc>
        <w:tc>
          <w:tcPr>
            <w:tcW w:w="2091" w:type="dxa"/>
            <w:vAlign w:val="center"/>
          </w:tcPr>
          <w:p w:rsidR="00CB6A3E" w:rsidRPr="00357E6F" w:rsidRDefault="00CB6A3E" w:rsidP="00CB6A3E">
            <w:pPr>
              <w:spacing w:before="0" w:beforeAutospacing="0" w:after="0" w:afterAutospacing="0"/>
              <w:jc w:val="center"/>
              <w:rPr>
                <w:b/>
                <w:sz w:val="20"/>
                <w:szCs w:val="20"/>
              </w:rPr>
            </w:pPr>
            <w:r w:rsidRPr="00357E6F">
              <w:rPr>
                <w:b/>
                <w:sz w:val="20"/>
                <w:szCs w:val="20"/>
              </w:rPr>
              <w:t>4</w:t>
            </w:r>
          </w:p>
          <w:p w:rsidR="00CB6A3E" w:rsidRPr="00357E6F" w:rsidRDefault="00CB6A3E" w:rsidP="00CB6A3E">
            <w:pPr>
              <w:spacing w:before="0" w:beforeAutospacing="0" w:after="0" w:afterAutospacing="0"/>
              <w:jc w:val="center"/>
              <w:rPr>
                <w:b/>
                <w:sz w:val="20"/>
                <w:szCs w:val="20"/>
              </w:rPr>
            </w:pPr>
          </w:p>
        </w:tc>
      </w:tr>
      <w:tr w:rsidR="00CB6A3E" w:rsidRPr="00357E6F" w:rsidTr="00CB6A3E">
        <w:trPr>
          <w:trHeight w:val="337"/>
        </w:trPr>
        <w:tc>
          <w:tcPr>
            <w:tcW w:w="0" w:type="auto"/>
          </w:tcPr>
          <w:p w:rsidR="00CB6A3E" w:rsidRPr="00357E6F" w:rsidRDefault="00CB6A3E" w:rsidP="00CB6A3E">
            <w:pPr>
              <w:spacing w:before="0" w:beforeAutospacing="0" w:after="0" w:afterAutospacing="0"/>
              <w:rPr>
                <w:b/>
                <w:sz w:val="20"/>
                <w:szCs w:val="20"/>
              </w:rPr>
            </w:pPr>
            <w:r w:rsidRPr="00357E6F">
              <w:rPr>
                <w:b/>
                <w:sz w:val="20"/>
                <w:szCs w:val="20"/>
              </w:rPr>
              <w:t>Семинарского типа</w:t>
            </w:r>
          </w:p>
          <w:p w:rsidR="00CB6A3E" w:rsidRPr="00357E6F" w:rsidRDefault="00CB6A3E" w:rsidP="00CB6A3E">
            <w:pPr>
              <w:spacing w:before="0" w:beforeAutospacing="0" w:after="0" w:afterAutospacing="0"/>
              <w:rPr>
                <w:b/>
                <w:sz w:val="20"/>
                <w:szCs w:val="20"/>
              </w:rPr>
            </w:pPr>
            <w:r w:rsidRPr="00357E6F">
              <w:rPr>
                <w:b/>
                <w:sz w:val="20"/>
                <w:szCs w:val="20"/>
              </w:rPr>
              <w:t>(семинар дискуссия)</w:t>
            </w:r>
          </w:p>
          <w:p w:rsidR="00CB6A3E" w:rsidRPr="00357E6F" w:rsidRDefault="00CB6A3E" w:rsidP="00CB6A3E">
            <w:pPr>
              <w:spacing w:before="0" w:beforeAutospacing="0" w:after="0" w:afterAutospacing="0"/>
              <w:rPr>
                <w:b/>
                <w:sz w:val="20"/>
                <w:szCs w:val="20"/>
              </w:rPr>
            </w:pPr>
          </w:p>
        </w:tc>
        <w:tc>
          <w:tcPr>
            <w:tcW w:w="3177" w:type="dxa"/>
            <w:vAlign w:val="center"/>
          </w:tcPr>
          <w:p w:rsidR="00CB6A3E" w:rsidRPr="00357E6F" w:rsidRDefault="00CB6A3E" w:rsidP="00CB6A3E">
            <w:pPr>
              <w:spacing w:before="0" w:beforeAutospacing="0" w:after="0" w:afterAutospacing="0"/>
              <w:jc w:val="center"/>
              <w:rPr>
                <w:sz w:val="20"/>
                <w:szCs w:val="20"/>
              </w:rPr>
            </w:pPr>
            <w:r w:rsidRPr="00357E6F">
              <w:rPr>
                <w:sz w:val="20"/>
                <w:szCs w:val="20"/>
              </w:rPr>
              <w:t>-</w:t>
            </w:r>
          </w:p>
        </w:tc>
        <w:tc>
          <w:tcPr>
            <w:tcW w:w="2693" w:type="dxa"/>
            <w:vAlign w:val="center"/>
          </w:tcPr>
          <w:p w:rsidR="00CB6A3E" w:rsidRPr="00357E6F" w:rsidRDefault="00CB6A3E" w:rsidP="00CB6A3E">
            <w:pPr>
              <w:spacing w:before="0" w:beforeAutospacing="0" w:after="0" w:afterAutospacing="0"/>
              <w:jc w:val="center"/>
              <w:rPr>
                <w:sz w:val="20"/>
                <w:szCs w:val="20"/>
              </w:rPr>
            </w:pPr>
            <w:r w:rsidRPr="00357E6F">
              <w:rPr>
                <w:sz w:val="20"/>
                <w:szCs w:val="20"/>
              </w:rPr>
              <w:t>-</w:t>
            </w:r>
          </w:p>
        </w:tc>
        <w:tc>
          <w:tcPr>
            <w:tcW w:w="2091" w:type="dxa"/>
            <w:vAlign w:val="center"/>
          </w:tcPr>
          <w:p w:rsidR="00CB6A3E" w:rsidRPr="00357E6F" w:rsidRDefault="00CB6A3E" w:rsidP="00CB6A3E">
            <w:pPr>
              <w:spacing w:before="0" w:beforeAutospacing="0" w:after="0" w:afterAutospacing="0"/>
              <w:jc w:val="center"/>
              <w:rPr>
                <w:b/>
                <w:sz w:val="20"/>
                <w:szCs w:val="20"/>
              </w:rPr>
            </w:pPr>
          </w:p>
        </w:tc>
      </w:tr>
      <w:tr w:rsidR="00CB6A3E" w:rsidRPr="00357E6F" w:rsidTr="00CB6A3E">
        <w:tc>
          <w:tcPr>
            <w:tcW w:w="0" w:type="auto"/>
          </w:tcPr>
          <w:p w:rsidR="00CB6A3E" w:rsidRPr="00357E6F" w:rsidRDefault="00CB6A3E" w:rsidP="00CB6A3E">
            <w:pPr>
              <w:spacing w:before="0" w:beforeAutospacing="0" w:after="0" w:afterAutospacing="0"/>
              <w:rPr>
                <w:b/>
                <w:sz w:val="20"/>
                <w:szCs w:val="20"/>
              </w:rPr>
            </w:pPr>
            <w:r w:rsidRPr="00357E6F">
              <w:rPr>
                <w:b/>
                <w:sz w:val="20"/>
                <w:szCs w:val="20"/>
              </w:rPr>
              <w:t>Семинарского типа</w:t>
            </w:r>
          </w:p>
          <w:p w:rsidR="00CB6A3E" w:rsidRPr="00357E6F" w:rsidRDefault="00CB6A3E" w:rsidP="00CB6A3E">
            <w:pPr>
              <w:spacing w:before="0" w:beforeAutospacing="0" w:after="0" w:afterAutospacing="0"/>
              <w:rPr>
                <w:b/>
                <w:sz w:val="20"/>
                <w:szCs w:val="20"/>
              </w:rPr>
            </w:pPr>
            <w:r w:rsidRPr="00357E6F">
              <w:rPr>
                <w:b/>
                <w:sz w:val="20"/>
                <w:szCs w:val="20"/>
              </w:rPr>
              <w:t>(практические занятия)</w:t>
            </w:r>
          </w:p>
        </w:tc>
        <w:tc>
          <w:tcPr>
            <w:tcW w:w="3177" w:type="dxa"/>
            <w:vAlign w:val="center"/>
          </w:tcPr>
          <w:p w:rsidR="00CB6A3E" w:rsidRPr="00357E6F" w:rsidRDefault="00CB6A3E" w:rsidP="00CB6A3E">
            <w:pPr>
              <w:spacing w:before="0" w:beforeAutospacing="0" w:after="0" w:afterAutospacing="0"/>
              <w:jc w:val="center"/>
              <w:rPr>
                <w:sz w:val="20"/>
                <w:szCs w:val="20"/>
              </w:rPr>
            </w:pPr>
            <w:r w:rsidRPr="00357E6F">
              <w:rPr>
                <w:sz w:val="20"/>
                <w:szCs w:val="20"/>
              </w:rPr>
              <w:t>-</w:t>
            </w:r>
          </w:p>
        </w:tc>
        <w:tc>
          <w:tcPr>
            <w:tcW w:w="2693" w:type="dxa"/>
            <w:vAlign w:val="center"/>
          </w:tcPr>
          <w:p w:rsidR="00CB6A3E" w:rsidRPr="00357E6F" w:rsidRDefault="00CB6A3E" w:rsidP="00CB6A3E">
            <w:pPr>
              <w:spacing w:before="0" w:beforeAutospacing="0" w:after="0" w:afterAutospacing="0"/>
              <w:jc w:val="center"/>
              <w:rPr>
                <w:sz w:val="20"/>
                <w:szCs w:val="20"/>
              </w:rPr>
            </w:pPr>
            <w:r w:rsidRPr="00357E6F">
              <w:rPr>
                <w:sz w:val="20"/>
                <w:szCs w:val="20"/>
              </w:rPr>
              <w:t>8</w:t>
            </w:r>
          </w:p>
        </w:tc>
        <w:tc>
          <w:tcPr>
            <w:tcW w:w="2091" w:type="dxa"/>
            <w:vAlign w:val="center"/>
          </w:tcPr>
          <w:p w:rsidR="00CB6A3E" w:rsidRPr="00357E6F" w:rsidRDefault="00CB6A3E" w:rsidP="00CB6A3E">
            <w:pPr>
              <w:spacing w:before="0" w:beforeAutospacing="0" w:after="0" w:afterAutospacing="0"/>
              <w:jc w:val="center"/>
              <w:rPr>
                <w:b/>
                <w:sz w:val="20"/>
                <w:szCs w:val="20"/>
              </w:rPr>
            </w:pPr>
            <w:r w:rsidRPr="00357E6F">
              <w:rPr>
                <w:b/>
                <w:sz w:val="20"/>
                <w:szCs w:val="20"/>
              </w:rPr>
              <w:t>8</w:t>
            </w:r>
          </w:p>
        </w:tc>
      </w:tr>
      <w:tr w:rsidR="00CB6A3E" w:rsidRPr="00357E6F" w:rsidTr="00CB6A3E">
        <w:tc>
          <w:tcPr>
            <w:tcW w:w="0" w:type="auto"/>
          </w:tcPr>
          <w:p w:rsidR="00CB6A3E" w:rsidRPr="00357E6F" w:rsidRDefault="00CB6A3E" w:rsidP="00CB6A3E">
            <w:pPr>
              <w:spacing w:before="0" w:beforeAutospacing="0" w:after="0" w:afterAutospacing="0"/>
              <w:rPr>
                <w:b/>
                <w:sz w:val="20"/>
                <w:szCs w:val="20"/>
              </w:rPr>
            </w:pPr>
            <w:r w:rsidRPr="00357E6F">
              <w:rPr>
                <w:b/>
                <w:sz w:val="20"/>
                <w:szCs w:val="20"/>
              </w:rPr>
              <w:t>Семинарского типа</w:t>
            </w:r>
          </w:p>
          <w:p w:rsidR="00CB6A3E" w:rsidRPr="00357E6F" w:rsidRDefault="00CB6A3E" w:rsidP="00CB6A3E">
            <w:pPr>
              <w:spacing w:before="0" w:beforeAutospacing="0" w:after="0" w:afterAutospacing="0"/>
              <w:rPr>
                <w:b/>
                <w:sz w:val="20"/>
                <w:szCs w:val="20"/>
              </w:rPr>
            </w:pPr>
            <w:r w:rsidRPr="00357E6F">
              <w:rPr>
                <w:b/>
                <w:sz w:val="20"/>
                <w:szCs w:val="20"/>
              </w:rPr>
              <w:t>(курсовое проектирование (работа))</w:t>
            </w:r>
          </w:p>
        </w:tc>
        <w:tc>
          <w:tcPr>
            <w:tcW w:w="3177" w:type="dxa"/>
            <w:vAlign w:val="center"/>
          </w:tcPr>
          <w:p w:rsidR="00CB6A3E" w:rsidRPr="00357E6F" w:rsidRDefault="00CB6A3E" w:rsidP="00CB6A3E">
            <w:pPr>
              <w:spacing w:before="0" w:beforeAutospacing="0" w:after="0" w:afterAutospacing="0"/>
              <w:jc w:val="center"/>
              <w:rPr>
                <w:sz w:val="20"/>
                <w:szCs w:val="20"/>
              </w:rPr>
            </w:pPr>
            <w:r w:rsidRPr="00357E6F">
              <w:rPr>
                <w:sz w:val="20"/>
                <w:szCs w:val="20"/>
              </w:rPr>
              <w:t>-</w:t>
            </w:r>
          </w:p>
        </w:tc>
        <w:tc>
          <w:tcPr>
            <w:tcW w:w="2693" w:type="dxa"/>
            <w:vAlign w:val="center"/>
          </w:tcPr>
          <w:p w:rsidR="00CB6A3E" w:rsidRPr="00357E6F" w:rsidRDefault="00CB6A3E" w:rsidP="00CB6A3E">
            <w:pPr>
              <w:spacing w:before="0" w:beforeAutospacing="0" w:after="0" w:afterAutospacing="0"/>
              <w:jc w:val="center"/>
              <w:rPr>
                <w:sz w:val="20"/>
                <w:szCs w:val="20"/>
              </w:rPr>
            </w:pPr>
            <w:r w:rsidRPr="00357E6F">
              <w:rPr>
                <w:sz w:val="20"/>
                <w:szCs w:val="20"/>
              </w:rPr>
              <w:t>-</w:t>
            </w:r>
          </w:p>
        </w:tc>
        <w:tc>
          <w:tcPr>
            <w:tcW w:w="2091" w:type="dxa"/>
            <w:vAlign w:val="center"/>
          </w:tcPr>
          <w:p w:rsidR="00CB6A3E" w:rsidRPr="00357E6F" w:rsidRDefault="00CB6A3E" w:rsidP="00CB6A3E">
            <w:pPr>
              <w:spacing w:before="0" w:beforeAutospacing="0" w:after="0" w:afterAutospacing="0"/>
              <w:jc w:val="center"/>
              <w:rPr>
                <w:sz w:val="20"/>
                <w:szCs w:val="20"/>
              </w:rPr>
            </w:pPr>
          </w:p>
        </w:tc>
      </w:tr>
      <w:tr w:rsidR="00CB6A3E" w:rsidRPr="00357E6F" w:rsidTr="00CB6A3E">
        <w:tc>
          <w:tcPr>
            <w:tcW w:w="0" w:type="auto"/>
          </w:tcPr>
          <w:p w:rsidR="00CB6A3E" w:rsidRPr="00357E6F" w:rsidRDefault="00CB6A3E" w:rsidP="00CB6A3E">
            <w:pPr>
              <w:spacing w:before="0" w:beforeAutospacing="0" w:after="0" w:afterAutospacing="0"/>
              <w:rPr>
                <w:b/>
                <w:sz w:val="20"/>
                <w:szCs w:val="20"/>
              </w:rPr>
            </w:pPr>
            <w:r w:rsidRPr="00357E6F">
              <w:rPr>
                <w:b/>
                <w:sz w:val="20"/>
                <w:szCs w:val="20"/>
              </w:rPr>
              <w:t>Семинарского типа</w:t>
            </w:r>
          </w:p>
          <w:p w:rsidR="00CB6A3E" w:rsidRPr="00357E6F" w:rsidRDefault="00CB6A3E" w:rsidP="00CB6A3E">
            <w:pPr>
              <w:spacing w:before="0" w:beforeAutospacing="0" w:after="0" w:afterAutospacing="0"/>
              <w:rPr>
                <w:b/>
                <w:sz w:val="20"/>
                <w:szCs w:val="20"/>
              </w:rPr>
            </w:pPr>
            <w:r w:rsidRPr="00357E6F">
              <w:rPr>
                <w:b/>
                <w:sz w:val="20"/>
                <w:szCs w:val="20"/>
              </w:rPr>
              <w:t>(лабораторные работы)</w:t>
            </w:r>
          </w:p>
        </w:tc>
        <w:tc>
          <w:tcPr>
            <w:tcW w:w="3177" w:type="dxa"/>
            <w:vAlign w:val="center"/>
          </w:tcPr>
          <w:p w:rsidR="00CB6A3E" w:rsidRPr="00357E6F" w:rsidRDefault="00CB6A3E" w:rsidP="00CB6A3E">
            <w:pPr>
              <w:spacing w:before="0" w:beforeAutospacing="0" w:after="0" w:afterAutospacing="0"/>
              <w:jc w:val="center"/>
              <w:rPr>
                <w:sz w:val="20"/>
                <w:szCs w:val="20"/>
              </w:rPr>
            </w:pPr>
            <w:r w:rsidRPr="00357E6F">
              <w:rPr>
                <w:sz w:val="20"/>
                <w:szCs w:val="20"/>
              </w:rPr>
              <w:t>-</w:t>
            </w:r>
          </w:p>
        </w:tc>
        <w:tc>
          <w:tcPr>
            <w:tcW w:w="2693" w:type="dxa"/>
            <w:vAlign w:val="center"/>
          </w:tcPr>
          <w:p w:rsidR="00CB6A3E" w:rsidRPr="00357E6F" w:rsidRDefault="00CB6A3E" w:rsidP="00CB6A3E">
            <w:pPr>
              <w:spacing w:before="0" w:beforeAutospacing="0" w:after="0" w:afterAutospacing="0"/>
              <w:jc w:val="center"/>
              <w:rPr>
                <w:sz w:val="20"/>
                <w:szCs w:val="20"/>
              </w:rPr>
            </w:pPr>
            <w:r w:rsidRPr="00357E6F">
              <w:rPr>
                <w:sz w:val="20"/>
                <w:szCs w:val="20"/>
              </w:rPr>
              <w:t>-</w:t>
            </w:r>
          </w:p>
        </w:tc>
        <w:tc>
          <w:tcPr>
            <w:tcW w:w="2091" w:type="dxa"/>
            <w:vAlign w:val="center"/>
          </w:tcPr>
          <w:p w:rsidR="00CB6A3E" w:rsidRPr="00357E6F" w:rsidRDefault="00CB6A3E" w:rsidP="00CB6A3E">
            <w:pPr>
              <w:spacing w:before="0" w:beforeAutospacing="0" w:after="0" w:afterAutospacing="0"/>
              <w:jc w:val="center"/>
              <w:rPr>
                <w:sz w:val="20"/>
                <w:szCs w:val="20"/>
              </w:rPr>
            </w:pPr>
          </w:p>
        </w:tc>
      </w:tr>
      <w:tr w:rsidR="00CB6A3E" w:rsidRPr="00357E6F" w:rsidTr="00CB6A3E">
        <w:tc>
          <w:tcPr>
            <w:tcW w:w="0" w:type="auto"/>
          </w:tcPr>
          <w:p w:rsidR="00CB6A3E" w:rsidRPr="00357E6F" w:rsidRDefault="00CB6A3E" w:rsidP="00CB6A3E">
            <w:pPr>
              <w:spacing w:before="0" w:beforeAutospacing="0" w:after="0" w:afterAutospacing="0"/>
              <w:rPr>
                <w:b/>
                <w:sz w:val="20"/>
                <w:szCs w:val="20"/>
              </w:rPr>
            </w:pPr>
            <w:r w:rsidRPr="00357E6F">
              <w:rPr>
                <w:b/>
                <w:sz w:val="20"/>
                <w:szCs w:val="20"/>
              </w:rPr>
              <w:t>Промежуточная аттестация (экзамен)</w:t>
            </w:r>
          </w:p>
        </w:tc>
        <w:tc>
          <w:tcPr>
            <w:tcW w:w="3177" w:type="dxa"/>
            <w:vAlign w:val="center"/>
          </w:tcPr>
          <w:p w:rsidR="00CB6A3E" w:rsidRPr="00357E6F" w:rsidRDefault="00CB6A3E" w:rsidP="00CB6A3E">
            <w:pPr>
              <w:spacing w:before="0" w:beforeAutospacing="0" w:after="0" w:afterAutospacing="0"/>
              <w:jc w:val="center"/>
              <w:rPr>
                <w:sz w:val="20"/>
                <w:szCs w:val="20"/>
              </w:rPr>
            </w:pPr>
            <w:r w:rsidRPr="00357E6F">
              <w:rPr>
                <w:sz w:val="20"/>
                <w:szCs w:val="20"/>
              </w:rPr>
              <w:t>2,2</w:t>
            </w:r>
          </w:p>
        </w:tc>
        <w:tc>
          <w:tcPr>
            <w:tcW w:w="2693" w:type="dxa"/>
            <w:vAlign w:val="center"/>
          </w:tcPr>
          <w:p w:rsidR="00CB6A3E" w:rsidRPr="00357E6F" w:rsidRDefault="00CB6A3E" w:rsidP="00CB6A3E">
            <w:pPr>
              <w:spacing w:before="0" w:beforeAutospacing="0" w:after="0" w:afterAutospacing="0"/>
              <w:jc w:val="center"/>
              <w:rPr>
                <w:sz w:val="20"/>
                <w:szCs w:val="20"/>
              </w:rPr>
            </w:pPr>
            <w:r w:rsidRPr="00357E6F">
              <w:rPr>
                <w:sz w:val="20"/>
                <w:szCs w:val="20"/>
              </w:rPr>
              <w:t>-</w:t>
            </w:r>
          </w:p>
        </w:tc>
        <w:tc>
          <w:tcPr>
            <w:tcW w:w="2091" w:type="dxa"/>
            <w:vAlign w:val="center"/>
          </w:tcPr>
          <w:p w:rsidR="00CB6A3E" w:rsidRPr="00357E6F" w:rsidRDefault="00CB6A3E" w:rsidP="00CB6A3E">
            <w:pPr>
              <w:spacing w:before="0" w:beforeAutospacing="0" w:after="0" w:afterAutospacing="0"/>
              <w:jc w:val="center"/>
              <w:rPr>
                <w:b/>
                <w:sz w:val="20"/>
                <w:szCs w:val="20"/>
              </w:rPr>
            </w:pPr>
            <w:r w:rsidRPr="00357E6F">
              <w:rPr>
                <w:b/>
                <w:sz w:val="20"/>
                <w:szCs w:val="20"/>
              </w:rPr>
              <w:t>2,2</w:t>
            </w:r>
          </w:p>
        </w:tc>
      </w:tr>
      <w:tr w:rsidR="00CB6A3E" w:rsidRPr="00357E6F" w:rsidTr="00CB6A3E">
        <w:trPr>
          <w:trHeight w:val="160"/>
        </w:trPr>
        <w:tc>
          <w:tcPr>
            <w:tcW w:w="0" w:type="auto"/>
            <w:vAlign w:val="center"/>
          </w:tcPr>
          <w:p w:rsidR="00CB6A3E" w:rsidRPr="00357E6F" w:rsidRDefault="00CB6A3E" w:rsidP="00CB6A3E">
            <w:pPr>
              <w:spacing w:before="0" w:beforeAutospacing="0" w:after="0" w:afterAutospacing="0"/>
              <w:jc w:val="center"/>
              <w:rPr>
                <w:sz w:val="20"/>
                <w:szCs w:val="20"/>
              </w:rPr>
            </w:pPr>
            <w:r w:rsidRPr="00357E6F">
              <w:rPr>
                <w:sz w:val="20"/>
                <w:szCs w:val="20"/>
              </w:rPr>
              <w:t xml:space="preserve">Итого </w:t>
            </w:r>
          </w:p>
        </w:tc>
        <w:tc>
          <w:tcPr>
            <w:tcW w:w="3177" w:type="dxa"/>
            <w:vAlign w:val="center"/>
          </w:tcPr>
          <w:p w:rsidR="00CB6A3E" w:rsidRPr="00357E6F" w:rsidRDefault="00CB6A3E" w:rsidP="00CB6A3E">
            <w:pPr>
              <w:spacing w:before="0" w:beforeAutospacing="0" w:after="0" w:afterAutospacing="0"/>
              <w:jc w:val="center"/>
              <w:rPr>
                <w:sz w:val="20"/>
                <w:szCs w:val="20"/>
              </w:rPr>
            </w:pPr>
            <w:r w:rsidRPr="00357E6F">
              <w:rPr>
                <w:sz w:val="20"/>
                <w:szCs w:val="20"/>
              </w:rPr>
              <w:t>6,2</w:t>
            </w:r>
          </w:p>
        </w:tc>
        <w:tc>
          <w:tcPr>
            <w:tcW w:w="2693" w:type="dxa"/>
            <w:vAlign w:val="center"/>
          </w:tcPr>
          <w:p w:rsidR="00CB6A3E" w:rsidRPr="00357E6F" w:rsidRDefault="00CB6A3E" w:rsidP="00CB6A3E">
            <w:pPr>
              <w:spacing w:before="0" w:beforeAutospacing="0" w:after="0" w:afterAutospacing="0"/>
              <w:jc w:val="center"/>
              <w:rPr>
                <w:sz w:val="20"/>
                <w:szCs w:val="20"/>
              </w:rPr>
            </w:pPr>
            <w:r w:rsidRPr="00357E6F">
              <w:rPr>
                <w:sz w:val="20"/>
                <w:szCs w:val="20"/>
              </w:rPr>
              <w:t>8</w:t>
            </w:r>
          </w:p>
        </w:tc>
        <w:tc>
          <w:tcPr>
            <w:tcW w:w="2091" w:type="dxa"/>
            <w:vAlign w:val="center"/>
          </w:tcPr>
          <w:p w:rsidR="00CB6A3E" w:rsidRPr="00357E6F" w:rsidRDefault="00CB6A3E" w:rsidP="00CB6A3E">
            <w:pPr>
              <w:spacing w:before="0" w:beforeAutospacing="0" w:after="0" w:afterAutospacing="0"/>
              <w:jc w:val="center"/>
              <w:rPr>
                <w:b/>
                <w:sz w:val="20"/>
                <w:szCs w:val="20"/>
              </w:rPr>
            </w:pPr>
            <w:r w:rsidRPr="00357E6F">
              <w:rPr>
                <w:b/>
                <w:sz w:val="20"/>
                <w:szCs w:val="20"/>
              </w:rPr>
              <w:t>14,2</w:t>
            </w:r>
          </w:p>
        </w:tc>
      </w:tr>
    </w:tbl>
    <w:p w:rsidR="00CB6A3E" w:rsidRPr="00357E6F" w:rsidRDefault="00CB6A3E" w:rsidP="00CB6A3E">
      <w:pPr>
        <w:spacing w:before="0" w:beforeAutospacing="0" w:after="0" w:afterAutospacing="0"/>
        <w:ind w:firstLine="680"/>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w:t>
      </w:r>
      <w:r w:rsidR="0067768B">
        <w:rPr>
          <w:i/>
          <w:sz w:val="20"/>
          <w:szCs w:val="20"/>
        </w:rPr>
        <w:t xml:space="preserve"> очной и</w:t>
      </w:r>
      <w:r w:rsidRPr="00357E6F">
        <w:rPr>
          <w:i/>
          <w:sz w:val="20"/>
          <w:szCs w:val="20"/>
        </w:rPr>
        <w:t xml:space="preserve"> очно-заочной форме - 44%</w:t>
      </w:r>
    </w:p>
    <w:p w:rsidR="00CB6A3E" w:rsidRPr="00357E6F" w:rsidRDefault="00CB6A3E" w:rsidP="00CB6A3E">
      <w:pPr>
        <w:spacing w:before="0" w:beforeAutospacing="0" w:after="0" w:afterAutospacing="0"/>
        <w:rPr>
          <w:b/>
          <w:sz w:val="20"/>
          <w:szCs w:val="20"/>
        </w:rPr>
      </w:pPr>
    </w:p>
    <w:p w:rsidR="00CB6A3E" w:rsidRPr="00357E6F" w:rsidRDefault="00CB6A3E" w:rsidP="00CB6A3E">
      <w:pPr>
        <w:spacing w:before="0" w:beforeAutospacing="0" w:after="0" w:afterAutospacing="0"/>
        <w:rPr>
          <w:b/>
          <w:sz w:val="20"/>
          <w:szCs w:val="20"/>
        </w:rPr>
      </w:pPr>
      <w:r w:rsidRPr="00357E6F">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CB6A3E" w:rsidRPr="00357E6F" w:rsidRDefault="00CB6A3E" w:rsidP="00CB6A3E">
      <w:pPr>
        <w:spacing w:before="0" w:beforeAutospacing="0" w:after="0" w:afterAutospacing="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CB6A3E" w:rsidRPr="00357E6F" w:rsidTr="00CB6A3E">
        <w:trPr>
          <w:trHeight w:val="190"/>
          <w:tblHeader/>
        </w:trPr>
        <w:tc>
          <w:tcPr>
            <w:tcW w:w="0" w:type="auto"/>
            <w:vMerge w:val="restart"/>
            <w:vAlign w:val="center"/>
          </w:tcPr>
          <w:p w:rsidR="00CB6A3E" w:rsidRPr="00357E6F" w:rsidRDefault="00CB6A3E" w:rsidP="00CB6A3E">
            <w:pPr>
              <w:spacing w:before="0" w:beforeAutospacing="0" w:after="0" w:afterAutospacing="0"/>
              <w:jc w:val="center"/>
              <w:rPr>
                <w:b/>
                <w:sz w:val="20"/>
                <w:szCs w:val="20"/>
              </w:rPr>
            </w:pPr>
            <w:r w:rsidRPr="00357E6F">
              <w:rPr>
                <w:b/>
                <w:sz w:val="20"/>
                <w:szCs w:val="20"/>
              </w:rPr>
              <w:t>Виды контактной</w:t>
            </w:r>
          </w:p>
          <w:p w:rsidR="00CB6A3E" w:rsidRPr="00357E6F" w:rsidRDefault="00CB6A3E" w:rsidP="00CB6A3E">
            <w:pPr>
              <w:spacing w:before="0" w:beforeAutospacing="0" w:after="0" w:afterAutospacing="0"/>
              <w:jc w:val="center"/>
              <w:rPr>
                <w:b/>
                <w:sz w:val="20"/>
                <w:szCs w:val="20"/>
              </w:rPr>
            </w:pPr>
            <w:r w:rsidRPr="00357E6F">
              <w:rPr>
                <w:b/>
                <w:sz w:val="20"/>
                <w:szCs w:val="20"/>
              </w:rPr>
              <w:t xml:space="preserve">работы </w:t>
            </w:r>
          </w:p>
        </w:tc>
        <w:tc>
          <w:tcPr>
            <w:tcW w:w="5870" w:type="dxa"/>
            <w:gridSpan w:val="2"/>
          </w:tcPr>
          <w:p w:rsidR="00CB6A3E" w:rsidRPr="00357E6F" w:rsidRDefault="00CB6A3E" w:rsidP="00CB6A3E">
            <w:pPr>
              <w:spacing w:before="0" w:beforeAutospacing="0" w:after="0" w:afterAutospacing="0"/>
              <w:jc w:val="center"/>
              <w:rPr>
                <w:b/>
                <w:sz w:val="20"/>
                <w:szCs w:val="20"/>
              </w:rPr>
            </w:pPr>
            <w:r w:rsidRPr="00357E6F">
              <w:rPr>
                <w:b/>
                <w:sz w:val="20"/>
                <w:szCs w:val="20"/>
              </w:rPr>
              <w:t xml:space="preserve">Образовательные технологии </w:t>
            </w:r>
          </w:p>
        </w:tc>
        <w:tc>
          <w:tcPr>
            <w:tcW w:w="2091" w:type="dxa"/>
            <w:vMerge w:val="restart"/>
            <w:vAlign w:val="center"/>
          </w:tcPr>
          <w:p w:rsidR="00CB6A3E" w:rsidRPr="00357E6F" w:rsidRDefault="00CB6A3E" w:rsidP="00CB6A3E">
            <w:pPr>
              <w:spacing w:before="0" w:beforeAutospacing="0" w:after="0" w:afterAutospacing="0"/>
              <w:jc w:val="center"/>
              <w:rPr>
                <w:b/>
                <w:sz w:val="20"/>
                <w:szCs w:val="20"/>
              </w:rPr>
            </w:pPr>
            <w:r w:rsidRPr="00357E6F">
              <w:rPr>
                <w:b/>
                <w:sz w:val="20"/>
                <w:szCs w:val="20"/>
              </w:rPr>
              <w:t xml:space="preserve">Контактная работа </w:t>
            </w:r>
          </w:p>
          <w:p w:rsidR="00CB6A3E" w:rsidRPr="00357E6F" w:rsidRDefault="00CB6A3E" w:rsidP="00CB6A3E">
            <w:pPr>
              <w:spacing w:before="0" w:beforeAutospacing="0" w:after="0" w:afterAutospacing="0"/>
              <w:jc w:val="center"/>
              <w:rPr>
                <w:b/>
                <w:sz w:val="20"/>
                <w:szCs w:val="20"/>
              </w:rPr>
            </w:pPr>
            <w:r w:rsidRPr="00357E6F">
              <w:rPr>
                <w:b/>
                <w:sz w:val="20"/>
                <w:szCs w:val="20"/>
              </w:rPr>
              <w:t xml:space="preserve"> (всего </w:t>
            </w:r>
            <w:proofErr w:type="spellStart"/>
            <w:r w:rsidRPr="00357E6F">
              <w:rPr>
                <w:b/>
                <w:sz w:val="20"/>
                <w:szCs w:val="20"/>
              </w:rPr>
              <w:t>ак.ч</w:t>
            </w:r>
            <w:proofErr w:type="spellEnd"/>
            <w:r w:rsidRPr="00357E6F">
              <w:rPr>
                <w:b/>
                <w:sz w:val="20"/>
                <w:szCs w:val="20"/>
              </w:rPr>
              <w:t>.)</w:t>
            </w:r>
          </w:p>
        </w:tc>
      </w:tr>
      <w:tr w:rsidR="00CB6A3E" w:rsidRPr="00357E6F" w:rsidTr="00CB6A3E">
        <w:trPr>
          <w:trHeight w:val="577"/>
          <w:tblHeader/>
        </w:trPr>
        <w:tc>
          <w:tcPr>
            <w:tcW w:w="0" w:type="auto"/>
            <w:vMerge/>
          </w:tcPr>
          <w:p w:rsidR="00CB6A3E" w:rsidRPr="00357E6F" w:rsidRDefault="00CB6A3E" w:rsidP="00CB6A3E">
            <w:pPr>
              <w:spacing w:before="0" w:beforeAutospacing="0" w:after="0" w:afterAutospacing="0"/>
              <w:jc w:val="center"/>
              <w:rPr>
                <w:sz w:val="20"/>
                <w:szCs w:val="20"/>
              </w:rPr>
            </w:pPr>
          </w:p>
        </w:tc>
        <w:tc>
          <w:tcPr>
            <w:tcW w:w="3177" w:type="dxa"/>
          </w:tcPr>
          <w:p w:rsidR="00CB6A3E" w:rsidRPr="00357E6F" w:rsidRDefault="00CB6A3E" w:rsidP="00CB6A3E">
            <w:pPr>
              <w:spacing w:before="0" w:beforeAutospacing="0" w:after="0" w:afterAutospacing="0"/>
              <w:jc w:val="center"/>
              <w:rPr>
                <w:b/>
                <w:sz w:val="20"/>
                <w:szCs w:val="20"/>
              </w:rPr>
            </w:pPr>
            <w:r w:rsidRPr="00357E6F">
              <w:rPr>
                <w:b/>
                <w:sz w:val="20"/>
                <w:szCs w:val="20"/>
              </w:rPr>
              <w:t>Объем занятий, проводимых путем непосредственного взаимодействия педагогического работника с обучающимися</w:t>
            </w:r>
          </w:p>
          <w:p w:rsidR="00CB6A3E" w:rsidRPr="00357E6F" w:rsidRDefault="00CB6A3E" w:rsidP="00CB6A3E">
            <w:pPr>
              <w:spacing w:before="0" w:beforeAutospacing="0" w:after="0" w:afterAutospacing="0"/>
              <w:jc w:val="center"/>
              <w:rPr>
                <w:b/>
                <w:sz w:val="20"/>
                <w:szCs w:val="20"/>
              </w:rPr>
            </w:pPr>
            <w:r w:rsidRPr="00357E6F">
              <w:rPr>
                <w:b/>
                <w:sz w:val="20"/>
                <w:szCs w:val="20"/>
              </w:rPr>
              <w:t>(</w:t>
            </w:r>
            <w:proofErr w:type="spellStart"/>
            <w:r w:rsidRPr="00357E6F">
              <w:rPr>
                <w:b/>
                <w:sz w:val="20"/>
                <w:szCs w:val="20"/>
              </w:rPr>
              <w:t>ак.ч</w:t>
            </w:r>
            <w:proofErr w:type="spellEnd"/>
            <w:r w:rsidRPr="00357E6F">
              <w:rPr>
                <w:b/>
                <w:sz w:val="20"/>
                <w:szCs w:val="20"/>
              </w:rPr>
              <w:t>)</w:t>
            </w:r>
          </w:p>
        </w:tc>
        <w:tc>
          <w:tcPr>
            <w:tcW w:w="2693" w:type="dxa"/>
          </w:tcPr>
          <w:p w:rsidR="00CB6A3E" w:rsidRPr="00357E6F" w:rsidRDefault="00CB6A3E" w:rsidP="00CB6A3E">
            <w:pPr>
              <w:spacing w:before="0" w:beforeAutospacing="0" w:after="0" w:afterAutospacing="0"/>
              <w:jc w:val="center"/>
              <w:rPr>
                <w:b/>
                <w:sz w:val="20"/>
                <w:szCs w:val="20"/>
              </w:rPr>
            </w:pPr>
            <w:r w:rsidRPr="00357E6F">
              <w:rPr>
                <w:b/>
                <w:sz w:val="20"/>
                <w:szCs w:val="20"/>
              </w:rPr>
              <w:t>Объем занятий с применением электронного обучения, дистанционных образовательных технологий (</w:t>
            </w:r>
            <w:proofErr w:type="spellStart"/>
            <w:r w:rsidRPr="00357E6F">
              <w:rPr>
                <w:b/>
                <w:sz w:val="20"/>
                <w:szCs w:val="20"/>
              </w:rPr>
              <w:t>ак.ч</w:t>
            </w:r>
            <w:proofErr w:type="spellEnd"/>
            <w:r w:rsidRPr="00357E6F">
              <w:rPr>
                <w:b/>
                <w:sz w:val="20"/>
                <w:szCs w:val="20"/>
              </w:rPr>
              <w:t>)</w:t>
            </w:r>
          </w:p>
        </w:tc>
        <w:tc>
          <w:tcPr>
            <w:tcW w:w="2091" w:type="dxa"/>
            <w:vMerge/>
            <w:vAlign w:val="center"/>
          </w:tcPr>
          <w:p w:rsidR="00CB6A3E" w:rsidRPr="00357E6F" w:rsidRDefault="00CB6A3E" w:rsidP="00CB6A3E">
            <w:pPr>
              <w:spacing w:before="0" w:beforeAutospacing="0" w:after="0" w:afterAutospacing="0"/>
              <w:jc w:val="center"/>
              <w:rPr>
                <w:sz w:val="20"/>
                <w:szCs w:val="20"/>
              </w:rPr>
            </w:pPr>
          </w:p>
        </w:tc>
      </w:tr>
      <w:tr w:rsidR="00CB6A3E" w:rsidRPr="00357E6F" w:rsidTr="00CB6A3E">
        <w:trPr>
          <w:trHeight w:val="171"/>
          <w:tblHeader/>
        </w:trPr>
        <w:tc>
          <w:tcPr>
            <w:tcW w:w="0" w:type="auto"/>
          </w:tcPr>
          <w:p w:rsidR="00CB6A3E" w:rsidRPr="00357E6F" w:rsidRDefault="00CB6A3E" w:rsidP="00CB6A3E">
            <w:pPr>
              <w:spacing w:before="0" w:beforeAutospacing="0" w:after="0" w:afterAutospacing="0"/>
              <w:jc w:val="center"/>
              <w:rPr>
                <w:sz w:val="20"/>
                <w:szCs w:val="20"/>
              </w:rPr>
            </w:pPr>
            <w:r w:rsidRPr="00357E6F">
              <w:rPr>
                <w:sz w:val="20"/>
                <w:szCs w:val="20"/>
              </w:rPr>
              <w:t>1</w:t>
            </w:r>
          </w:p>
        </w:tc>
        <w:tc>
          <w:tcPr>
            <w:tcW w:w="3177" w:type="dxa"/>
          </w:tcPr>
          <w:p w:rsidR="00CB6A3E" w:rsidRPr="00357E6F" w:rsidRDefault="00CB6A3E" w:rsidP="00CB6A3E">
            <w:pPr>
              <w:spacing w:before="0" w:beforeAutospacing="0" w:after="0" w:afterAutospacing="0"/>
              <w:jc w:val="center"/>
              <w:rPr>
                <w:sz w:val="20"/>
                <w:szCs w:val="20"/>
              </w:rPr>
            </w:pPr>
            <w:r w:rsidRPr="00357E6F">
              <w:rPr>
                <w:sz w:val="20"/>
                <w:szCs w:val="20"/>
              </w:rPr>
              <w:t>2</w:t>
            </w:r>
          </w:p>
        </w:tc>
        <w:tc>
          <w:tcPr>
            <w:tcW w:w="2693" w:type="dxa"/>
          </w:tcPr>
          <w:p w:rsidR="00CB6A3E" w:rsidRPr="00357E6F" w:rsidRDefault="00CB6A3E" w:rsidP="00CB6A3E">
            <w:pPr>
              <w:spacing w:before="0" w:beforeAutospacing="0" w:after="0" w:afterAutospacing="0"/>
              <w:jc w:val="center"/>
              <w:rPr>
                <w:sz w:val="20"/>
                <w:szCs w:val="20"/>
              </w:rPr>
            </w:pPr>
            <w:r w:rsidRPr="00357E6F">
              <w:rPr>
                <w:sz w:val="20"/>
                <w:szCs w:val="20"/>
              </w:rPr>
              <w:t>3</w:t>
            </w:r>
          </w:p>
        </w:tc>
        <w:tc>
          <w:tcPr>
            <w:tcW w:w="2091" w:type="dxa"/>
          </w:tcPr>
          <w:p w:rsidR="00CB6A3E" w:rsidRPr="00357E6F" w:rsidRDefault="00CB6A3E" w:rsidP="00CB6A3E">
            <w:pPr>
              <w:spacing w:before="0" w:beforeAutospacing="0" w:after="0" w:afterAutospacing="0"/>
              <w:jc w:val="center"/>
              <w:rPr>
                <w:sz w:val="20"/>
                <w:szCs w:val="20"/>
              </w:rPr>
            </w:pPr>
            <w:r w:rsidRPr="00357E6F">
              <w:rPr>
                <w:sz w:val="20"/>
                <w:szCs w:val="20"/>
              </w:rPr>
              <w:t>4</w:t>
            </w:r>
          </w:p>
        </w:tc>
      </w:tr>
      <w:tr w:rsidR="00CB6A3E" w:rsidRPr="00357E6F" w:rsidTr="00CB6A3E">
        <w:tc>
          <w:tcPr>
            <w:tcW w:w="0" w:type="auto"/>
          </w:tcPr>
          <w:p w:rsidR="00CB6A3E" w:rsidRPr="00357E6F" w:rsidRDefault="00CB6A3E" w:rsidP="00CB6A3E">
            <w:pPr>
              <w:spacing w:before="0" w:beforeAutospacing="0" w:after="0" w:afterAutospacing="0"/>
              <w:rPr>
                <w:b/>
                <w:sz w:val="20"/>
                <w:szCs w:val="20"/>
              </w:rPr>
            </w:pPr>
            <w:r w:rsidRPr="00357E6F">
              <w:rPr>
                <w:b/>
                <w:sz w:val="20"/>
                <w:szCs w:val="20"/>
              </w:rPr>
              <w:t>Лекционного типа (лекции)</w:t>
            </w:r>
          </w:p>
        </w:tc>
        <w:tc>
          <w:tcPr>
            <w:tcW w:w="3177" w:type="dxa"/>
            <w:vAlign w:val="center"/>
          </w:tcPr>
          <w:p w:rsidR="00CB6A3E" w:rsidRPr="00357E6F" w:rsidRDefault="00CB6A3E" w:rsidP="00CB6A3E">
            <w:pPr>
              <w:spacing w:before="0" w:beforeAutospacing="0" w:after="0" w:afterAutospacing="0"/>
              <w:jc w:val="center"/>
              <w:rPr>
                <w:sz w:val="20"/>
                <w:szCs w:val="20"/>
              </w:rPr>
            </w:pPr>
            <w:r w:rsidRPr="00357E6F">
              <w:rPr>
                <w:sz w:val="20"/>
                <w:szCs w:val="20"/>
              </w:rPr>
              <w:t>2</w:t>
            </w:r>
          </w:p>
        </w:tc>
        <w:tc>
          <w:tcPr>
            <w:tcW w:w="2693" w:type="dxa"/>
            <w:vAlign w:val="center"/>
          </w:tcPr>
          <w:p w:rsidR="00CB6A3E" w:rsidRPr="00357E6F" w:rsidRDefault="00CB6A3E" w:rsidP="00CB6A3E">
            <w:pPr>
              <w:spacing w:before="0" w:beforeAutospacing="0" w:after="0" w:afterAutospacing="0"/>
              <w:jc w:val="center"/>
              <w:rPr>
                <w:i/>
                <w:sz w:val="20"/>
                <w:szCs w:val="20"/>
              </w:rPr>
            </w:pPr>
            <w:r w:rsidRPr="00357E6F">
              <w:rPr>
                <w:i/>
                <w:sz w:val="20"/>
                <w:szCs w:val="20"/>
              </w:rPr>
              <w:t>-</w:t>
            </w:r>
          </w:p>
        </w:tc>
        <w:tc>
          <w:tcPr>
            <w:tcW w:w="2091" w:type="dxa"/>
            <w:vAlign w:val="center"/>
          </w:tcPr>
          <w:p w:rsidR="00CB6A3E" w:rsidRPr="00357E6F" w:rsidRDefault="00CB6A3E" w:rsidP="00CB6A3E">
            <w:pPr>
              <w:spacing w:before="0" w:beforeAutospacing="0" w:after="0" w:afterAutospacing="0"/>
              <w:jc w:val="center"/>
              <w:rPr>
                <w:b/>
                <w:sz w:val="20"/>
                <w:szCs w:val="20"/>
              </w:rPr>
            </w:pPr>
            <w:r w:rsidRPr="00357E6F">
              <w:rPr>
                <w:b/>
                <w:sz w:val="20"/>
                <w:szCs w:val="20"/>
              </w:rPr>
              <w:t>2</w:t>
            </w:r>
          </w:p>
          <w:p w:rsidR="00CB6A3E" w:rsidRPr="00357E6F" w:rsidRDefault="00CB6A3E" w:rsidP="00CB6A3E">
            <w:pPr>
              <w:spacing w:before="0" w:beforeAutospacing="0" w:after="0" w:afterAutospacing="0"/>
              <w:jc w:val="center"/>
              <w:rPr>
                <w:b/>
                <w:sz w:val="20"/>
                <w:szCs w:val="20"/>
              </w:rPr>
            </w:pPr>
          </w:p>
        </w:tc>
      </w:tr>
      <w:tr w:rsidR="00CB6A3E" w:rsidRPr="00357E6F" w:rsidTr="00CB6A3E">
        <w:trPr>
          <w:trHeight w:val="337"/>
        </w:trPr>
        <w:tc>
          <w:tcPr>
            <w:tcW w:w="0" w:type="auto"/>
          </w:tcPr>
          <w:p w:rsidR="00CB6A3E" w:rsidRPr="00357E6F" w:rsidRDefault="00CB6A3E" w:rsidP="00CB6A3E">
            <w:pPr>
              <w:spacing w:before="0" w:beforeAutospacing="0" w:after="0" w:afterAutospacing="0"/>
              <w:rPr>
                <w:b/>
                <w:sz w:val="20"/>
                <w:szCs w:val="20"/>
              </w:rPr>
            </w:pPr>
            <w:r w:rsidRPr="00357E6F">
              <w:rPr>
                <w:b/>
                <w:sz w:val="20"/>
                <w:szCs w:val="20"/>
              </w:rPr>
              <w:t>Семинарского типа</w:t>
            </w:r>
          </w:p>
          <w:p w:rsidR="00CB6A3E" w:rsidRPr="00357E6F" w:rsidRDefault="00CB6A3E" w:rsidP="00CB6A3E">
            <w:pPr>
              <w:spacing w:before="0" w:beforeAutospacing="0" w:after="0" w:afterAutospacing="0"/>
              <w:rPr>
                <w:b/>
                <w:sz w:val="20"/>
                <w:szCs w:val="20"/>
              </w:rPr>
            </w:pPr>
            <w:r w:rsidRPr="00357E6F">
              <w:rPr>
                <w:b/>
                <w:sz w:val="20"/>
                <w:szCs w:val="20"/>
              </w:rPr>
              <w:t>(семинар дискуссия)</w:t>
            </w:r>
          </w:p>
          <w:p w:rsidR="00CB6A3E" w:rsidRPr="00357E6F" w:rsidRDefault="00CB6A3E" w:rsidP="00CB6A3E">
            <w:pPr>
              <w:spacing w:before="0" w:beforeAutospacing="0" w:after="0" w:afterAutospacing="0"/>
              <w:rPr>
                <w:b/>
                <w:sz w:val="20"/>
                <w:szCs w:val="20"/>
              </w:rPr>
            </w:pPr>
          </w:p>
        </w:tc>
        <w:tc>
          <w:tcPr>
            <w:tcW w:w="3177" w:type="dxa"/>
            <w:vAlign w:val="center"/>
          </w:tcPr>
          <w:p w:rsidR="00CB6A3E" w:rsidRPr="00357E6F" w:rsidRDefault="00CB6A3E" w:rsidP="00CB6A3E">
            <w:pPr>
              <w:spacing w:before="0" w:beforeAutospacing="0" w:after="0" w:afterAutospacing="0"/>
              <w:jc w:val="center"/>
              <w:rPr>
                <w:sz w:val="20"/>
                <w:szCs w:val="20"/>
              </w:rPr>
            </w:pPr>
            <w:r w:rsidRPr="00357E6F">
              <w:rPr>
                <w:sz w:val="20"/>
                <w:szCs w:val="20"/>
              </w:rPr>
              <w:t>-</w:t>
            </w:r>
          </w:p>
        </w:tc>
        <w:tc>
          <w:tcPr>
            <w:tcW w:w="2693" w:type="dxa"/>
            <w:vAlign w:val="center"/>
          </w:tcPr>
          <w:p w:rsidR="00CB6A3E" w:rsidRPr="00357E6F" w:rsidRDefault="00CB6A3E" w:rsidP="00CB6A3E">
            <w:pPr>
              <w:spacing w:before="0" w:beforeAutospacing="0" w:after="0" w:afterAutospacing="0"/>
              <w:jc w:val="center"/>
              <w:rPr>
                <w:sz w:val="20"/>
                <w:szCs w:val="20"/>
              </w:rPr>
            </w:pPr>
            <w:r w:rsidRPr="00357E6F">
              <w:rPr>
                <w:sz w:val="20"/>
                <w:szCs w:val="20"/>
              </w:rPr>
              <w:t>-</w:t>
            </w:r>
          </w:p>
        </w:tc>
        <w:tc>
          <w:tcPr>
            <w:tcW w:w="2091" w:type="dxa"/>
            <w:vAlign w:val="center"/>
          </w:tcPr>
          <w:p w:rsidR="00CB6A3E" w:rsidRPr="00357E6F" w:rsidRDefault="00CB6A3E" w:rsidP="00CB6A3E">
            <w:pPr>
              <w:spacing w:before="0" w:beforeAutospacing="0" w:after="0" w:afterAutospacing="0"/>
              <w:jc w:val="center"/>
              <w:rPr>
                <w:b/>
                <w:sz w:val="20"/>
                <w:szCs w:val="20"/>
              </w:rPr>
            </w:pPr>
          </w:p>
        </w:tc>
      </w:tr>
      <w:tr w:rsidR="00CB6A3E" w:rsidRPr="00357E6F" w:rsidTr="00CB6A3E">
        <w:tc>
          <w:tcPr>
            <w:tcW w:w="0" w:type="auto"/>
          </w:tcPr>
          <w:p w:rsidR="00CB6A3E" w:rsidRPr="00357E6F" w:rsidRDefault="00CB6A3E" w:rsidP="00CB6A3E">
            <w:pPr>
              <w:spacing w:before="0" w:beforeAutospacing="0" w:after="0" w:afterAutospacing="0"/>
              <w:rPr>
                <w:b/>
                <w:sz w:val="20"/>
                <w:szCs w:val="20"/>
              </w:rPr>
            </w:pPr>
            <w:r w:rsidRPr="00357E6F">
              <w:rPr>
                <w:b/>
                <w:sz w:val="20"/>
                <w:szCs w:val="20"/>
              </w:rPr>
              <w:t>Семинарского типа</w:t>
            </w:r>
          </w:p>
          <w:p w:rsidR="00CB6A3E" w:rsidRPr="00357E6F" w:rsidRDefault="00CB6A3E" w:rsidP="00CB6A3E">
            <w:pPr>
              <w:spacing w:before="0" w:beforeAutospacing="0" w:after="0" w:afterAutospacing="0"/>
              <w:rPr>
                <w:b/>
                <w:sz w:val="20"/>
                <w:szCs w:val="20"/>
              </w:rPr>
            </w:pPr>
            <w:r w:rsidRPr="00357E6F">
              <w:rPr>
                <w:b/>
                <w:sz w:val="20"/>
                <w:szCs w:val="20"/>
              </w:rPr>
              <w:t>(практические занятия)</w:t>
            </w:r>
          </w:p>
        </w:tc>
        <w:tc>
          <w:tcPr>
            <w:tcW w:w="3177" w:type="dxa"/>
            <w:vAlign w:val="center"/>
          </w:tcPr>
          <w:p w:rsidR="00CB6A3E" w:rsidRPr="00357E6F" w:rsidRDefault="00CB6A3E" w:rsidP="00CB6A3E">
            <w:pPr>
              <w:spacing w:before="0" w:beforeAutospacing="0" w:after="0" w:afterAutospacing="0"/>
              <w:jc w:val="center"/>
              <w:rPr>
                <w:sz w:val="20"/>
                <w:szCs w:val="20"/>
              </w:rPr>
            </w:pPr>
            <w:r w:rsidRPr="00357E6F">
              <w:rPr>
                <w:sz w:val="20"/>
                <w:szCs w:val="20"/>
              </w:rPr>
              <w:t>-</w:t>
            </w:r>
          </w:p>
        </w:tc>
        <w:tc>
          <w:tcPr>
            <w:tcW w:w="2693" w:type="dxa"/>
            <w:vAlign w:val="center"/>
          </w:tcPr>
          <w:p w:rsidR="00CB6A3E" w:rsidRPr="00357E6F" w:rsidRDefault="00CB6A3E" w:rsidP="00CB6A3E">
            <w:pPr>
              <w:spacing w:before="0" w:beforeAutospacing="0" w:after="0" w:afterAutospacing="0"/>
              <w:jc w:val="center"/>
              <w:rPr>
                <w:sz w:val="20"/>
                <w:szCs w:val="20"/>
              </w:rPr>
            </w:pPr>
            <w:r w:rsidRPr="00357E6F">
              <w:rPr>
                <w:sz w:val="20"/>
                <w:szCs w:val="20"/>
              </w:rPr>
              <w:t>4</w:t>
            </w:r>
          </w:p>
        </w:tc>
        <w:tc>
          <w:tcPr>
            <w:tcW w:w="2091" w:type="dxa"/>
            <w:vAlign w:val="center"/>
          </w:tcPr>
          <w:p w:rsidR="00CB6A3E" w:rsidRPr="00357E6F" w:rsidRDefault="00CB6A3E" w:rsidP="00CB6A3E">
            <w:pPr>
              <w:spacing w:before="0" w:beforeAutospacing="0" w:after="0" w:afterAutospacing="0"/>
              <w:jc w:val="center"/>
              <w:rPr>
                <w:b/>
                <w:sz w:val="20"/>
                <w:szCs w:val="20"/>
              </w:rPr>
            </w:pPr>
            <w:r w:rsidRPr="00357E6F">
              <w:rPr>
                <w:b/>
                <w:sz w:val="20"/>
                <w:szCs w:val="20"/>
              </w:rPr>
              <w:t>4</w:t>
            </w:r>
          </w:p>
        </w:tc>
      </w:tr>
      <w:tr w:rsidR="00CB6A3E" w:rsidRPr="00357E6F" w:rsidTr="00CB6A3E">
        <w:tc>
          <w:tcPr>
            <w:tcW w:w="0" w:type="auto"/>
          </w:tcPr>
          <w:p w:rsidR="00CB6A3E" w:rsidRPr="00357E6F" w:rsidRDefault="00CB6A3E" w:rsidP="00CB6A3E">
            <w:pPr>
              <w:spacing w:before="0" w:beforeAutospacing="0" w:after="0" w:afterAutospacing="0"/>
              <w:rPr>
                <w:b/>
                <w:sz w:val="20"/>
                <w:szCs w:val="20"/>
              </w:rPr>
            </w:pPr>
            <w:r w:rsidRPr="00357E6F">
              <w:rPr>
                <w:b/>
                <w:sz w:val="20"/>
                <w:szCs w:val="20"/>
              </w:rPr>
              <w:t>Семинарского типа</w:t>
            </w:r>
          </w:p>
          <w:p w:rsidR="00CB6A3E" w:rsidRPr="00357E6F" w:rsidRDefault="00CB6A3E" w:rsidP="00CB6A3E">
            <w:pPr>
              <w:spacing w:before="0" w:beforeAutospacing="0" w:after="0" w:afterAutospacing="0"/>
              <w:rPr>
                <w:b/>
                <w:sz w:val="20"/>
                <w:szCs w:val="20"/>
              </w:rPr>
            </w:pPr>
            <w:r w:rsidRPr="00357E6F">
              <w:rPr>
                <w:b/>
                <w:sz w:val="20"/>
                <w:szCs w:val="20"/>
              </w:rPr>
              <w:t>(курсовое проектирование (работа))</w:t>
            </w:r>
          </w:p>
        </w:tc>
        <w:tc>
          <w:tcPr>
            <w:tcW w:w="3177" w:type="dxa"/>
            <w:vAlign w:val="center"/>
          </w:tcPr>
          <w:p w:rsidR="00CB6A3E" w:rsidRPr="00357E6F" w:rsidRDefault="00CB6A3E" w:rsidP="00CB6A3E">
            <w:pPr>
              <w:spacing w:before="0" w:beforeAutospacing="0" w:after="0" w:afterAutospacing="0"/>
              <w:jc w:val="center"/>
              <w:rPr>
                <w:sz w:val="20"/>
                <w:szCs w:val="20"/>
              </w:rPr>
            </w:pPr>
            <w:r w:rsidRPr="00357E6F">
              <w:rPr>
                <w:sz w:val="20"/>
                <w:szCs w:val="20"/>
              </w:rPr>
              <w:t>-</w:t>
            </w:r>
          </w:p>
        </w:tc>
        <w:tc>
          <w:tcPr>
            <w:tcW w:w="2693" w:type="dxa"/>
            <w:vAlign w:val="center"/>
          </w:tcPr>
          <w:p w:rsidR="00CB6A3E" w:rsidRPr="00357E6F" w:rsidRDefault="00CB6A3E" w:rsidP="00CB6A3E">
            <w:pPr>
              <w:spacing w:before="0" w:beforeAutospacing="0" w:after="0" w:afterAutospacing="0"/>
              <w:jc w:val="center"/>
              <w:rPr>
                <w:sz w:val="20"/>
                <w:szCs w:val="20"/>
              </w:rPr>
            </w:pPr>
            <w:r w:rsidRPr="00357E6F">
              <w:rPr>
                <w:sz w:val="20"/>
                <w:szCs w:val="20"/>
              </w:rPr>
              <w:t>-</w:t>
            </w:r>
          </w:p>
        </w:tc>
        <w:tc>
          <w:tcPr>
            <w:tcW w:w="2091" w:type="dxa"/>
            <w:vAlign w:val="center"/>
          </w:tcPr>
          <w:p w:rsidR="00CB6A3E" w:rsidRPr="00357E6F" w:rsidRDefault="00CB6A3E" w:rsidP="00CB6A3E">
            <w:pPr>
              <w:spacing w:before="0" w:beforeAutospacing="0" w:after="0" w:afterAutospacing="0"/>
              <w:jc w:val="center"/>
              <w:rPr>
                <w:sz w:val="20"/>
                <w:szCs w:val="20"/>
              </w:rPr>
            </w:pPr>
          </w:p>
        </w:tc>
      </w:tr>
      <w:tr w:rsidR="00CB6A3E" w:rsidRPr="00357E6F" w:rsidTr="00CB6A3E">
        <w:tc>
          <w:tcPr>
            <w:tcW w:w="0" w:type="auto"/>
          </w:tcPr>
          <w:p w:rsidR="00CB6A3E" w:rsidRPr="00357E6F" w:rsidRDefault="00CB6A3E" w:rsidP="00CB6A3E">
            <w:pPr>
              <w:spacing w:before="0" w:beforeAutospacing="0" w:after="0" w:afterAutospacing="0"/>
              <w:rPr>
                <w:b/>
                <w:sz w:val="20"/>
                <w:szCs w:val="20"/>
              </w:rPr>
            </w:pPr>
            <w:r w:rsidRPr="00357E6F">
              <w:rPr>
                <w:b/>
                <w:sz w:val="20"/>
                <w:szCs w:val="20"/>
              </w:rPr>
              <w:lastRenderedPageBreak/>
              <w:t>Семинарского типа</w:t>
            </w:r>
          </w:p>
          <w:p w:rsidR="00CB6A3E" w:rsidRPr="00357E6F" w:rsidRDefault="00CB6A3E" w:rsidP="00CB6A3E">
            <w:pPr>
              <w:spacing w:before="0" w:beforeAutospacing="0" w:after="0" w:afterAutospacing="0"/>
              <w:rPr>
                <w:b/>
                <w:sz w:val="20"/>
                <w:szCs w:val="20"/>
              </w:rPr>
            </w:pPr>
            <w:r w:rsidRPr="00357E6F">
              <w:rPr>
                <w:b/>
                <w:sz w:val="20"/>
                <w:szCs w:val="20"/>
              </w:rPr>
              <w:t>(лабораторные работы)</w:t>
            </w:r>
          </w:p>
        </w:tc>
        <w:tc>
          <w:tcPr>
            <w:tcW w:w="3177" w:type="dxa"/>
            <w:vAlign w:val="center"/>
          </w:tcPr>
          <w:p w:rsidR="00CB6A3E" w:rsidRPr="00357E6F" w:rsidRDefault="00CB6A3E" w:rsidP="00CB6A3E">
            <w:pPr>
              <w:spacing w:before="0" w:beforeAutospacing="0" w:after="0" w:afterAutospacing="0"/>
              <w:jc w:val="center"/>
              <w:rPr>
                <w:sz w:val="20"/>
                <w:szCs w:val="20"/>
              </w:rPr>
            </w:pPr>
            <w:r w:rsidRPr="00357E6F">
              <w:rPr>
                <w:sz w:val="20"/>
                <w:szCs w:val="20"/>
              </w:rPr>
              <w:t>-</w:t>
            </w:r>
          </w:p>
        </w:tc>
        <w:tc>
          <w:tcPr>
            <w:tcW w:w="2693" w:type="dxa"/>
            <w:vAlign w:val="center"/>
          </w:tcPr>
          <w:p w:rsidR="00CB6A3E" w:rsidRPr="00357E6F" w:rsidRDefault="00CB6A3E" w:rsidP="00CB6A3E">
            <w:pPr>
              <w:spacing w:before="0" w:beforeAutospacing="0" w:after="0" w:afterAutospacing="0"/>
              <w:jc w:val="center"/>
              <w:rPr>
                <w:sz w:val="20"/>
                <w:szCs w:val="20"/>
              </w:rPr>
            </w:pPr>
            <w:r w:rsidRPr="00357E6F">
              <w:rPr>
                <w:sz w:val="20"/>
                <w:szCs w:val="20"/>
              </w:rPr>
              <w:t>-</w:t>
            </w:r>
          </w:p>
        </w:tc>
        <w:tc>
          <w:tcPr>
            <w:tcW w:w="2091" w:type="dxa"/>
            <w:vAlign w:val="center"/>
          </w:tcPr>
          <w:p w:rsidR="00CB6A3E" w:rsidRPr="00357E6F" w:rsidRDefault="00CB6A3E" w:rsidP="00CB6A3E">
            <w:pPr>
              <w:spacing w:before="0" w:beforeAutospacing="0" w:after="0" w:afterAutospacing="0"/>
              <w:jc w:val="center"/>
              <w:rPr>
                <w:sz w:val="20"/>
                <w:szCs w:val="20"/>
              </w:rPr>
            </w:pPr>
          </w:p>
        </w:tc>
      </w:tr>
      <w:tr w:rsidR="00CB6A3E" w:rsidRPr="00357E6F" w:rsidTr="00CB6A3E">
        <w:tc>
          <w:tcPr>
            <w:tcW w:w="0" w:type="auto"/>
          </w:tcPr>
          <w:p w:rsidR="00CB6A3E" w:rsidRPr="00357E6F" w:rsidRDefault="00CB6A3E" w:rsidP="00CB6A3E">
            <w:pPr>
              <w:spacing w:before="0" w:beforeAutospacing="0" w:after="0" w:afterAutospacing="0"/>
              <w:rPr>
                <w:b/>
                <w:sz w:val="20"/>
                <w:szCs w:val="20"/>
              </w:rPr>
            </w:pPr>
            <w:r w:rsidRPr="00357E6F">
              <w:rPr>
                <w:b/>
                <w:sz w:val="20"/>
                <w:szCs w:val="20"/>
              </w:rPr>
              <w:t>Промежуточная аттестация (экзамен)</w:t>
            </w:r>
          </w:p>
        </w:tc>
        <w:tc>
          <w:tcPr>
            <w:tcW w:w="3177" w:type="dxa"/>
            <w:vAlign w:val="center"/>
          </w:tcPr>
          <w:p w:rsidR="00CB6A3E" w:rsidRPr="00357E6F" w:rsidRDefault="00CB6A3E" w:rsidP="00CB6A3E">
            <w:pPr>
              <w:spacing w:before="0" w:beforeAutospacing="0" w:after="0" w:afterAutospacing="0"/>
              <w:jc w:val="center"/>
              <w:rPr>
                <w:sz w:val="20"/>
                <w:szCs w:val="20"/>
              </w:rPr>
            </w:pPr>
            <w:r w:rsidRPr="00357E6F">
              <w:rPr>
                <w:sz w:val="20"/>
                <w:szCs w:val="20"/>
              </w:rPr>
              <w:t>2,2</w:t>
            </w:r>
          </w:p>
        </w:tc>
        <w:tc>
          <w:tcPr>
            <w:tcW w:w="2693" w:type="dxa"/>
            <w:vAlign w:val="center"/>
          </w:tcPr>
          <w:p w:rsidR="00CB6A3E" w:rsidRPr="00357E6F" w:rsidRDefault="00CB6A3E" w:rsidP="00CB6A3E">
            <w:pPr>
              <w:spacing w:before="0" w:beforeAutospacing="0" w:after="0" w:afterAutospacing="0"/>
              <w:jc w:val="center"/>
              <w:rPr>
                <w:sz w:val="20"/>
                <w:szCs w:val="20"/>
              </w:rPr>
            </w:pPr>
            <w:r w:rsidRPr="00357E6F">
              <w:rPr>
                <w:sz w:val="20"/>
                <w:szCs w:val="20"/>
              </w:rPr>
              <w:t>-</w:t>
            </w:r>
          </w:p>
        </w:tc>
        <w:tc>
          <w:tcPr>
            <w:tcW w:w="2091" w:type="dxa"/>
            <w:vAlign w:val="center"/>
          </w:tcPr>
          <w:p w:rsidR="00CB6A3E" w:rsidRPr="00357E6F" w:rsidRDefault="00CB6A3E" w:rsidP="00CB6A3E">
            <w:pPr>
              <w:spacing w:before="0" w:beforeAutospacing="0" w:after="0" w:afterAutospacing="0"/>
              <w:jc w:val="center"/>
              <w:rPr>
                <w:b/>
                <w:sz w:val="20"/>
                <w:szCs w:val="20"/>
              </w:rPr>
            </w:pPr>
            <w:r w:rsidRPr="00357E6F">
              <w:rPr>
                <w:b/>
                <w:sz w:val="20"/>
                <w:szCs w:val="20"/>
              </w:rPr>
              <w:t>2,2</w:t>
            </w:r>
          </w:p>
        </w:tc>
      </w:tr>
      <w:tr w:rsidR="00CB6A3E" w:rsidRPr="00357E6F" w:rsidTr="00CB6A3E">
        <w:trPr>
          <w:trHeight w:val="160"/>
        </w:trPr>
        <w:tc>
          <w:tcPr>
            <w:tcW w:w="0" w:type="auto"/>
            <w:vAlign w:val="center"/>
          </w:tcPr>
          <w:p w:rsidR="00CB6A3E" w:rsidRPr="00357E6F" w:rsidRDefault="00CB6A3E" w:rsidP="00CB6A3E">
            <w:pPr>
              <w:spacing w:before="0" w:beforeAutospacing="0" w:after="0" w:afterAutospacing="0"/>
              <w:jc w:val="center"/>
              <w:rPr>
                <w:sz w:val="20"/>
                <w:szCs w:val="20"/>
              </w:rPr>
            </w:pPr>
            <w:r w:rsidRPr="00357E6F">
              <w:rPr>
                <w:sz w:val="20"/>
                <w:szCs w:val="20"/>
              </w:rPr>
              <w:t xml:space="preserve">Итого </w:t>
            </w:r>
          </w:p>
        </w:tc>
        <w:tc>
          <w:tcPr>
            <w:tcW w:w="3177" w:type="dxa"/>
            <w:vAlign w:val="center"/>
          </w:tcPr>
          <w:p w:rsidR="00CB6A3E" w:rsidRPr="00357E6F" w:rsidRDefault="00CB6A3E" w:rsidP="00CB6A3E">
            <w:pPr>
              <w:spacing w:before="0" w:beforeAutospacing="0" w:after="0" w:afterAutospacing="0"/>
              <w:jc w:val="center"/>
              <w:rPr>
                <w:sz w:val="20"/>
                <w:szCs w:val="20"/>
              </w:rPr>
            </w:pPr>
            <w:r w:rsidRPr="00357E6F">
              <w:rPr>
                <w:sz w:val="20"/>
                <w:szCs w:val="20"/>
              </w:rPr>
              <w:t>4,2</w:t>
            </w:r>
          </w:p>
        </w:tc>
        <w:tc>
          <w:tcPr>
            <w:tcW w:w="2693" w:type="dxa"/>
            <w:vAlign w:val="center"/>
          </w:tcPr>
          <w:p w:rsidR="00CB6A3E" w:rsidRPr="00357E6F" w:rsidRDefault="00CB6A3E" w:rsidP="00CB6A3E">
            <w:pPr>
              <w:spacing w:before="0" w:beforeAutospacing="0" w:after="0" w:afterAutospacing="0"/>
              <w:jc w:val="center"/>
              <w:rPr>
                <w:sz w:val="20"/>
                <w:szCs w:val="20"/>
              </w:rPr>
            </w:pPr>
            <w:r w:rsidRPr="00357E6F">
              <w:rPr>
                <w:sz w:val="20"/>
                <w:szCs w:val="20"/>
              </w:rPr>
              <w:t>4</w:t>
            </w:r>
          </w:p>
        </w:tc>
        <w:tc>
          <w:tcPr>
            <w:tcW w:w="2091" w:type="dxa"/>
            <w:vAlign w:val="center"/>
          </w:tcPr>
          <w:p w:rsidR="00CB6A3E" w:rsidRPr="00357E6F" w:rsidRDefault="00CB6A3E" w:rsidP="00CB6A3E">
            <w:pPr>
              <w:spacing w:before="0" w:beforeAutospacing="0" w:after="0" w:afterAutospacing="0"/>
              <w:jc w:val="center"/>
              <w:rPr>
                <w:b/>
                <w:sz w:val="20"/>
                <w:szCs w:val="20"/>
              </w:rPr>
            </w:pPr>
            <w:r w:rsidRPr="00357E6F">
              <w:rPr>
                <w:b/>
                <w:sz w:val="20"/>
                <w:szCs w:val="20"/>
              </w:rPr>
              <w:t>8,2</w:t>
            </w:r>
          </w:p>
        </w:tc>
      </w:tr>
    </w:tbl>
    <w:p w:rsidR="00CB6A3E" w:rsidRPr="00357E6F" w:rsidRDefault="00CB6A3E" w:rsidP="00CB6A3E">
      <w:pPr>
        <w:spacing w:before="0" w:beforeAutospacing="0" w:after="0" w:afterAutospacing="0"/>
        <w:ind w:firstLine="680"/>
        <w:rPr>
          <w:b/>
          <w:sz w:val="20"/>
          <w:szCs w:val="20"/>
        </w:rPr>
      </w:pPr>
    </w:p>
    <w:p w:rsidR="00CB6A3E" w:rsidRPr="00357E6F" w:rsidRDefault="00CB6A3E" w:rsidP="00CB6A3E">
      <w:pPr>
        <w:spacing w:before="0" w:beforeAutospacing="0" w:after="0" w:afterAutospacing="0"/>
        <w:ind w:firstLine="708"/>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51 %</w:t>
      </w:r>
    </w:p>
    <w:p w:rsidR="00CB6A3E" w:rsidRPr="00357E6F" w:rsidRDefault="00CB6A3E" w:rsidP="00CB6A3E">
      <w:pPr>
        <w:pStyle w:val="1c"/>
        <w:keepNext/>
        <w:tabs>
          <w:tab w:val="right" w:leader="dot" w:pos="9600"/>
        </w:tabs>
        <w:spacing w:before="0" w:beforeAutospacing="0" w:after="0" w:afterAutospacing="0"/>
        <w:ind w:left="0"/>
        <w:rPr>
          <w:b/>
          <w:bCs/>
          <w:kern w:val="32"/>
          <w:sz w:val="20"/>
        </w:rPr>
      </w:pPr>
    </w:p>
    <w:p w:rsidR="00CB6A3E" w:rsidRPr="00357E6F" w:rsidRDefault="00CB6A3E" w:rsidP="00CB6A3E">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6. Методические указания по освоению дисциплины </w:t>
      </w:r>
    </w:p>
    <w:p w:rsidR="00CB6A3E" w:rsidRPr="00357E6F" w:rsidRDefault="00CB6A3E" w:rsidP="00CB6A3E">
      <w:pPr>
        <w:tabs>
          <w:tab w:val="center" w:pos="4677"/>
          <w:tab w:val="right" w:pos="9355"/>
        </w:tabs>
        <w:suppressAutoHyphens/>
        <w:spacing w:before="0" w:beforeAutospacing="0" w:after="0" w:afterAutospacing="0"/>
        <w:ind w:firstLine="709"/>
        <w:jc w:val="both"/>
        <w:rPr>
          <w:b/>
          <w:sz w:val="20"/>
          <w:szCs w:val="20"/>
        </w:rPr>
      </w:pPr>
      <w:r w:rsidRPr="00357E6F">
        <w:rPr>
          <w:b/>
          <w:sz w:val="20"/>
          <w:szCs w:val="20"/>
        </w:rPr>
        <w:t>6.1  Учебно-методическое обеспечение дисциплины</w:t>
      </w:r>
    </w:p>
    <w:p w:rsidR="00CB6A3E" w:rsidRPr="00357E6F" w:rsidRDefault="00CB6A3E" w:rsidP="00CB6A3E">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57E6F">
        <w:rPr>
          <w:i/>
          <w:sz w:val="20"/>
          <w:szCs w:val="20"/>
        </w:rPr>
        <w:t>Методические указания для преподавателя</w:t>
      </w:r>
    </w:p>
    <w:p w:rsidR="00CB6A3E" w:rsidRPr="00357E6F" w:rsidRDefault="00CB6A3E" w:rsidP="00CB6A3E">
      <w:pPr>
        <w:shd w:val="clear" w:color="auto" w:fill="FFFFFF"/>
        <w:spacing w:before="0" w:beforeAutospacing="0" w:after="0" w:afterAutospacing="0"/>
        <w:ind w:firstLine="709"/>
        <w:jc w:val="both"/>
        <w:rPr>
          <w:sz w:val="20"/>
          <w:szCs w:val="20"/>
        </w:rPr>
      </w:pPr>
      <w:r w:rsidRPr="00357E6F">
        <w:rPr>
          <w:sz w:val="20"/>
          <w:szCs w:val="20"/>
        </w:rPr>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CB6A3E" w:rsidRPr="00357E6F" w:rsidRDefault="00CB6A3E" w:rsidP="00CB6A3E">
      <w:pPr>
        <w:shd w:val="clear" w:color="auto" w:fill="FFFFFF"/>
        <w:spacing w:before="0" w:beforeAutospacing="0" w:after="0" w:afterAutospacing="0"/>
        <w:ind w:firstLine="709"/>
        <w:jc w:val="both"/>
        <w:rPr>
          <w:sz w:val="20"/>
          <w:szCs w:val="20"/>
        </w:rPr>
      </w:pPr>
      <w:r w:rsidRPr="00357E6F">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CB6A3E" w:rsidRPr="00357E6F" w:rsidRDefault="00CB6A3E" w:rsidP="00CB6A3E">
      <w:pPr>
        <w:shd w:val="clear" w:color="auto" w:fill="FFFFFF"/>
        <w:spacing w:before="0" w:beforeAutospacing="0" w:after="0" w:afterAutospacing="0"/>
        <w:ind w:firstLine="709"/>
        <w:jc w:val="both"/>
        <w:rPr>
          <w:sz w:val="20"/>
          <w:szCs w:val="20"/>
        </w:rPr>
      </w:pPr>
      <w:r w:rsidRPr="00357E6F">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57E6F">
        <w:rPr>
          <w:sz w:val="20"/>
          <w:szCs w:val="20"/>
        </w:rPr>
        <w:t>тренинговыми</w:t>
      </w:r>
      <w:proofErr w:type="spellEnd"/>
      <w:r w:rsidRPr="00357E6F">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CB6A3E" w:rsidRPr="00357E6F" w:rsidRDefault="00CB6A3E" w:rsidP="00CB6A3E">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CB6A3E" w:rsidRPr="00357E6F" w:rsidRDefault="00CB6A3E" w:rsidP="00CB6A3E">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57E6F">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CB6A3E" w:rsidRPr="00357E6F" w:rsidRDefault="00CB6A3E" w:rsidP="00CB6A3E">
      <w:pPr>
        <w:tabs>
          <w:tab w:val="left" w:pos="900"/>
          <w:tab w:val="left" w:pos="1080"/>
        </w:tabs>
        <w:suppressAutoHyphens/>
        <w:spacing w:before="0" w:beforeAutospacing="0" w:after="0" w:afterAutospacing="0"/>
        <w:ind w:firstLine="709"/>
        <w:jc w:val="both"/>
        <w:rPr>
          <w:sz w:val="20"/>
          <w:szCs w:val="20"/>
        </w:rPr>
      </w:pPr>
      <w:r w:rsidRPr="00357E6F">
        <w:rPr>
          <w:sz w:val="20"/>
          <w:szCs w:val="20"/>
        </w:rPr>
        <w:t>Методические материалы доступны на сайте «Личная студия» в разделе «Методические указания и пособия».</w:t>
      </w:r>
    </w:p>
    <w:p w:rsidR="00CB6A3E" w:rsidRPr="00357E6F" w:rsidRDefault="00CB6A3E" w:rsidP="00077FC3">
      <w:pPr>
        <w:numPr>
          <w:ilvl w:val="0"/>
          <w:numId w:val="70"/>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«Введение в технологию обучения».</w:t>
      </w:r>
    </w:p>
    <w:p w:rsidR="00CB6A3E" w:rsidRPr="00357E6F" w:rsidRDefault="00CB6A3E" w:rsidP="00077FC3">
      <w:pPr>
        <w:numPr>
          <w:ilvl w:val="0"/>
          <w:numId w:val="70"/>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учебного занятия «</w:t>
      </w:r>
      <w:proofErr w:type="spellStart"/>
      <w:r w:rsidRPr="00357E6F">
        <w:rPr>
          <w:sz w:val="20"/>
          <w:szCs w:val="20"/>
        </w:rPr>
        <w:t>Вебинар</w:t>
      </w:r>
      <w:proofErr w:type="spellEnd"/>
      <w:r w:rsidRPr="00357E6F">
        <w:rPr>
          <w:sz w:val="20"/>
          <w:szCs w:val="20"/>
        </w:rPr>
        <w:t>».</w:t>
      </w:r>
    </w:p>
    <w:p w:rsidR="00CB6A3E" w:rsidRPr="00357E6F" w:rsidRDefault="00CB6A3E" w:rsidP="00077FC3">
      <w:pPr>
        <w:numPr>
          <w:ilvl w:val="0"/>
          <w:numId w:val="70"/>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устного эссе», «Семинар - обсуждение устного доклада».</w:t>
      </w:r>
    </w:p>
    <w:p w:rsidR="00CB6A3E" w:rsidRPr="00357E6F" w:rsidRDefault="00CB6A3E" w:rsidP="00077FC3">
      <w:pPr>
        <w:numPr>
          <w:ilvl w:val="0"/>
          <w:numId w:val="70"/>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реферата».</w:t>
      </w:r>
    </w:p>
    <w:p w:rsidR="00CB6A3E" w:rsidRPr="00357E6F" w:rsidRDefault="00CB6A3E" w:rsidP="00077FC3">
      <w:pPr>
        <w:numPr>
          <w:ilvl w:val="0"/>
          <w:numId w:val="70"/>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дневника по физкультуре и спорту».</w:t>
      </w:r>
    </w:p>
    <w:p w:rsidR="00CB6A3E" w:rsidRPr="00357E6F" w:rsidRDefault="00CB6A3E" w:rsidP="00077FC3">
      <w:pPr>
        <w:numPr>
          <w:ilvl w:val="0"/>
          <w:numId w:val="70"/>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реферата».</w:t>
      </w:r>
    </w:p>
    <w:p w:rsidR="00CB6A3E" w:rsidRPr="00357E6F" w:rsidRDefault="00CB6A3E" w:rsidP="00077FC3">
      <w:pPr>
        <w:numPr>
          <w:ilvl w:val="0"/>
          <w:numId w:val="70"/>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CB6A3E" w:rsidRPr="00357E6F" w:rsidRDefault="00CB6A3E" w:rsidP="00077FC3">
      <w:pPr>
        <w:numPr>
          <w:ilvl w:val="0"/>
          <w:numId w:val="70"/>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57E6F">
        <w:rPr>
          <w:sz w:val="20"/>
          <w:szCs w:val="20"/>
        </w:rPr>
        <w:t>глоссарный</w:t>
      </w:r>
      <w:proofErr w:type="spellEnd"/>
      <w:r w:rsidRPr="00357E6F">
        <w:rPr>
          <w:sz w:val="20"/>
          <w:szCs w:val="20"/>
        </w:rPr>
        <w:t xml:space="preserve"> тренинг».</w:t>
      </w:r>
    </w:p>
    <w:p w:rsidR="00CB6A3E" w:rsidRPr="00357E6F" w:rsidRDefault="00CB6A3E" w:rsidP="00077FC3">
      <w:pPr>
        <w:numPr>
          <w:ilvl w:val="0"/>
          <w:numId w:val="70"/>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«Практическое занятие - </w:t>
      </w:r>
      <w:proofErr w:type="spellStart"/>
      <w:r w:rsidRPr="00357E6F">
        <w:rPr>
          <w:sz w:val="20"/>
          <w:szCs w:val="20"/>
        </w:rPr>
        <w:t>позетовое</w:t>
      </w:r>
      <w:proofErr w:type="spellEnd"/>
      <w:r w:rsidRPr="00357E6F">
        <w:rPr>
          <w:sz w:val="20"/>
          <w:szCs w:val="20"/>
        </w:rPr>
        <w:t xml:space="preserve"> тестирование».</w:t>
      </w:r>
    </w:p>
    <w:p w:rsidR="00CB6A3E" w:rsidRPr="00357E6F" w:rsidRDefault="00CB6A3E" w:rsidP="00077FC3">
      <w:pPr>
        <w:numPr>
          <w:ilvl w:val="0"/>
          <w:numId w:val="70"/>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Положение о реализации электронного обучения,  дистанционных образовательных технологий.</w:t>
      </w:r>
    </w:p>
    <w:p w:rsidR="00CB6A3E" w:rsidRPr="00357E6F" w:rsidRDefault="00CB6A3E" w:rsidP="00077FC3">
      <w:pPr>
        <w:numPr>
          <w:ilvl w:val="0"/>
          <w:numId w:val="70"/>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«Практическое занятие - алгоритмический тренинг».</w:t>
      </w:r>
    </w:p>
    <w:p w:rsidR="00CB6A3E" w:rsidRPr="00357E6F" w:rsidRDefault="00CB6A3E" w:rsidP="00CB6A3E">
      <w:pPr>
        <w:tabs>
          <w:tab w:val="left" w:pos="900"/>
          <w:tab w:val="left" w:pos="1080"/>
        </w:tabs>
        <w:spacing w:before="0" w:beforeAutospacing="0" w:after="0" w:afterAutospacing="0"/>
        <w:ind w:firstLine="709"/>
        <w:jc w:val="both"/>
        <w:rPr>
          <w:sz w:val="20"/>
          <w:szCs w:val="20"/>
        </w:rPr>
      </w:pPr>
      <w:r w:rsidRPr="00357E6F">
        <w:rPr>
          <w:sz w:val="20"/>
          <w:szCs w:val="20"/>
        </w:rPr>
        <w:t xml:space="preserve">Указанные методические материалы для обучающихся доступны в Личной студии обучающегося, в разделе ресурсы. </w:t>
      </w:r>
    </w:p>
    <w:p w:rsidR="00CB6A3E" w:rsidRPr="00357E6F" w:rsidRDefault="00CB6A3E" w:rsidP="00CB6A3E">
      <w:pPr>
        <w:tabs>
          <w:tab w:val="left" w:pos="900"/>
          <w:tab w:val="left" w:pos="1080"/>
        </w:tabs>
        <w:spacing w:before="0" w:beforeAutospacing="0" w:after="0" w:afterAutospacing="0"/>
        <w:ind w:firstLine="709"/>
        <w:jc w:val="both"/>
        <w:rPr>
          <w:sz w:val="20"/>
          <w:szCs w:val="20"/>
        </w:rPr>
      </w:pPr>
    </w:p>
    <w:p w:rsidR="00CB6A3E" w:rsidRPr="00357E6F" w:rsidRDefault="00CB6A3E" w:rsidP="00CB6A3E">
      <w:pPr>
        <w:spacing w:before="0" w:beforeAutospacing="0" w:after="0" w:afterAutospacing="0"/>
        <w:ind w:firstLine="680"/>
        <w:rPr>
          <w:b/>
          <w:sz w:val="20"/>
          <w:szCs w:val="20"/>
        </w:rPr>
      </w:pPr>
      <w:r w:rsidRPr="00357E6F">
        <w:rPr>
          <w:b/>
          <w:sz w:val="20"/>
          <w:szCs w:val="20"/>
        </w:rPr>
        <w:t>6.3 Особенности реализации дисциплины в отношении лиц из числа инвалидов и лиц с ограниченными возможностями здоровья</w:t>
      </w:r>
    </w:p>
    <w:p w:rsidR="00582FA5" w:rsidRPr="00582FA5" w:rsidRDefault="00582FA5" w:rsidP="00582FA5">
      <w:pPr>
        <w:spacing w:before="0" w:beforeAutospacing="0" w:after="0" w:afterAutospacing="0"/>
        <w:ind w:firstLine="709"/>
        <w:rPr>
          <w:sz w:val="20"/>
          <w:szCs w:val="20"/>
        </w:rPr>
      </w:pPr>
      <w:r w:rsidRPr="00582FA5">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582FA5" w:rsidRPr="00582FA5" w:rsidRDefault="00582FA5" w:rsidP="00582FA5">
      <w:pPr>
        <w:spacing w:before="0" w:beforeAutospacing="0" w:after="0" w:afterAutospacing="0"/>
        <w:ind w:firstLine="709"/>
        <w:rPr>
          <w:sz w:val="20"/>
          <w:szCs w:val="20"/>
        </w:rPr>
      </w:pPr>
      <w:r w:rsidRPr="00582FA5">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w:t>
      </w:r>
      <w:r w:rsidRPr="00582FA5">
        <w:rPr>
          <w:sz w:val="20"/>
          <w:szCs w:val="20"/>
        </w:rPr>
        <w:lastRenderedPageBreak/>
        <w:t xml:space="preserve">визуально, с нарушениями зрения - аудиально (например, с использованием программ-синтезаторов речи) или с помощью </w:t>
      </w:r>
      <w:proofErr w:type="spellStart"/>
      <w:r w:rsidRPr="00582FA5">
        <w:rPr>
          <w:sz w:val="20"/>
          <w:szCs w:val="20"/>
        </w:rPr>
        <w:t>тифлоинформационных</w:t>
      </w:r>
      <w:proofErr w:type="spellEnd"/>
      <w:r w:rsidRPr="00582FA5">
        <w:rPr>
          <w:sz w:val="20"/>
          <w:szCs w:val="20"/>
        </w:rPr>
        <w:t xml:space="preserve"> устройств.</w:t>
      </w:r>
    </w:p>
    <w:p w:rsidR="00582FA5" w:rsidRPr="00582FA5" w:rsidRDefault="00582FA5" w:rsidP="00582FA5">
      <w:pPr>
        <w:spacing w:before="0" w:beforeAutospacing="0" w:after="0" w:afterAutospacing="0"/>
        <w:ind w:firstLine="709"/>
        <w:rPr>
          <w:sz w:val="20"/>
          <w:szCs w:val="20"/>
        </w:rPr>
      </w:pPr>
      <w:r w:rsidRPr="00582FA5">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582FA5" w:rsidRPr="00582FA5" w:rsidRDefault="00582FA5" w:rsidP="00582FA5">
      <w:pPr>
        <w:spacing w:before="0" w:beforeAutospacing="0" w:after="0" w:afterAutospacing="0"/>
        <w:ind w:firstLine="709"/>
        <w:rPr>
          <w:sz w:val="20"/>
          <w:szCs w:val="20"/>
        </w:rPr>
      </w:pPr>
      <w:r w:rsidRPr="00582FA5">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582FA5" w:rsidRPr="00582FA5" w:rsidRDefault="00582FA5" w:rsidP="00582FA5">
      <w:pPr>
        <w:spacing w:before="0" w:beforeAutospacing="0" w:after="0" w:afterAutospacing="0"/>
        <w:ind w:firstLine="709"/>
        <w:rPr>
          <w:sz w:val="20"/>
          <w:szCs w:val="20"/>
        </w:rPr>
      </w:pPr>
      <w:r w:rsidRPr="00582FA5">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582FA5" w:rsidRPr="00582FA5" w:rsidRDefault="00582FA5" w:rsidP="00582FA5">
      <w:pPr>
        <w:spacing w:before="0" w:beforeAutospacing="0" w:after="0" w:afterAutospacing="0"/>
        <w:ind w:firstLine="709"/>
        <w:rPr>
          <w:sz w:val="20"/>
          <w:szCs w:val="20"/>
        </w:rPr>
      </w:pPr>
      <w:r w:rsidRPr="00582FA5">
        <w:rPr>
          <w:sz w:val="20"/>
          <w:szCs w:val="20"/>
        </w:rPr>
        <w:t>При проведении промежуточной аттестации по дисциплине обеспечивается соблюдение следующих общих требований:</w:t>
      </w:r>
    </w:p>
    <w:p w:rsidR="00582FA5" w:rsidRPr="00582FA5" w:rsidRDefault="00582FA5" w:rsidP="00582FA5">
      <w:pPr>
        <w:spacing w:before="0" w:beforeAutospacing="0" w:after="0" w:afterAutospacing="0"/>
        <w:ind w:firstLine="709"/>
        <w:rPr>
          <w:sz w:val="20"/>
          <w:szCs w:val="20"/>
        </w:rPr>
      </w:pPr>
      <w:r w:rsidRPr="00582FA5">
        <w:rPr>
          <w:sz w:val="20"/>
          <w:szCs w:val="20"/>
        </w:rPr>
        <w:t>-</w:t>
      </w:r>
      <w:r w:rsidRPr="00582FA5">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582FA5" w:rsidRPr="00582FA5" w:rsidRDefault="00582FA5" w:rsidP="00582FA5">
      <w:pPr>
        <w:spacing w:before="0" w:beforeAutospacing="0" w:after="0" w:afterAutospacing="0"/>
        <w:ind w:firstLine="709"/>
        <w:rPr>
          <w:sz w:val="20"/>
          <w:szCs w:val="20"/>
        </w:rPr>
      </w:pPr>
      <w:r w:rsidRPr="00582FA5">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582FA5" w:rsidRPr="00582FA5" w:rsidRDefault="00582FA5" w:rsidP="00582FA5">
      <w:pPr>
        <w:spacing w:before="0" w:beforeAutospacing="0" w:after="0" w:afterAutospacing="0"/>
        <w:ind w:firstLine="709"/>
        <w:rPr>
          <w:sz w:val="20"/>
          <w:szCs w:val="20"/>
        </w:rPr>
      </w:pPr>
      <w:r w:rsidRPr="00582FA5">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582FA5" w:rsidRPr="00582FA5" w:rsidRDefault="00582FA5" w:rsidP="00582FA5">
      <w:pPr>
        <w:spacing w:before="0" w:beforeAutospacing="0" w:after="0" w:afterAutospacing="0"/>
        <w:ind w:firstLine="709"/>
        <w:rPr>
          <w:sz w:val="20"/>
          <w:szCs w:val="20"/>
        </w:rPr>
      </w:pPr>
      <w:r w:rsidRPr="00582FA5">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582FA5" w:rsidRPr="00582FA5" w:rsidRDefault="00582FA5" w:rsidP="00582FA5">
      <w:pPr>
        <w:spacing w:before="0" w:beforeAutospacing="0" w:after="0" w:afterAutospacing="0"/>
        <w:ind w:firstLine="709"/>
        <w:rPr>
          <w:sz w:val="20"/>
          <w:szCs w:val="20"/>
        </w:rPr>
      </w:pPr>
      <w:r w:rsidRPr="00582FA5">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582FA5" w:rsidRPr="00582FA5" w:rsidRDefault="00582FA5" w:rsidP="00582FA5">
      <w:pPr>
        <w:spacing w:before="0" w:beforeAutospacing="0" w:after="0" w:afterAutospacing="0"/>
        <w:ind w:firstLine="709"/>
        <w:rPr>
          <w:sz w:val="20"/>
          <w:szCs w:val="20"/>
        </w:rPr>
      </w:pPr>
      <w:r w:rsidRPr="00582FA5">
        <w:rPr>
          <w:sz w:val="20"/>
          <w:szCs w:val="20"/>
        </w:rPr>
        <w:t>- продолжительность сдачи экзамена, проводимого в письменной форме, - не более чем на 90 минут;</w:t>
      </w:r>
    </w:p>
    <w:p w:rsidR="00582FA5" w:rsidRPr="00582FA5" w:rsidRDefault="00582FA5" w:rsidP="00582FA5">
      <w:pPr>
        <w:spacing w:before="0" w:beforeAutospacing="0" w:after="0" w:afterAutospacing="0"/>
        <w:ind w:firstLine="709"/>
        <w:rPr>
          <w:sz w:val="20"/>
          <w:szCs w:val="20"/>
        </w:rPr>
      </w:pPr>
      <w:r w:rsidRPr="00582FA5">
        <w:rPr>
          <w:sz w:val="20"/>
          <w:szCs w:val="20"/>
        </w:rPr>
        <w:t>- продолжительность подготовки обучающегося к ответу на экзамене, проводимом в устной форме, - не более чем на 20 минут.</w:t>
      </w:r>
    </w:p>
    <w:p w:rsidR="00582FA5" w:rsidRPr="00582FA5" w:rsidRDefault="00582FA5" w:rsidP="00582FA5">
      <w:pPr>
        <w:spacing w:before="0" w:beforeAutospacing="0" w:after="0" w:afterAutospacing="0"/>
        <w:ind w:firstLine="709"/>
        <w:rPr>
          <w:sz w:val="20"/>
          <w:szCs w:val="20"/>
        </w:rPr>
      </w:pPr>
      <w:r w:rsidRPr="00582FA5">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582FA5" w:rsidRPr="00582FA5" w:rsidRDefault="00582FA5" w:rsidP="00582FA5">
      <w:pPr>
        <w:spacing w:before="0" w:beforeAutospacing="0" w:after="0" w:afterAutospacing="0"/>
        <w:ind w:firstLine="709"/>
        <w:rPr>
          <w:sz w:val="20"/>
          <w:szCs w:val="20"/>
        </w:rPr>
      </w:pPr>
      <w:r w:rsidRPr="00582FA5">
        <w:rPr>
          <w:sz w:val="20"/>
          <w:szCs w:val="20"/>
        </w:rPr>
        <w:t>а) для слепых:</w:t>
      </w:r>
    </w:p>
    <w:p w:rsidR="00582FA5" w:rsidRPr="00582FA5" w:rsidRDefault="00582FA5" w:rsidP="00582FA5">
      <w:pPr>
        <w:spacing w:before="0" w:beforeAutospacing="0" w:after="0" w:afterAutospacing="0"/>
        <w:ind w:firstLine="709"/>
        <w:rPr>
          <w:sz w:val="20"/>
          <w:szCs w:val="20"/>
        </w:rPr>
      </w:pPr>
      <w:r w:rsidRPr="00582FA5">
        <w:rPr>
          <w:sz w:val="20"/>
          <w:szCs w:val="20"/>
        </w:rPr>
        <w:t>-</w:t>
      </w:r>
      <w:r w:rsidRPr="00582FA5">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582FA5" w:rsidRPr="00582FA5" w:rsidRDefault="00582FA5" w:rsidP="00582FA5">
      <w:pPr>
        <w:spacing w:before="0" w:beforeAutospacing="0" w:after="0" w:afterAutospacing="0"/>
        <w:ind w:firstLine="709"/>
        <w:rPr>
          <w:sz w:val="20"/>
          <w:szCs w:val="20"/>
        </w:rPr>
      </w:pPr>
      <w:r w:rsidRPr="00582FA5">
        <w:rPr>
          <w:sz w:val="20"/>
          <w:szCs w:val="20"/>
        </w:rPr>
        <w:t xml:space="preserve">- письменные задания выполняются обучающимися с использованием клавиатуры с азбукой Брайля, либо </w:t>
      </w:r>
      <w:proofErr w:type="spellStart"/>
      <w:r w:rsidRPr="00582FA5">
        <w:rPr>
          <w:sz w:val="20"/>
          <w:szCs w:val="20"/>
        </w:rPr>
        <w:t>надиктовываются</w:t>
      </w:r>
      <w:proofErr w:type="spellEnd"/>
      <w:r w:rsidRPr="00582FA5">
        <w:rPr>
          <w:sz w:val="20"/>
          <w:szCs w:val="20"/>
        </w:rPr>
        <w:t xml:space="preserve"> ассистенту;</w:t>
      </w:r>
    </w:p>
    <w:p w:rsidR="00582FA5" w:rsidRPr="00582FA5" w:rsidRDefault="00582FA5" w:rsidP="00582FA5">
      <w:pPr>
        <w:spacing w:before="0" w:beforeAutospacing="0" w:after="0" w:afterAutospacing="0"/>
        <w:ind w:firstLine="709"/>
        <w:rPr>
          <w:sz w:val="20"/>
          <w:szCs w:val="20"/>
        </w:rPr>
      </w:pPr>
      <w:r w:rsidRPr="00582FA5">
        <w:rPr>
          <w:sz w:val="20"/>
          <w:szCs w:val="20"/>
        </w:rPr>
        <w:t>б) для слабовидящих:</w:t>
      </w:r>
    </w:p>
    <w:p w:rsidR="00582FA5" w:rsidRPr="00582FA5" w:rsidRDefault="00582FA5" w:rsidP="00582FA5">
      <w:pPr>
        <w:spacing w:before="0" w:beforeAutospacing="0" w:after="0" w:afterAutospacing="0"/>
        <w:ind w:firstLine="709"/>
        <w:rPr>
          <w:sz w:val="20"/>
          <w:szCs w:val="20"/>
        </w:rPr>
      </w:pPr>
      <w:r w:rsidRPr="00582FA5">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582FA5">
        <w:rPr>
          <w:sz w:val="20"/>
          <w:szCs w:val="20"/>
        </w:rPr>
        <w:t>Jaws</w:t>
      </w:r>
      <w:proofErr w:type="spellEnd"/>
      <w:r w:rsidRPr="00582FA5">
        <w:rPr>
          <w:sz w:val="20"/>
          <w:szCs w:val="20"/>
        </w:rPr>
        <w:t>;</w:t>
      </w:r>
    </w:p>
    <w:p w:rsidR="00582FA5" w:rsidRPr="00582FA5" w:rsidRDefault="00582FA5" w:rsidP="00582FA5">
      <w:pPr>
        <w:spacing w:before="0" w:beforeAutospacing="0" w:after="0" w:afterAutospacing="0"/>
        <w:ind w:firstLine="709"/>
        <w:rPr>
          <w:sz w:val="20"/>
          <w:szCs w:val="20"/>
        </w:rPr>
      </w:pPr>
      <w:r w:rsidRPr="00582FA5">
        <w:rPr>
          <w:sz w:val="20"/>
          <w:szCs w:val="20"/>
        </w:rPr>
        <w:t>- обеспечивается индивидуальное равномерное освещение не менее 300 люкс;</w:t>
      </w:r>
    </w:p>
    <w:p w:rsidR="00582FA5" w:rsidRPr="00582FA5" w:rsidRDefault="00582FA5" w:rsidP="00582FA5">
      <w:pPr>
        <w:spacing w:before="0" w:beforeAutospacing="0" w:after="0" w:afterAutospacing="0"/>
        <w:ind w:firstLine="709"/>
        <w:rPr>
          <w:sz w:val="20"/>
          <w:szCs w:val="20"/>
        </w:rPr>
      </w:pPr>
      <w:r w:rsidRPr="00582FA5">
        <w:rPr>
          <w:sz w:val="20"/>
          <w:szCs w:val="20"/>
        </w:rPr>
        <w:t xml:space="preserve">- при необходимости обучающимся предоставляется увеличивающее </w:t>
      </w:r>
      <w:proofErr w:type="spellStart"/>
      <w:r w:rsidRPr="00582FA5">
        <w:rPr>
          <w:sz w:val="20"/>
          <w:szCs w:val="20"/>
        </w:rPr>
        <w:t>устройство,допускается</w:t>
      </w:r>
      <w:proofErr w:type="spellEnd"/>
      <w:r w:rsidRPr="00582FA5">
        <w:rPr>
          <w:sz w:val="20"/>
          <w:szCs w:val="20"/>
        </w:rPr>
        <w:t xml:space="preserve"> использование увеличивающих устройств, имеющихся у обучающихся;</w:t>
      </w:r>
    </w:p>
    <w:p w:rsidR="00582FA5" w:rsidRPr="00582FA5" w:rsidRDefault="00582FA5" w:rsidP="00582FA5">
      <w:pPr>
        <w:spacing w:before="0" w:beforeAutospacing="0" w:after="0" w:afterAutospacing="0"/>
        <w:ind w:firstLine="709"/>
        <w:rPr>
          <w:sz w:val="20"/>
          <w:szCs w:val="20"/>
        </w:rPr>
      </w:pPr>
      <w:r w:rsidRPr="00582FA5">
        <w:rPr>
          <w:sz w:val="20"/>
          <w:szCs w:val="20"/>
        </w:rPr>
        <w:t>в) для глухих и слабослышащих, с тяжелыми нарушениями речи:</w:t>
      </w:r>
    </w:p>
    <w:p w:rsidR="00582FA5" w:rsidRPr="00582FA5" w:rsidRDefault="00582FA5" w:rsidP="00582FA5">
      <w:pPr>
        <w:spacing w:before="0" w:beforeAutospacing="0" w:after="0" w:afterAutospacing="0"/>
        <w:ind w:firstLine="709"/>
        <w:rPr>
          <w:sz w:val="20"/>
          <w:szCs w:val="20"/>
        </w:rPr>
      </w:pPr>
      <w:r w:rsidRPr="00582FA5">
        <w:rPr>
          <w:sz w:val="20"/>
          <w:szCs w:val="20"/>
        </w:rPr>
        <w:t>- имеется в наличии информационная система "Исток" для слабослышащих коллективного пользования;</w:t>
      </w:r>
    </w:p>
    <w:p w:rsidR="00582FA5" w:rsidRPr="00582FA5" w:rsidRDefault="00582FA5" w:rsidP="00582FA5">
      <w:pPr>
        <w:spacing w:before="0" w:beforeAutospacing="0" w:after="0" w:afterAutospacing="0"/>
        <w:ind w:firstLine="709"/>
        <w:rPr>
          <w:sz w:val="20"/>
          <w:szCs w:val="20"/>
        </w:rPr>
      </w:pPr>
      <w:r w:rsidRPr="00582FA5">
        <w:rPr>
          <w:sz w:val="20"/>
          <w:szCs w:val="20"/>
        </w:rPr>
        <w:t>- по их желанию испытания проводятся в электронной или письменной форме;</w:t>
      </w:r>
    </w:p>
    <w:p w:rsidR="00582FA5" w:rsidRPr="00582FA5" w:rsidRDefault="00582FA5" w:rsidP="00582FA5">
      <w:pPr>
        <w:spacing w:before="0" w:beforeAutospacing="0" w:after="0" w:afterAutospacing="0"/>
        <w:ind w:firstLine="709"/>
        <w:rPr>
          <w:sz w:val="20"/>
          <w:szCs w:val="20"/>
        </w:rPr>
      </w:pPr>
      <w:r w:rsidRPr="00582FA5">
        <w:rPr>
          <w:sz w:val="20"/>
          <w:szCs w:val="20"/>
        </w:rPr>
        <w:t>г) для лиц с нарушениями опорно-двигательного аппарата:</w:t>
      </w:r>
    </w:p>
    <w:p w:rsidR="00582FA5" w:rsidRPr="00582FA5" w:rsidRDefault="00582FA5" w:rsidP="00582FA5">
      <w:pPr>
        <w:spacing w:before="0" w:beforeAutospacing="0" w:after="0" w:afterAutospacing="0"/>
        <w:ind w:firstLine="709"/>
        <w:rPr>
          <w:sz w:val="20"/>
          <w:szCs w:val="20"/>
        </w:rPr>
      </w:pPr>
      <w:r w:rsidRPr="00582FA5">
        <w:rPr>
          <w:sz w:val="20"/>
          <w:szCs w:val="20"/>
        </w:rPr>
        <w:t xml:space="preserve">- тестовые и </w:t>
      </w:r>
      <w:proofErr w:type="spellStart"/>
      <w:r w:rsidRPr="00582FA5">
        <w:rPr>
          <w:sz w:val="20"/>
          <w:szCs w:val="20"/>
        </w:rPr>
        <w:t>тренинговые</w:t>
      </w:r>
      <w:proofErr w:type="spellEnd"/>
      <w:r w:rsidRPr="00582FA5">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582FA5" w:rsidRPr="00582FA5" w:rsidRDefault="00582FA5" w:rsidP="00582FA5">
      <w:pPr>
        <w:spacing w:before="0" w:beforeAutospacing="0" w:after="0" w:afterAutospacing="0"/>
        <w:ind w:firstLine="709"/>
        <w:rPr>
          <w:sz w:val="20"/>
          <w:szCs w:val="20"/>
        </w:rPr>
      </w:pPr>
      <w:r w:rsidRPr="00582FA5">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582FA5" w:rsidRPr="00582FA5" w:rsidRDefault="00582FA5" w:rsidP="00582FA5">
      <w:pPr>
        <w:spacing w:before="0" w:beforeAutospacing="0" w:after="0" w:afterAutospacing="0"/>
        <w:ind w:firstLine="709"/>
        <w:rPr>
          <w:sz w:val="20"/>
          <w:szCs w:val="20"/>
        </w:rPr>
      </w:pPr>
      <w:r w:rsidRPr="00582FA5">
        <w:rPr>
          <w:sz w:val="20"/>
          <w:szCs w:val="20"/>
        </w:rPr>
        <w:t>- по их желанию испытания проводятся в устной форме.</w:t>
      </w:r>
    </w:p>
    <w:p w:rsidR="00CB6A3E" w:rsidRDefault="00582FA5" w:rsidP="00582FA5">
      <w:pPr>
        <w:spacing w:before="0" w:beforeAutospacing="0" w:after="0" w:afterAutospacing="0"/>
        <w:ind w:firstLine="709"/>
        <w:rPr>
          <w:sz w:val="20"/>
          <w:szCs w:val="20"/>
        </w:rPr>
      </w:pPr>
      <w:r w:rsidRPr="00582FA5">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582FA5" w:rsidRPr="00357E6F" w:rsidRDefault="00582FA5" w:rsidP="00582FA5">
      <w:pPr>
        <w:spacing w:before="0" w:beforeAutospacing="0" w:after="0" w:afterAutospacing="0"/>
        <w:ind w:firstLine="709"/>
        <w:rPr>
          <w:b/>
          <w:sz w:val="20"/>
          <w:szCs w:val="20"/>
        </w:rPr>
      </w:pPr>
    </w:p>
    <w:p w:rsidR="00CB6A3E" w:rsidRPr="00357E6F" w:rsidRDefault="00CB6A3E" w:rsidP="00CB6A3E">
      <w:pPr>
        <w:spacing w:before="0" w:beforeAutospacing="0" w:after="0" w:afterAutospacing="0"/>
        <w:ind w:firstLine="709"/>
        <w:rPr>
          <w:b/>
          <w:sz w:val="20"/>
          <w:szCs w:val="20"/>
        </w:rPr>
      </w:pPr>
      <w:r w:rsidRPr="00357E6F">
        <w:rPr>
          <w:b/>
          <w:sz w:val="20"/>
          <w:szCs w:val="20"/>
        </w:rPr>
        <w:t xml:space="preserve">6.4 Методические рекомендации по самостоятельной работе студентов </w:t>
      </w:r>
    </w:p>
    <w:p w:rsidR="00CB6A3E" w:rsidRPr="00357E6F" w:rsidRDefault="00CB6A3E" w:rsidP="00CB6A3E">
      <w:pPr>
        <w:shd w:val="clear" w:color="auto" w:fill="FFFFFF"/>
        <w:spacing w:before="0" w:beforeAutospacing="0" w:after="0" w:afterAutospacing="0"/>
        <w:ind w:firstLine="709"/>
        <w:jc w:val="both"/>
        <w:rPr>
          <w:sz w:val="20"/>
          <w:szCs w:val="20"/>
        </w:rPr>
      </w:pPr>
      <w:r w:rsidRPr="00357E6F">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CB6A3E" w:rsidRPr="00357E6F" w:rsidRDefault="00CB6A3E" w:rsidP="00CB6A3E">
      <w:pPr>
        <w:shd w:val="clear" w:color="auto" w:fill="FFFFFF"/>
        <w:spacing w:before="0" w:beforeAutospacing="0" w:after="0" w:afterAutospacing="0"/>
        <w:ind w:firstLine="709"/>
        <w:jc w:val="both"/>
        <w:rPr>
          <w:sz w:val="20"/>
          <w:szCs w:val="20"/>
        </w:rPr>
      </w:pPr>
      <w:r w:rsidRPr="00357E6F">
        <w:rPr>
          <w:sz w:val="20"/>
          <w:szCs w:val="20"/>
        </w:rPr>
        <w:lastRenderedPageBreak/>
        <w:t>Реализация поставленной цели предполагает решение следующих задач:</w:t>
      </w:r>
    </w:p>
    <w:p w:rsidR="00CB6A3E" w:rsidRPr="00357E6F" w:rsidRDefault="00CB6A3E" w:rsidP="00CB6A3E">
      <w:pPr>
        <w:shd w:val="clear" w:color="auto" w:fill="FFFFFF"/>
        <w:tabs>
          <w:tab w:val="left" w:pos="893"/>
        </w:tabs>
        <w:spacing w:before="0" w:beforeAutospacing="0" w:after="0" w:afterAutospacing="0"/>
        <w:ind w:firstLine="709"/>
        <w:jc w:val="both"/>
        <w:rPr>
          <w:sz w:val="20"/>
          <w:szCs w:val="20"/>
        </w:rPr>
      </w:pPr>
      <w:r w:rsidRPr="00357E6F">
        <w:rPr>
          <w:sz w:val="20"/>
          <w:szCs w:val="20"/>
        </w:rPr>
        <w:t>-</w:t>
      </w:r>
      <w:r w:rsidRPr="00357E6F">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357E6F">
        <w:rPr>
          <w:sz w:val="20"/>
          <w:szCs w:val="20"/>
        </w:rPr>
        <w:t>межпредметных</w:t>
      </w:r>
      <w:proofErr w:type="spellEnd"/>
      <w:r w:rsidRPr="00357E6F">
        <w:rPr>
          <w:sz w:val="20"/>
          <w:szCs w:val="20"/>
        </w:rPr>
        <w:t xml:space="preserve"> связей;</w:t>
      </w:r>
    </w:p>
    <w:p w:rsidR="00CB6A3E" w:rsidRPr="00357E6F" w:rsidRDefault="00CB6A3E" w:rsidP="00CB6A3E">
      <w:pPr>
        <w:shd w:val="clear" w:color="auto" w:fill="FFFFFF"/>
        <w:tabs>
          <w:tab w:val="left" w:pos="984"/>
        </w:tabs>
        <w:spacing w:before="0" w:beforeAutospacing="0" w:after="0" w:afterAutospacing="0"/>
        <w:ind w:firstLine="709"/>
        <w:jc w:val="both"/>
        <w:rPr>
          <w:sz w:val="20"/>
          <w:szCs w:val="20"/>
        </w:rPr>
      </w:pPr>
      <w:r w:rsidRPr="00357E6F">
        <w:rPr>
          <w:sz w:val="20"/>
          <w:szCs w:val="20"/>
        </w:rPr>
        <w:t>-</w:t>
      </w:r>
      <w:r w:rsidRPr="00357E6F">
        <w:rPr>
          <w:sz w:val="20"/>
          <w:szCs w:val="20"/>
        </w:rPr>
        <w:tab/>
        <w:t>систематизация    и    закрепление    полученных    теоретических    знаний    и    практических навыков;</w:t>
      </w:r>
    </w:p>
    <w:p w:rsidR="00CB6A3E" w:rsidRPr="00357E6F" w:rsidRDefault="00CB6A3E" w:rsidP="00CB6A3E">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CB6A3E" w:rsidRPr="00357E6F" w:rsidRDefault="00CB6A3E" w:rsidP="00CB6A3E">
      <w:pPr>
        <w:shd w:val="clear" w:color="auto" w:fill="FFFFFF"/>
        <w:tabs>
          <w:tab w:val="left" w:pos="1037"/>
        </w:tabs>
        <w:spacing w:before="0" w:beforeAutospacing="0" w:after="0" w:afterAutospacing="0"/>
        <w:ind w:firstLine="709"/>
        <w:jc w:val="both"/>
        <w:rPr>
          <w:sz w:val="20"/>
          <w:szCs w:val="20"/>
        </w:rPr>
      </w:pPr>
      <w:r w:rsidRPr="00357E6F">
        <w:rPr>
          <w:sz w:val="20"/>
          <w:szCs w:val="20"/>
        </w:rPr>
        <w:t>-</w:t>
      </w:r>
      <w:r w:rsidRPr="00357E6F">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CB6A3E" w:rsidRPr="00357E6F" w:rsidRDefault="00CB6A3E" w:rsidP="00CB6A3E">
      <w:pPr>
        <w:shd w:val="clear" w:color="auto" w:fill="FFFFFF"/>
        <w:tabs>
          <w:tab w:val="left" w:pos="1090"/>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CB6A3E" w:rsidRPr="00357E6F" w:rsidRDefault="00CB6A3E" w:rsidP="00CB6A3E">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развитие научно-исследовательских навыков;</w:t>
      </w:r>
    </w:p>
    <w:p w:rsidR="00CB6A3E" w:rsidRPr="00357E6F" w:rsidRDefault="00CB6A3E" w:rsidP="00CB6A3E">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CB6A3E" w:rsidRPr="00357E6F" w:rsidRDefault="00CB6A3E" w:rsidP="00CB6A3E">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является неотъемлемой частью образовательного процесса.</w:t>
      </w:r>
    </w:p>
    <w:p w:rsidR="00CB6A3E" w:rsidRPr="00357E6F" w:rsidRDefault="00CB6A3E" w:rsidP="00CB6A3E">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CB6A3E" w:rsidRPr="00357E6F" w:rsidRDefault="00CB6A3E" w:rsidP="00CB6A3E">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должна:</w:t>
      </w:r>
    </w:p>
    <w:p w:rsidR="00CB6A3E" w:rsidRPr="00357E6F" w:rsidRDefault="00CB6A3E" w:rsidP="00CB6A3E">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быть выполнена индивидуально (или являться частью коллективной работы). В случае, когда СР подготовлена в порядке выполнения группового задания, в работе делается соответствующая оговорка;</w:t>
      </w:r>
    </w:p>
    <w:p w:rsidR="00CB6A3E" w:rsidRPr="00357E6F" w:rsidRDefault="00CB6A3E" w:rsidP="00CB6A3E">
      <w:pPr>
        <w:shd w:val="clear" w:color="auto" w:fill="FFFFFF"/>
        <w:tabs>
          <w:tab w:val="left" w:pos="1085"/>
        </w:tabs>
        <w:spacing w:before="0" w:beforeAutospacing="0" w:after="0" w:afterAutospacing="0"/>
        <w:ind w:firstLine="709"/>
        <w:jc w:val="both"/>
        <w:rPr>
          <w:sz w:val="20"/>
          <w:szCs w:val="20"/>
        </w:rPr>
      </w:pPr>
      <w:r w:rsidRPr="00357E6F">
        <w:rPr>
          <w:sz w:val="20"/>
          <w:szCs w:val="20"/>
        </w:rPr>
        <w:t>-</w:t>
      </w:r>
      <w:r w:rsidRPr="00357E6F">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CB6A3E" w:rsidRPr="00357E6F" w:rsidRDefault="00CB6A3E" w:rsidP="00CB6A3E">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отражать необходимую и достаточную компетентность автора;</w:t>
      </w:r>
    </w:p>
    <w:p w:rsidR="00CB6A3E" w:rsidRPr="00357E6F" w:rsidRDefault="00CB6A3E" w:rsidP="00CB6A3E">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иметь учебную, научную и/или практическую направленность;</w:t>
      </w:r>
    </w:p>
    <w:p w:rsidR="00CB6A3E" w:rsidRPr="00357E6F" w:rsidRDefault="00CB6A3E" w:rsidP="00CB6A3E">
      <w:pPr>
        <w:shd w:val="clear" w:color="auto" w:fill="FFFFFF"/>
        <w:tabs>
          <w:tab w:val="left" w:pos="970"/>
        </w:tabs>
        <w:spacing w:before="0" w:beforeAutospacing="0" w:after="0" w:afterAutospacing="0"/>
        <w:ind w:firstLine="709"/>
        <w:jc w:val="both"/>
        <w:rPr>
          <w:sz w:val="20"/>
          <w:szCs w:val="20"/>
        </w:rPr>
      </w:pPr>
      <w:r w:rsidRPr="00357E6F">
        <w:rPr>
          <w:sz w:val="20"/>
          <w:szCs w:val="20"/>
        </w:rPr>
        <w:t>-</w:t>
      </w:r>
      <w:r w:rsidRPr="00357E6F">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CB6A3E" w:rsidRPr="00357E6F" w:rsidRDefault="00CB6A3E" w:rsidP="00CB6A3E">
      <w:pPr>
        <w:shd w:val="clear" w:color="auto" w:fill="FFFFFF"/>
        <w:tabs>
          <w:tab w:val="left" w:pos="1109"/>
        </w:tabs>
        <w:spacing w:before="0" w:beforeAutospacing="0" w:after="0" w:afterAutospacing="0"/>
        <w:ind w:firstLine="709"/>
        <w:jc w:val="both"/>
        <w:rPr>
          <w:sz w:val="20"/>
          <w:szCs w:val="20"/>
        </w:rPr>
      </w:pPr>
      <w:r w:rsidRPr="00357E6F">
        <w:rPr>
          <w:sz w:val="20"/>
          <w:szCs w:val="20"/>
        </w:rPr>
        <w:t>-</w:t>
      </w:r>
      <w:r w:rsidRPr="00357E6F">
        <w:rPr>
          <w:sz w:val="20"/>
          <w:szCs w:val="20"/>
        </w:rPr>
        <w:tab/>
        <w:t>содержать краткие и четкие формулировки, убедительную аргументацию, доказательность и обоснованность выводов;</w:t>
      </w:r>
    </w:p>
    <w:p w:rsidR="00CB6A3E" w:rsidRPr="00357E6F" w:rsidRDefault="00CB6A3E" w:rsidP="00CB6A3E">
      <w:pPr>
        <w:shd w:val="clear" w:color="auto" w:fill="FFFFFF"/>
        <w:tabs>
          <w:tab w:val="left" w:pos="984"/>
          <w:tab w:val="left" w:pos="5770"/>
        </w:tabs>
        <w:spacing w:before="0" w:beforeAutospacing="0" w:after="0" w:afterAutospacing="0"/>
        <w:ind w:firstLine="709"/>
        <w:jc w:val="both"/>
        <w:rPr>
          <w:sz w:val="20"/>
          <w:szCs w:val="20"/>
        </w:rPr>
      </w:pPr>
      <w:r w:rsidRPr="00357E6F">
        <w:rPr>
          <w:sz w:val="20"/>
          <w:szCs w:val="20"/>
        </w:rPr>
        <w:t>-</w:t>
      </w:r>
      <w:r w:rsidRPr="00357E6F">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CB6A3E" w:rsidRPr="00357E6F" w:rsidRDefault="00CB6A3E" w:rsidP="00CB6A3E">
      <w:pPr>
        <w:spacing w:before="0" w:beforeAutospacing="0" w:after="0" w:afterAutospacing="0"/>
        <w:ind w:firstLine="680"/>
        <w:rPr>
          <w:b/>
          <w:sz w:val="20"/>
          <w:szCs w:val="20"/>
        </w:rPr>
      </w:pPr>
    </w:p>
    <w:p w:rsidR="00CB6A3E" w:rsidRPr="00357E6F" w:rsidRDefault="00CB6A3E" w:rsidP="00CB6A3E">
      <w:pPr>
        <w:pStyle w:val="1c"/>
        <w:keepNext/>
        <w:tabs>
          <w:tab w:val="left" w:pos="1134"/>
          <w:tab w:val="right" w:leader="dot" w:pos="9600"/>
        </w:tabs>
        <w:spacing w:before="0" w:beforeAutospacing="0" w:after="0" w:afterAutospacing="0"/>
        <w:ind w:left="0" w:firstLine="709"/>
        <w:rPr>
          <w:b/>
          <w:bCs/>
          <w:kern w:val="32"/>
          <w:sz w:val="20"/>
        </w:rPr>
      </w:pPr>
      <w:r w:rsidRPr="00357E6F">
        <w:rPr>
          <w:b/>
          <w:bCs/>
          <w:kern w:val="32"/>
          <w:sz w:val="20"/>
        </w:rPr>
        <w:t xml:space="preserve">6.4.1 Формы самостоятельной работы обучающихся по разделам дисциплины </w:t>
      </w:r>
    </w:p>
    <w:p w:rsidR="00CB6A3E" w:rsidRPr="00357E6F" w:rsidRDefault="00CB6A3E" w:rsidP="00CB6A3E">
      <w:pPr>
        <w:tabs>
          <w:tab w:val="left" w:pos="1134"/>
        </w:tabs>
        <w:spacing w:before="0" w:beforeAutospacing="0" w:after="0" w:afterAutospacing="0"/>
        <w:ind w:firstLine="709"/>
        <w:rPr>
          <w:b/>
          <w:sz w:val="20"/>
          <w:szCs w:val="20"/>
        </w:rPr>
      </w:pPr>
      <w:r w:rsidRPr="00357E6F">
        <w:rPr>
          <w:b/>
          <w:sz w:val="20"/>
          <w:szCs w:val="20"/>
        </w:rPr>
        <w:t xml:space="preserve">Раздел 1 </w:t>
      </w:r>
      <w:r w:rsidRPr="00357E6F">
        <w:rPr>
          <w:b/>
          <w:iCs/>
          <w:sz w:val="20"/>
          <w:szCs w:val="20"/>
        </w:rPr>
        <w:t>«Безопасность человека в среде обитания»</w:t>
      </w:r>
    </w:p>
    <w:p w:rsidR="00CB6A3E" w:rsidRPr="00357E6F" w:rsidRDefault="00CB6A3E" w:rsidP="00CB6A3E">
      <w:pPr>
        <w:tabs>
          <w:tab w:val="left" w:pos="1080"/>
          <w:tab w:val="left" w:pos="1134"/>
        </w:tabs>
        <w:spacing w:before="0" w:beforeAutospacing="0" w:after="0" w:afterAutospacing="0"/>
        <w:ind w:firstLine="709"/>
        <w:jc w:val="both"/>
        <w:rPr>
          <w:b/>
          <w:sz w:val="20"/>
          <w:szCs w:val="20"/>
        </w:rPr>
      </w:pPr>
      <w:r w:rsidRPr="00357E6F">
        <w:rPr>
          <w:b/>
          <w:sz w:val="20"/>
          <w:szCs w:val="20"/>
        </w:rPr>
        <w:t>Темы реферата</w:t>
      </w:r>
    </w:p>
    <w:p w:rsidR="00CB6A3E" w:rsidRPr="00357E6F" w:rsidRDefault="00CB6A3E" w:rsidP="00077FC3">
      <w:pPr>
        <w:pStyle w:val="afff6"/>
        <w:numPr>
          <w:ilvl w:val="0"/>
          <w:numId w:val="71"/>
        </w:numPr>
        <w:tabs>
          <w:tab w:val="left" w:pos="1134"/>
          <w:tab w:val="left" w:pos="1260"/>
        </w:tabs>
        <w:ind w:left="0" w:firstLine="709"/>
        <w:rPr>
          <w:lang w:val="en-US"/>
        </w:rPr>
      </w:pPr>
      <w:r w:rsidRPr="00357E6F">
        <w:t xml:space="preserve">Напишите реферат-рецензию на статью: Нефёдов Леонид Иванович, Петренко Юрий Антонович, Филь Наталья Юрьевна, Кононыхин А. С. Модели оценки и анализа среды функционирования офиса // Вестник ХНАДУ. </w:t>
      </w:r>
      <w:r w:rsidRPr="00357E6F">
        <w:rPr>
          <w:lang w:val="en-US"/>
        </w:rPr>
        <w:t xml:space="preserve">2011. № 52. URL: http://cyberleninka.ru/article/n/modeli-otsenki-i-analiza-sredy-funktsionirovaniya-ofisa </w:t>
      </w:r>
    </w:p>
    <w:p w:rsidR="00CB6A3E" w:rsidRPr="00357E6F" w:rsidRDefault="00CB6A3E" w:rsidP="00077FC3">
      <w:pPr>
        <w:numPr>
          <w:ilvl w:val="0"/>
          <w:numId w:val="71"/>
        </w:numPr>
        <w:tabs>
          <w:tab w:val="left" w:pos="828"/>
          <w:tab w:val="left" w:pos="1080"/>
          <w:tab w:val="left" w:pos="1134"/>
          <w:tab w:val="left" w:pos="1260"/>
        </w:tabs>
        <w:spacing w:before="0" w:beforeAutospacing="0" w:after="0" w:afterAutospacing="0"/>
        <w:ind w:left="0" w:firstLine="709"/>
        <w:jc w:val="both"/>
        <w:rPr>
          <w:sz w:val="20"/>
          <w:szCs w:val="20"/>
        </w:rPr>
      </w:pPr>
      <w:r w:rsidRPr="00357E6F">
        <w:rPr>
          <w:sz w:val="20"/>
          <w:szCs w:val="20"/>
        </w:rPr>
        <w:t>Сформулируйте основные утверждения автора. Выразите свое мнение по поводу утверждений автора и обоснуйте его.</w:t>
      </w:r>
    </w:p>
    <w:p w:rsidR="00CB6A3E" w:rsidRPr="00357E6F" w:rsidRDefault="00CB6A3E" w:rsidP="00077FC3">
      <w:pPr>
        <w:pStyle w:val="afff6"/>
        <w:numPr>
          <w:ilvl w:val="0"/>
          <w:numId w:val="71"/>
        </w:numPr>
        <w:tabs>
          <w:tab w:val="left" w:pos="1134"/>
          <w:tab w:val="left" w:pos="1260"/>
        </w:tabs>
        <w:ind w:left="0" w:firstLine="709"/>
        <w:rPr>
          <w:lang w:val="en-US"/>
        </w:rPr>
      </w:pPr>
      <w:r w:rsidRPr="00357E6F">
        <w:t xml:space="preserve">Напишите реферат-рецензию на статью: Нефёдов Леонид Иванович, Петренко Юрий Антонович, Кононыхин А. С. Модель размещения офисного оборудования с учётом электромагнитных излучений радиочастотного диапазона // Вестник ХНАДУ. </w:t>
      </w:r>
      <w:r w:rsidRPr="00357E6F">
        <w:rPr>
          <w:lang w:val="en-US"/>
        </w:rPr>
        <w:t>2012. № 56. URL: http://cyberleninka.ru/article/n/model-razmescheniya-ofisnogo-oborudovaniya-s-uchyotom-elektromagnitnyh-izlucheniy-radiochastotnogo-diapazona.</w:t>
      </w:r>
    </w:p>
    <w:p w:rsidR="00CB6A3E" w:rsidRPr="00357E6F" w:rsidRDefault="00CB6A3E" w:rsidP="00077FC3">
      <w:pPr>
        <w:numPr>
          <w:ilvl w:val="0"/>
          <w:numId w:val="71"/>
        </w:numPr>
        <w:tabs>
          <w:tab w:val="left" w:pos="828"/>
          <w:tab w:val="left" w:pos="1080"/>
          <w:tab w:val="left" w:pos="1134"/>
          <w:tab w:val="left" w:pos="1260"/>
        </w:tabs>
        <w:spacing w:before="0" w:beforeAutospacing="0" w:after="0" w:afterAutospacing="0"/>
        <w:ind w:left="0" w:firstLine="709"/>
        <w:jc w:val="both"/>
        <w:rPr>
          <w:sz w:val="20"/>
          <w:szCs w:val="20"/>
        </w:rPr>
      </w:pPr>
      <w:r w:rsidRPr="00357E6F">
        <w:rPr>
          <w:sz w:val="20"/>
          <w:szCs w:val="20"/>
        </w:rPr>
        <w:t>Сформулируйте основные утверждения автора. Выразите свое мнение по поводу утверждений автора и обоснуйте его.</w:t>
      </w:r>
    </w:p>
    <w:p w:rsidR="00CB6A3E" w:rsidRPr="00357E6F" w:rsidRDefault="00CB6A3E" w:rsidP="00077FC3">
      <w:pPr>
        <w:numPr>
          <w:ilvl w:val="0"/>
          <w:numId w:val="71"/>
        </w:numPr>
        <w:tabs>
          <w:tab w:val="left" w:pos="1080"/>
          <w:tab w:val="left" w:pos="1134"/>
          <w:tab w:val="left" w:pos="1260"/>
        </w:tabs>
        <w:spacing w:before="0" w:beforeAutospacing="0" w:after="0" w:afterAutospacing="0"/>
        <w:ind w:left="0" w:firstLine="709"/>
        <w:jc w:val="both"/>
        <w:rPr>
          <w:sz w:val="20"/>
          <w:szCs w:val="20"/>
        </w:rPr>
      </w:pPr>
      <w:r w:rsidRPr="00357E6F">
        <w:rPr>
          <w:sz w:val="20"/>
          <w:szCs w:val="20"/>
        </w:rPr>
        <w:t xml:space="preserve">Напишите реферат-рецензию на статью: </w:t>
      </w:r>
      <w:proofErr w:type="spellStart"/>
      <w:r w:rsidRPr="00357E6F">
        <w:rPr>
          <w:sz w:val="20"/>
          <w:szCs w:val="20"/>
        </w:rPr>
        <w:t>Лепихина</w:t>
      </w:r>
      <w:proofErr w:type="spellEnd"/>
      <w:r w:rsidRPr="00357E6F">
        <w:rPr>
          <w:sz w:val="20"/>
          <w:szCs w:val="20"/>
        </w:rPr>
        <w:t xml:space="preserve"> Татьяна Леонидовна, Шарапова Анна Алексеевна. </w:t>
      </w:r>
      <w:proofErr w:type="spellStart"/>
      <w:r w:rsidRPr="00357E6F">
        <w:rPr>
          <w:sz w:val="20"/>
          <w:szCs w:val="20"/>
        </w:rPr>
        <w:t>Здоровьесберегающая</w:t>
      </w:r>
      <w:proofErr w:type="spellEnd"/>
      <w:r w:rsidRPr="00357E6F">
        <w:rPr>
          <w:sz w:val="20"/>
          <w:szCs w:val="20"/>
        </w:rPr>
        <w:t xml:space="preserve"> культура как конкурентное преимущество фирмы // Вестник ТГПУ. 2012. № 6. </w:t>
      </w:r>
      <w:r w:rsidRPr="00357E6F">
        <w:rPr>
          <w:sz w:val="20"/>
          <w:szCs w:val="20"/>
          <w:lang w:val="en-US"/>
        </w:rPr>
        <w:t>URL</w:t>
      </w:r>
      <w:r w:rsidRPr="00357E6F">
        <w:rPr>
          <w:sz w:val="20"/>
          <w:szCs w:val="20"/>
        </w:rPr>
        <w:t xml:space="preserve">: </w:t>
      </w:r>
      <w:r w:rsidRPr="00357E6F">
        <w:rPr>
          <w:sz w:val="20"/>
          <w:szCs w:val="20"/>
          <w:lang w:val="en-US"/>
        </w:rPr>
        <w:t>http</w:t>
      </w:r>
      <w:r w:rsidRPr="00357E6F">
        <w:rPr>
          <w:sz w:val="20"/>
          <w:szCs w:val="20"/>
        </w:rPr>
        <w:t>://</w:t>
      </w:r>
      <w:proofErr w:type="spellStart"/>
      <w:r w:rsidRPr="00357E6F">
        <w:rPr>
          <w:sz w:val="20"/>
          <w:szCs w:val="20"/>
          <w:lang w:val="en-US"/>
        </w:rPr>
        <w:t>cyberleninka</w:t>
      </w:r>
      <w:proofErr w:type="spellEnd"/>
      <w:r w:rsidRPr="00357E6F">
        <w:rPr>
          <w:sz w:val="20"/>
          <w:szCs w:val="20"/>
        </w:rPr>
        <w:t>.</w:t>
      </w:r>
      <w:proofErr w:type="spellStart"/>
      <w:r w:rsidRPr="00357E6F">
        <w:rPr>
          <w:sz w:val="20"/>
          <w:szCs w:val="20"/>
          <w:lang w:val="en-US"/>
        </w:rPr>
        <w:t>ru</w:t>
      </w:r>
      <w:proofErr w:type="spellEnd"/>
      <w:r w:rsidRPr="00357E6F">
        <w:rPr>
          <w:sz w:val="20"/>
          <w:szCs w:val="20"/>
        </w:rPr>
        <w:t>/</w:t>
      </w:r>
      <w:r w:rsidRPr="00357E6F">
        <w:rPr>
          <w:sz w:val="20"/>
          <w:szCs w:val="20"/>
          <w:lang w:val="en-US"/>
        </w:rPr>
        <w:t>article</w:t>
      </w:r>
      <w:r w:rsidRPr="00357E6F">
        <w:rPr>
          <w:sz w:val="20"/>
          <w:szCs w:val="20"/>
        </w:rPr>
        <w:t>/</w:t>
      </w:r>
      <w:r w:rsidRPr="00357E6F">
        <w:rPr>
          <w:sz w:val="20"/>
          <w:szCs w:val="20"/>
          <w:lang w:val="en-US"/>
        </w:rPr>
        <w:t>n</w:t>
      </w:r>
      <w:r w:rsidRPr="00357E6F">
        <w:rPr>
          <w:sz w:val="20"/>
          <w:szCs w:val="20"/>
        </w:rPr>
        <w:t>/</w:t>
      </w:r>
      <w:proofErr w:type="spellStart"/>
      <w:r w:rsidRPr="00357E6F">
        <w:rPr>
          <w:sz w:val="20"/>
          <w:szCs w:val="20"/>
          <w:lang w:val="en-US"/>
        </w:rPr>
        <w:t>zdoroviesberegayuschaya</w:t>
      </w:r>
      <w:proofErr w:type="spellEnd"/>
      <w:r w:rsidRPr="00357E6F">
        <w:rPr>
          <w:sz w:val="20"/>
          <w:szCs w:val="20"/>
        </w:rPr>
        <w:t>-</w:t>
      </w:r>
      <w:proofErr w:type="spellStart"/>
      <w:r w:rsidRPr="00357E6F">
        <w:rPr>
          <w:sz w:val="20"/>
          <w:szCs w:val="20"/>
          <w:lang w:val="en-US"/>
        </w:rPr>
        <w:t>kultura</w:t>
      </w:r>
      <w:proofErr w:type="spellEnd"/>
      <w:r w:rsidRPr="00357E6F">
        <w:rPr>
          <w:sz w:val="20"/>
          <w:szCs w:val="20"/>
        </w:rPr>
        <w:t>-</w:t>
      </w:r>
      <w:proofErr w:type="spellStart"/>
      <w:r w:rsidRPr="00357E6F">
        <w:rPr>
          <w:sz w:val="20"/>
          <w:szCs w:val="20"/>
          <w:lang w:val="en-US"/>
        </w:rPr>
        <w:t>kak</w:t>
      </w:r>
      <w:proofErr w:type="spellEnd"/>
      <w:r w:rsidRPr="00357E6F">
        <w:rPr>
          <w:sz w:val="20"/>
          <w:szCs w:val="20"/>
        </w:rPr>
        <w:t>-</w:t>
      </w:r>
      <w:proofErr w:type="spellStart"/>
      <w:r w:rsidRPr="00357E6F">
        <w:rPr>
          <w:sz w:val="20"/>
          <w:szCs w:val="20"/>
          <w:lang w:val="en-US"/>
        </w:rPr>
        <w:t>konkurentnoe</w:t>
      </w:r>
      <w:proofErr w:type="spellEnd"/>
      <w:r w:rsidRPr="00357E6F">
        <w:rPr>
          <w:sz w:val="20"/>
          <w:szCs w:val="20"/>
        </w:rPr>
        <w:t>-</w:t>
      </w:r>
      <w:proofErr w:type="spellStart"/>
      <w:r w:rsidRPr="00357E6F">
        <w:rPr>
          <w:sz w:val="20"/>
          <w:szCs w:val="20"/>
          <w:lang w:val="en-US"/>
        </w:rPr>
        <w:t>preimuschestvo</w:t>
      </w:r>
      <w:proofErr w:type="spellEnd"/>
      <w:r w:rsidRPr="00357E6F">
        <w:rPr>
          <w:sz w:val="20"/>
          <w:szCs w:val="20"/>
        </w:rPr>
        <w:t>-</w:t>
      </w:r>
      <w:proofErr w:type="spellStart"/>
      <w:r w:rsidRPr="00357E6F">
        <w:rPr>
          <w:sz w:val="20"/>
          <w:szCs w:val="20"/>
          <w:lang w:val="en-US"/>
        </w:rPr>
        <w:t>firmy</w:t>
      </w:r>
      <w:proofErr w:type="spellEnd"/>
      <w:r w:rsidRPr="00357E6F">
        <w:rPr>
          <w:sz w:val="20"/>
          <w:szCs w:val="20"/>
        </w:rPr>
        <w:t xml:space="preserve">. </w:t>
      </w:r>
    </w:p>
    <w:p w:rsidR="00CB6A3E" w:rsidRPr="00357E6F" w:rsidRDefault="00CB6A3E" w:rsidP="00077FC3">
      <w:pPr>
        <w:numPr>
          <w:ilvl w:val="0"/>
          <w:numId w:val="71"/>
        </w:numPr>
        <w:tabs>
          <w:tab w:val="left" w:pos="828"/>
          <w:tab w:val="left" w:pos="1080"/>
          <w:tab w:val="left" w:pos="1134"/>
          <w:tab w:val="left" w:pos="1260"/>
        </w:tabs>
        <w:spacing w:before="0" w:beforeAutospacing="0" w:after="0" w:afterAutospacing="0"/>
        <w:ind w:left="0" w:firstLine="709"/>
        <w:jc w:val="both"/>
        <w:rPr>
          <w:sz w:val="20"/>
          <w:szCs w:val="20"/>
        </w:rPr>
      </w:pPr>
      <w:r w:rsidRPr="00357E6F">
        <w:rPr>
          <w:sz w:val="20"/>
          <w:szCs w:val="20"/>
        </w:rPr>
        <w:t>Сформулируйте основные утверждения автора. Выразите свое мнение по поводу утверждений автора и обоснуйте его.</w:t>
      </w:r>
    </w:p>
    <w:p w:rsidR="00CB6A3E" w:rsidRPr="00357E6F" w:rsidRDefault="00CB6A3E" w:rsidP="00077FC3">
      <w:pPr>
        <w:numPr>
          <w:ilvl w:val="0"/>
          <w:numId w:val="71"/>
        </w:numPr>
        <w:tabs>
          <w:tab w:val="left" w:pos="1080"/>
          <w:tab w:val="left" w:pos="1134"/>
          <w:tab w:val="left" w:pos="1260"/>
        </w:tabs>
        <w:spacing w:before="0" w:beforeAutospacing="0" w:after="0" w:afterAutospacing="0"/>
        <w:ind w:left="0" w:firstLine="709"/>
        <w:jc w:val="both"/>
        <w:rPr>
          <w:sz w:val="20"/>
          <w:szCs w:val="20"/>
          <w:lang w:val="en-US"/>
        </w:rPr>
      </w:pPr>
      <w:r w:rsidRPr="00357E6F">
        <w:rPr>
          <w:sz w:val="20"/>
          <w:szCs w:val="20"/>
        </w:rPr>
        <w:t xml:space="preserve">Напишите реферат-рецензию на статью: </w:t>
      </w:r>
      <w:proofErr w:type="spellStart"/>
      <w:r w:rsidRPr="00357E6F">
        <w:rPr>
          <w:sz w:val="20"/>
          <w:szCs w:val="20"/>
        </w:rPr>
        <w:t>Мацевич</w:t>
      </w:r>
      <w:proofErr w:type="spellEnd"/>
      <w:r w:rsidRPr="00357E6F">
        <w:rPr>
          <w:sz w:val="20"/>
          <w:szCs w:val="20"/>
        </w:rPr>
        <w:t xml:space="preserve"> Людмила Моисеевна, Вишневский Александр Михайлович, </w:t>
      </w:r>
      <w:proofErr w:type="spellStart"/>
      <w:r w:rsidRPr="00357E6F">
        <w:rPr>
          <w:sz w:val="20"/>
          <w:szCs w:val="20"/>
        </w:rPr>
        <w:t>Разлетова</w:t>
      </w:r>
      <w:proofErr w:type="spellEnd"/>
      <w:r w:rsidRPr="00357E6F">
        <w:rPr>
          <w:sz w:val="20"/>
          <w:szCs w:val="20"/>
        </w:rPr>
        <w:t xml:space="preserve"> Анна Борисовна, Гамаюнов Александр Сергеевич, Лукина Татьяна Михайловна. Факторы, формирующие среду обитания при эксплуатации объектов водного транспорта // Казанский </w:t>
      </w:r>
      <w:proofErr w:type="spellStart"/>
      <w:r w:rsidRPr="00357E6F">
        <w:rPr>
          <w:sz w:val="20"/>
          <w:szCs w:val="20"/>
        </w:rPr>
        <w:t>мед.ж</w:t>
      </w:r>
      <w:proofErr w:type="spellEnd"/>
      <w:r w:rsidRPr="00357E6F">
        <w:rPr>
          <w:sz w:val="20"/>
          <w:szCs w:val="20"/>
        </w:rPr>
        <w:t xml:space="preserve">.. </w:t>
      </w:r>
      <w:r w:rsidRPr="00357E6F">
        <w:rPr>
          <w:sz w:val="20"/>
          <w:szCs w:val="20"/>
          <w:lang w:val="en-US"/>
        </w:rPr>
        <w:t>2009. № 4. URL: http://cyberleninka.ru/article/n/faktory-formiruyuschie-sredu-obitaniya-pri-ekspluatatsii-obektov-vodnogo-transporta.</w:t>
      </w:r>
    </w:p>
    <w:p w:rsidR="00CB6A3E" w:rsidRPr="00357E6F" w:rsidRDefault="00CB6A3E" w:rsidP="00077FC3">
      <w:pPr>
        <w:numPr>
          <w:ilvl w:val="0"/>
          <w:numId w:val="71"/>
        </w:numPr>
        <w:tabs>
          <w:tab w:val="left" w:pos="828"/>
          <w:tab w:val="left" w:pos="1080"/>
          <w:tab w:val="left" w:pos="1134"/>
          <w:tab w:val="left" w:pos="1260"/>
        </w:tabs>
        <w:spacing w:before="0" w:beforeAutospacing="0" w:after="0" w:afterAutospacing="0"/>
        <w:ind w:left="0" w:firstLine="709"/>
        <w:jc w:val="both"/>
        <w:rPr>
          <w:sz w:val="20"/>
          <w:szCs w:val="20"/>
        </w:rPr>
      </w:pPr>
      <w:r w:rsidRPr="00357E6F">
        <w:rPr>
          <w:sz w:val="20"/>
          <w:szCs w:val="20"/>
        </w:rPr>
        <w:t>Сформулируйте основные утверждения автора. Выразите свое мнение по поводу утверждений автора и обоснуйте его.</w:t>
      </w:r>
    </w:p>
    <w:p w:rsidR="00CB6A3E" w:rsidRPr="00357E6F" w:rsidRDefault="00CB6A3E" w:rsidP="00077FC3">
      <w:pPr>
        <w:numPr>
          <w:ilvl w:val="0"/>
          <w:numId w:val="71"/>
        </w:numPr>
        <w:tabs>
          <w:tab w:val="left" w:pos="1080"/>
          <w:tab w:val="left" w:pos="1134"/>
          <w:tab w:val="left" w:pos="1260"/>
        </w:tabs>
        <w:spacing w:before="0" w:beforeAutospacing="0" w:after="0" w:afterAutospacing="0"/>
        <w:ind w:left="0" w:firstLine="709"/>
        <w:jc w:val="both"/>
        <w:rPr>
          <w:sz w:val="20"/>
          <w:szCs w:val="20"/>
        </w:rPr>
      </w:pPr>
      <w:r w:rsidRPr="00357E6F">
        <w:rPr>
          <w:sz w:val="20"/>
          <w:szCs w:val="20"/>
        </w:rPr>
        <w:t xml:space="preserve">Напишите реферат-рецензию на статью: Баскаков В. П., Ефимов В. И., Сенаторов Г. В. Оценка рисков аварий, инцидентов и несчастных случаев. Планы управления безопасностью труда // Известия </w:t>
      </w:r>
      <w:proofErr w:type="spellStart"/>
      <w:r w:rsidRPr="00357E6F">
        <w:rPr>
          <w:sz w:val="20"/>
          <w:szCs w:val="20"/>
        </w:rPr>
        <w:t>ТулГУ</w:t>
      </w:r>
      <w:proofErr w:type="spellEnd"/>
      <w:r w:rsidRPr="00357E6F">
        <w:rPr>
          <w:sz w:val="20"/>
          <w:szCs w:val="20"/>
        </w:rPr>
        <w:t xml:space="preserve">. Науки о Земле. 2011. № 1. </w:t>
      </w:r>
      <w:r w:rsidRPr="00357E6F">
        <w:rPr>
          <w:sz w:val="20"/>
          <w:szCs w:val="20"/>
          <w:lang w:val="en-US"/>
        </w:rPr>
        <w:t>URL</w:t>
      </w:r>
      <w:r w:rsidRPr="00357E6F">
        <w:rPr>
          <w:sz w:val="20"/>
          <w:szCs w:val="20"/>
        </w:rPr>
        <w:t xml:space="preserve">: </w:t>
      </w:r>
      <w:r w:rsidRPr="00357E6F">
        <w:rPr>
          <w:sz w:val="20"/>
          <w:szCs w:val="20"/>
          <w:lang w:val="en-US"/>
        </w:rPr>
        <w:t>http</w:t>
      </w:r>
      <w:r w:rsidRPr="00357E6F">
        <w:rPr>
          <w:sz w:val="20"/>
          <w:szCs w:val="20"/>
        </w:rPr>
        <w:t>://</w:t>
      </w:r>
      <w:proofErr w:type="spellStart"/>
      <w:r w:rsidRPr="00357E6F">
        <w:rPr>
          <w:sz w:val="20"/>
          <w:szCs w:val="20"/>
          <w:lang w:val="en-US"/>
        </w:rPr>
        <w:t>cyberleninka</w:t>
      </w:r>
      <w:proofErr w:type="spellEnd"/>
      <w:r w:rsidRPr="00357E6F">
        <w:rPr>
          <w:sz w:val="20"/>
          <w:szCs w:val="20"/>
        </w:rPr>
        <w:t>.</w:t>
      </w:r>
      <w:proofErr w:type="spellStart"/>
      <w:r w:rsidRPr="00357E6F">
        <w:rPr>
          <w:sz w:val="20"/>
          <w:szCs w:val="20"/>
          <w:lang w:val="en-US"/>
        </w:rPr>
        <w:t>ru</w:t>
      </w:r>
      <w:proofErr w:type="spellEnd"/>
      <w:r w:rsidRPr="00357E6F">
        <w:rPr>
          <w:sz w:val="20"/>
          <w:szCs w:val="20"/>
        </w:rPr>
        <w:t>/</w:t>
      </w:r>
      <w:r w:rsidRPr="00357E6F">
        <w:rPr>
          <w:sz w:val="20"/>
          <w:szCs w:val="20"/>
          <w:lang w:val="en-US"/>
        </w:rPr>
        <w:t>article</w:t>
      </w:r>
      <w:r w:rsidRPr="00357E6F">
        <w:rPr>
          <w:sz w:val="20"/>
          <w:szCs w:val="20"/>
        </w:rPr>
        <w:t>/</w:t>
      </w:r>
      <w:r w:rsidRPr="00357E6F">
        <w:rPr>
          <w:sz w:val="20"/>
          <w:szCs w:val="20"/>
          <w:lang w:val="en-US"/>
        </w:rPr>
        <w:t>n</w:t>
      </w:r>
      <w:r w:rsidRPr="00357E6F">
        <w:rPr>
          <w:sz w:val="20"/>
          <w:szCs w:val="20"/>
        </w:rPr>
        <w:t>/</w:t>
      </w:r>
      <w:proofErr w:type="spellStart"/>
      <w:r w:rsidRPr="00357E6F">
        <w:rPr>
          <w:sz w:val="20"/>
          <w:szCs w:val="20"/>
          <w:lang w:val="en-US"/>
        </w:rPr>
        <w:t>otsenka</w:t>
      </w:r>
      <w:proofErr w:type="spellEnd"/>
      <w:r w:rsidRPr="00357E6F">
        <w:rPr>
          <w:sz w:val="20"/>
          <w:szCs w:val="20"/>
        </w:rPr>
        <w:t>-</w:t>
      </w:r>
      <w:proofErr w:type="spellStart"/>
      <w:r w:rsidRPr="00357E6F">
        <w:rPr>
          <w:sz w:val="20"/>
          <w:szCs w:val="20"/>
          <w:lang w:val="en-US"/>
        </w:rPr>
        <w:t>riskov</w:t>
      </w:r>
      <w:proofErr w:type="spellEnd"/>
      <w:r w:rsidRPr="00357E6F">
        <w:rPr>
          <w:sz w:val="20"/>
          <w:szCs w:val="20"/>
        </w:rPr>
        <w:t>-</w:t>
      </w:r>
      <w:proofErr w:type="spellStart"/>
      <w:r w:rsidRPr="00357E6F">
        <w:rPr>
          <w:sz w:val="20"/>
          <w:szCs w:val="20"/>
          <w:lang w:val="en-US"/>
        </w:rPr>
        <w:t>avariy</w:t>
      </w:r>
      <w:proofErr w:type="spellEnd"/>
      <w:r w:rsidRPr="00357E6F">
        <w:rPr>
          <w:sz w:val="20"/>
          <w:szCs w:val="20"/>
        </w:rPr>
        <w:t>-</w:t>
      </w:r>
      <w:proofErr w:type="spellStart"/>
      <w:r w:rsidRPr="00357E6F">
        <w:rPr>
          <w:sz w:val="20"/>
          <w:szCs w:val="20"/>
          <w:lang w:val="en-US"/>
        </w:rPr>
        <w:t>intsidentov</w:t>
      </w:r>
      <w:proofErr w:type="spellEnd"/>
      <w:r w:rsidRPr="00357E6F">
        <w:rPr>
          <w:sz w:val="20"/>
          <w:szCs w:val="20"/>
        </w:rPr>
        <w:t>-</w:t>
      </w:r>
      <w:proofErr w:type="spellStart"/>
      <w:r w:rsidRPr="00357E6F">
        <w:rPr>
          <w:sz w:val="20"/>
          <w:szCs w:val="20"/>
          <w:lang w:val="en-US"/>
        </w:rPr>
        <w:t>i</w:t>
      </w:r>
      <w:proofErr w:type="spellEnd"/>
      <w:r w:rsidRPr="00357E6F">
        <w:rPr>
          <w:sz w:val="20"/>
          <w:szCs w:val="20"/>
        </w:rPr>
        <w:t>-</w:t>
      </w:r>
      <w:proofErr w:type="spellStart"/>
      <w:r w:rsidRPr="00357E6F">
        <w:rPr>
          <w:sz w:val="20"/>
          <w:szCs w:val="20"/>
          <w:lang w:val="en-US"/>
        </w:rPr>
        <w:t>neschastnyh</w:t>
      </w:r>
      <w:proofErr w:type="spellEnd"/>
      <w:r w:rsidRPr="00357E6F">
        <w:rPr>
          <w:sz w:val="20"/>
          <w:szCs w:val="20"/>
        </w:rPr>
        <w:t>-</w:t>
      </w:r>
      <w:proofErr w:type="spellStart"/>
      <w:r w:rsidRPr="00357E6F">
        <w:rPr>
          <w:sz w:val="20"/>
          <w:szCs w:val="20"/>
          <w:lang w:val="en-US"/>
        </w:rPr>
        <w:t>sluchaev</w:t>
      </w:r>
      <w:proofErr w:type="spellEnd"/>
      <w:r w:rsidRPr="00357E6F">
        <w:rPr>
          <w:sz w:val="20"/>
          <w:szCs w:val="20"/>
        </w:rPr>
        <w:t>-</w:t>
      </w:r>
      <w:proofErr w:type="spellStart"/>
      <w:r w:rsidRPr="00357E6F">
        <w:rPr>
          <w:sz w:val="20"/>
          <w:szCs w:val="20"/>
          <w:lang w:val="en-US"/>
        </w:rPr>
        <w:t>plany</w:t>
      </w:r>
      <w:proofErr w:type="spellEnd"/>
      <w:r w:rsidRPr="00357E6F">
        <w:rPr>
          <w:sz w:val="20"/>
          <w:szCs w:val="20"/>
        </w:rPr>
        <w:t>-</w:t>
      </w:r>
      <w:proofErr w:type="spellStart"/>
      <w:r w:rsidRPr="00357E6F">
        <w:rPr>
          <w:sz w:val="20"/>
          <w:szCs w:val="20"/>
          <w:lang w:val="en-US"/>
        </w:rPr>
        <w:t>upravleniya</w:t>
      </w:r>
      <w:proofErr w:type="spellEnd"/>
      <w:r w:rsidRPr="00357E6F">
        <w:rPr>
          <w:sz w:val="20"/>
          <w:szCs w:val="20"/>
        </w:rPr>
        <w:t>-</w:t>
      </w:r>
      <w:proofErr w:type="spellStart"/>
      <w:r w:rsidRPr="00357E6F">
        <w:rPr>
          <w:sz w:val="20"/>
          <w:szCs w:val="20"/>
          <w:lang w:val="en-US"/>
        </w:rPr>
        <w:t>bezopasnostyu</w:t>
      </w:r>
      <w:proofErr w:type="spellEnd"/>
      <w:r w:rsidRPr="00357E6F">
        <w:rPr>
          <w:sz w:val="20"/>
          <w:szCs w:val="20"/>
        </w:rPr>
        <w:t>-</w:t>
      </w:r>
      <w:proofErr w:type="spellStart"/>
      <w:r w:rsidRPr="00357E6F">
        <w:rPr>
          <w:sz w:val="20"/>
          <w:szCs w:val="20"/>
          <w:lang w:val="en-US"/>
        </w:rPr>
        <w:t>truda</w:t>
      </w:r>
      <w:proofErr w:type="spellEnd"/>
      <w:r w:rsidRPr="00357E6F">
        <w:rPr>
          <w:sz w:val="20"/>
          <w:szCs w:val="20"/>
        </w:rPr>
        <w:t>.</w:t>
      </w:r>
    </w:p>
    <w:p w:rsidR="00CB6A3E" w:rsidRPr="00357E6F" w:rsidRDefault="00CB6A3E" w:rsidP="00077FC3">
      <w:pPr>
        <w:numPr>
          <w:ilvl w:val="0"/>
          <w:numId w:val="71"/>
        </w:numPr>
        <w:tabs>
          <w:tab w:val="left" w:pos="828"/>
          <w:tab w:val="left" w:pos="1080"/>
          <w:tab w:val="left" w:pos="1134"/>
          <w:tab w:val="left" w:pos="1260"/>
        </w:tabs>
        <w:spacing w:before="0" w:beforeAutospacing="0" w:after="0" w:afterAutospacing="0"/>
        <w:ind w:left="0" w:firstLine="709"/>
        <w:jc w:val="both"/>
        <w:rPr>
          <w:sz w:val="20"/>
          <w:szCs w:val="20"/>
        </w:rPr>
      </w:pPr>
      <w:r w:rsidRPr="00357E6F">
        <w:rPr>
          <w:sz w:val="20"/>
          <w:szCs w:val="20"/>
        </w:rPr>
        <w:lastRenderedPageBreak/>
        <w:t>Сформулируйте основные утверждения автора. Выразите свое мнение по поводу утверждений автора и обоснуйте его.</w:t>
      </w:r>
    </w:p>
    <w:p w:rsidR="00CB6A3E" w:rsidRPr="00357E6F" w:rsidRDefault="00CB6A3E" w:rsidP="00077FC3">
      <w:pPr>
        <w:pStyle w:val="afff6"/>
        <w:numPr>
          <w:ilvl w:val="0"/>
          <w:numId w:val="71"/>
        </w:numPr>
        <w:tabs>
          <w:tab w:val="left" w:pos="1134"/>
          <w:tab w:val="left" w:pos="1260"/>
        </w:tabs>
        <w:ind w:left="0" w:firstLine="709"/>
        <w:rPr>
          <w:lang w:val="en-US"/>
        </w:rPr>
      </w:pPr>
      <w:r w:rsidRPr="00357E6F">
        <w:t xml:space="preserve">Напишите реферат-рецензию на статью: Владимиров В. А. Разливы нефти: причины, масштабы, последствия // Стратегия гражданской защиты: проблемы и исследования. </w:t>
      </w:r>
      <w:r w:rsidRPr="00357E6F">
        <w:rPr>
          <w:lang w:val="en-US"/>
        </w:rPr>
        <w:t>2014. № 1. URL: http://cyberleninka.ru/article/n/razlivy-nefti-prichiny-masshtaby-posledstviya.</w:t>
      </w:r>
    </w:p>
    <w:p w:rsidR="00CB6A3E" w:rsidRPr="00357E6F" w:rsidRDefault="00CB6A3E" w:rsidP="00077FC3">
      <w:pPr>
        <w:numPr>
          <w:ilvl w:val="0"/>
          <w:numId w:val="71"/>
        </w:numPr>
        <w:tabs>
          <w:tab w:val="left" w:pos="828"/>
          <w:tab w:val="left" w:pos="1080"/>
          <w:tab w:val="left" w:pos="1134"/>
          <w:tab w:val="left" w:pos="1260"/>
        </w:tabs>
        <w:spacing w:before="0" w:beforeAutospacing="0" w:after="0" w:afterAutospacing="0"/>
        <w:ind w:left="0" w:firstLine="709"/>
        <w:jc w:val="both"/>
        <w:rPr>
          <w:sz w:val="20"/>
          <w:szCs w:val="20"/>
        </w:rPr>
      </w:pPr>
      <w:r w:rsidRPr="00357E6F">
        <w:rPr>
          <w:sz w:val="20"/>
          <w:szCs w:val="20"/>
        </w:rPr>
        <w:t>Сформулируйте основные утверждения автора. Выразите свое мнение по поводу утверждений автора и обоснуйте его.</w:t>
      </w:r>
    </w:p>
    <w:p w:rsidR="00CB6A3E" w:rsidRPr="00357E6F" w:rsidRDefault="00CB6A3E" w:rsidP="00077FC3">
      <w:pPr>
        <w:pStyle w:val="afff6"/>
        <w:numPr>
          <w:ilvl w:val="0"/>
          <w:numId w:val="71"/>
        </w:numPr>
        <w:tabs>
          <w:tab w:val="left" w:pos="1134"/>
          <w:tab w:val="left" w:pos="1260"/>
        </w:tabs>
        <w:ind w:left="0" w:firstLine="709"/>
        <w:rPr>
          <w:lang w:val="en-US"/>
        </w:rPr>
      </w:pPr>
      <w:r w:rsidRPr="00357E6F">
        <w:t xml:space="preserve">Напишите реферат-рецензию на статью: Акимов В. А., Соколов Ю. И. Наиболее крупные чрезвычайные ситуации в России и мире в 2006 году // Стратегия гражданской защиты: проблемы и исследования. </w:t>
      </w:r>
      <w:r w:rsidRPr="00357E6F">
        <w:rPr>
          <w:lang w:val="en-US"/>
        </w:rPr>
        <w:t>2014. № 1. URL: http://cyberleninka.ru/article/n/naibolee-krupnye-chrezvychaynye-situatsii-v-rossii-i-mire-v-2006-godu.</w:t>
      </w:r>
    </w:p>
    <w:p w:rsidR="00CB6A3E" w:rsidRPr="00357E6F" w:rsidRDefault="00CB6A3E" w:rsidP="00077FC3">
      <w:pPr>
        <w:numPr>
          <w:ilvl w:val="0"/>
          <w:numId w:val="71"/>
        </w:numPr>
        <w:tabs>
          <w:tab w:val="left" w:pos="828"/>
          <w:tab w:val="left" w:pos="1080"/>
          <w:tab w:val="left" w:pos="1134"/>
          <w:tab w:val="left" w:pos="1260"/>
        </w:tabs>
        <w:spacing w:before="0" w:beforeAutospacing="0" w:after="0" w:afterAutospacing="0"/>
        <w:ind w:left="0" w:firstLine="709"/>
        <w:jc w:val="both"/>
        <w:rPr>
          <w:sz w:val="20"/>
          <w:szCs w:val="20"/>
        </w:rPr>
      </w:pPr>
      <w:r w:rsidRPr="00357E6F">
        <w:rPr>
          <w:sz w:val="20"/>
          <w:szCs w:val="20"/>
        </w:rPr>
        <w:t>Сформулируйте основные утверждения автора. Выразите свое мнение по поводу утверждений автора и обоснуйте его.</w:t>
      </w:r>
    </w:p>
    <w:p w:rsidR="00CB6A3E" w:rsidRPr="007549BA" w:rsidRDefault="00CB6A3E" w:rsidP="00077FC3">
      <w:pPr>
        <w:numPr>
          <w:ilvl w:val="0"/>
          <w:numId w:val="71"/>
        </w:numPr>
        <w:tabs>
          <w:tab w:val="left" w:pos="1080"/>
          <w:tab w:val="left" w:pos="1134"/>
          <w:tab w:val="left" w:pos="1260"/>
        </w:tabs>
        <w:spacing w:before="0" w:beforeAutospacing="0" w:after="0" w:afterAutospacing="0"/>
        <w:ind w:left="0" w:firstLine="709"/>
        <w:jc w:val="both"/>
        <w:rPr>
          <w:sz w:val="20"/>
          <w:szCs w:val="20"/>
        </w:rPr>
      </w:pPr>
      <w:r w:rsidRPr="00357E6F">
        <w:rPr>
          <w:sz w:val="20"/>
          <w:szCs w:val="20"/>
        </w:rPr>
        <w:t xml:space="preserve">Напишите реферат-рецензию на статью: Бобров Е. А. Социально-экологические проблемы крупных городов и пути их решения // Научные ведомости </w:t>
      </w:r>
      <w:proofErr w:type="spellStart"/>
      <w:r w:rsidRPr="00357E6F">
        <w:rPr>
          <w:sz w:val="20"/>
          <w:szCs w:val="20"/>
        </w:rPr>
        <w:t>БелГУ</w:t>
      </w:r>
      <w:proofErr w:type="spellEnd"/>
      <w:r w:rsidRPr="00357E6F">
        <w:rPr>
          <w:sz w:val="20"/>
          <w:szCs w:val="20"/>
        </w:rPr>
        <w:t xml:space="preserve">. Серия: Естественные науки. 2011. № 15 (110). </w:t>
      </w:r>
      <w:r w:rsidRPr="00357E6F">
        <w:rPr>
          <w:sz w:val="20"/>
          <w:szCs w:val="20"/>
          <w:lang w:val="en-US"/>
        </w:rPr>
        <w:t>URL</w:t>
      </w:r>
      <w:r w:rsidRPr="007549BA">
        <w:rPr>
          <w:sz w:val="20"/>
          <w:szCs w:val="20"/>
        </w:rPr>
        <w:t xml:space="preserve">: </w:t>
      </w:r>
      <w:r w:rsidRPr="00357E6F">
        <w:rPr>
          <w:sz w:val="20"/>
          <w:szCs w:val="20"/>
          <w:lang w:val="en-US"/>
        </w:rPr>
        <w:t>http</w:t>
      </w:r>
      <w:r w:rsidRPr="007549BA">
        <w:rPr>
          <w:sz w:val="20"/>
          <w:szCs w:val="20"/>
        </w:rPr>
        <w:t>://</w:t>
      </w:r>
      <w:proofErr w:type="spellStart"/>
      <w:r w:rsidRPr="00357E6F">
        <w:rPr>
          <w:sz w:val="20"/>
          <w:szCs w:val="20"/>
          <w:lang w:val="en-US"/>
        </w:rPr>
        <w:t>cyberleninka</w:t>
      </w:r>
      <w:proofErr w:type="spellEnd"/>
      <w:r w:rsidRPr="007549BA">
        <w:rPr>
          <w:sz w:val="20"/>
          <w:szCs w:val="20"/>
        </w:rPr>
        <w:t>.</w:t>
      </w:r>
      <w:proofErr w:type="spellStart"/>
      <w:r w:rsidRPr="00357E6F">
        <w:rPr>
          <w:sz w:val="20"/>
          <w:szCs w:val="20"/>
          <w:lang w:val="en-US"/>
        </w:rPr>
        <w:t>ru</w:t>
      </w:r>
      <w:proofErr w:type="spellEnd"/>
      <w:r w:rsidRPr="007549BA">
        <w:rPr>
          <w:sz w:val="20"/>
          <w:szCs w:val="20"/>
        </w:rPr>
        <w:t>/</w:t>
      </w:r>
      <w:r w:rsidRPr="00357E6F">
        <w:rPr>
          <w:sz w:val="20"/>
          <w:szCs w:val="20"/>
          <w:lang w:val="en-US"/>
        </w:rPr>
        <w:t>article</w:t>
      </w:r>
      <w:r w:rsidRPr="007549BA">
        <w:rPr>
          <w:sz w:val="20"/>
          <w:szCs w:val="20"/>
        </w:rPr>
        <w:t>/</w:t>
      </w:r>
      <w:r w:rsidRPr="00357E6F">
        <w:rPr>
          <w:sz w:val="20"/>
          <w:szCs w:val="20"/>
          <w:lang w:val="en-US"/>
        </w:rPr>
        <w:t>n</w:t>
      </w:r>
      <w:r w:rsidRPr="007549BA">
        <w:rPr>
          <w:sz w:val="20"/>
          <w:szCs w:val="20"/>
        </w:rPr>
        <w:t>/</w:t>
      </w:r>
      <w:proofErr w:type="spellStart"/>
      <w:r w:rsidRPr="00357E6F">
        <w:rPr>
          <w:sz w:val="20"/>
          <w:szCs w:val="20"/>
          <w:lang w:val="en-US"/>
        </w:rPr>
        <w:t>sotsialno</w:t>
      </w:r>
      <w:proofErr w:type="spellEnd"/>
      <w:r w:rsidRPr="007549BA">
        <w:rPr>
          <w:sz w:val="20"/>
          <w:szCs w:val="20"/>
        </w:rPr>
        <w:t>-</w:t>
      </w:r>
      <w:proofErr w:type="spellStart"/>
      <w:r w:rsidRPr="00357E6F">
        <w:rPr>
          <w:sz w:val="20"/>
          <w:szCs w:val="20"/>
          <w:lang w:val="en-US"/>
        </w:rPr>
        <w:t>ekologicheskie</w:t>
      </w:r>
      <w:proofErr w:type="spellEnd"/>
      <w:r w:rsidRPr="007549BA">
        <w:rPr>
          <w:sz w:val="20"/>
          <w:szCs w:val="20"/>
        </w:rPr>
        <w:t>-</w:t>
      </w:r>
      <w:proofErr w:type="spellStart"/>
      <w:r w:rsidRPr="00357E6F">
        <w:rPr>
          <w:sz w:val="20"/>
          <w:szCs w:val="20"/>
          <w:lang w:val="en-US"/>
        </w:rPr>
        <w:t>problemy</w:t>
      </w:r>
      <w:proofErr w:type="spellEnd"/>
      <w:r w:rsidRPr="007549BA">
        <w:rPr>
          <w:sz w:val="20"/>
          <w:szCs w:val="20"/>
        </w:rPr>
        <w:t>-</w:t>
      </w:r>
      <w:proofErr w:type="spellStart"/>
      <w:r w:rsidRPr="00357E6F">
        <w:rPr>
          <w:sz w:val="20"/>
          <w:szCs w:val="20"/>
          <w:lang w:val="en-US"/>
        </w:rPr>
        <w:t>krupnyh</w:t>
      </w:r>
      <w:proofErr w:type="spellEnd"/>
      <w:r w:rsidRPr="007549BA">
        <w:rPr>
          <w:sz w:val="20"/>
          <w:szCs w:val="20"/>
        </w:rPr>
        <w:t>-</w:t>
      </w:r>
      <w:proofErr w:type="spellStart"/>
      <w:r w:rsidRPr="00357E6F">
        <w:rPr>
          <w:sz w:val="20"/>
          <w:szCs w:val="20"/>
          <w:lang w:val="en-US"/>
        </w:rPr>
        <w:t>gorodov</w:t>
      </w:r>
      <w:proofErr w:type="spellEnd"/>
      <w:r w:rsidRPr="007549BA">
        <w:rPr>
          <w:sz w:val="20"/>
          <w:szCs w:val="20"/>
        </w:rPr>
        <w:t>-</w:t>
      </w:r>
      <w:proofErr w:type="spellStart"/>
      <w:r w:rsidRPr="00357E6F">
        <w:rPr>
          <w:sz w:val="20"/>
          <w:szCs w:val="20"/>
          <w:lang w:val="en-US"/>
        </w:rPr>
        <w:t>i</w:t>
      </w:r>
      <w:proofErr w:type="spellEnd"/>
      <w:r w:rsidRPr="007549BA">
        <w:rPr>
          <w:sz w:val="20"/>
          <w:szCs w:val="20"/>
        </w:rPr>
        <w:t>-</w:t>
      </w:r>
      <w:proofErr w:type="spellStart"/>
      <w:r w:rsidRPr="00357E6F">
        <w:rPr>
          <w:sz w:val="20"/>
          <w:szCs w:val="20"/>
          <w:lang w:val="en-US"/>
        </w:rPr>
        <w:t>puti</w:t>
      </w:r>
      <w:proofErr w:type="spellEnd"/>
      <w:r w:rsidRPr="007549BA">
        <w:rPr>
          <w:sz w:val="20"/>
          <w:szCs w:val="20"/>
        </w:rPr>
        <w:t>-</w:t>
      </w:r>
      <w:proofErr w:type="spellStart"/>
      <w:r w:rsidRPr="00357E6F">
        <w:rPr>
          <w:sz w:val="20"/>
          <w:szCs w:val="20"/>
          <w:lang w:val="en-US"/>
        </w:rPr>
        <w:t>ih</w:t>
      </w:r>
      <w:proofErr w:type="spellEnd"/>
      <w:r w:rsidRPr="007549BA">
        <w:rPr>
          <w:sz w:val="20"/>
          <w:szCs w:val="20"/>
        </w:rPr>
        <w:t>-</w:t>
      </w:r>
      <w:proofErr w:type="spellStart"/>
      <w:r w:rsidRPr="00357E6F">
        <w:rPr>
          <w:sz w:val="20"/>
          <w:szCs w:val="20"/>
          <w:lang w:val="en-US"/>
        </w:rPr>
        <w:t>resheniya</w:t>
      </w:r>
      <w:proofErr w:type="spellEnd"/>
      <w:r w:rsidRPr="007549BA">
        <w:rPr>
          <w:sz w:val="20"/>
          <w:szCs w:val="20"/>
        </w:rPr>
        <w:t>.</w:t>
      </w:r>
    </w:p>
    <w:p w:rsidR="00CB6A3E" w:rsidRPr="00357E6F" w:rsidRDefault="00CB6A3E" w:rsidP="00077FC3">
      <w:pPr>
        <w:numPr>
          <w:ilvl w:val="0"/>
          <w:numId w:val="71"/>
        </w:numPr>
        <w:tabs>
          <w:tab w:val="left" w:pos="828"/>
          <w:tab w:val="left" w:pos="1080"/>
          <w:tab w:val="left" w:pos="1134"/>
          <w:tab w:val="left" w:pos="1260"/>
        </w:tabs>
        <w:spacing w:before="0" w:beforeAutospacing="0" w:after="0" w:afterAutospacing="0"/>
        <w:ind w:left="0" w:firstLine="709"/>
        <w:jc w:val="both"/>
        <w:rPr>
          <w:sz w:val="20"/>
          <w:szCs w:val="20"/>
        </w:rPr>
      </w:pPr>
      <w:r w:rsidRPr="00357E6F">
        <w:rPr>
          <w:sz w:val="20"/>
          <w:szCs w:val="20"/>
        </w:rPr>
        <w:t>Сформулируйте основные утверждения автора. Выразите свое мнение по поводу утверждений автора и обоснуйте его.</w:t>
      </w:r>
    </w:p>
    <w:p w:rsidR="00CB6A3E" w:rsidRPr="00357E6F" w:rsidRDefault="00CB6A3E" w:rsidP="00077FC3">
      <w:pPr>
        <w:pStyle w:val="afff6"/>
        <w:numPr>
          <w:ilvl w:val="0"/>
          <w:numId w:val="71"/>
        </w:numPr>
        <w:tabs>
          <w:tab w:val="left" w:pos="1134"/>
          <w:tab w:val="left" w:pos="1260"/>
        </w:tabs>
        <w:ind w:left="0" w:firstLine="709"/>
        <w:rPr>
          <w:lang w:val="en-US"/>
        </w:rPr>
      </w:pPr>
      <w:r w:rsidRPr="00357E6F">
        <w:t xml:space="preserve">Напишите реферат-рецензию на статью: </w:t>
      </w:r>
      <w:proofErr w:type="spellStart"/>
      <w:r w:rsidRPr="00357E6F">
        <w:t>Измалков</w:t>
      </w:r>
      <w:proofErr w:type="spellEnd"/>
      <w:r w:rsidRPr="00357E6F">
        <w:t xml:space="preserve"> В. И., </w:t>
      </w:r>
      <w:proofErr w:type="spellStart"/>
      <w:r w:rsidRPr="00357E6F">
        <w:t>Измалков</w:t>
      </w:r>
      <w:proofErr w:type="spellEnd"/>
      <w:r w:rsidRPr="00357E6F">
        <w:t xml:space="preserve"> А. В. Экологическая безопасность в сфере военной деятельности и оборонного комплекса // Стратегия гражданской защиты: проблемы и исследования. </w:t>
      </w:r>
      <w:r w:rsidRPr="00357E6F">
        <w:rPr>
          <w:lang w:val="en-US"/>
        </w:rPr>
        <w:t>2012. № 2. URL: http://cyberleninka.ru/article/n/ekologicheskaya-bezopasnost-v-sfere-voennoy-deyatelnosti-i-oboronnogo-kompleksa.</w:t>
      </w:r>
    </w:p>
    <w:p w:rsidR="00CB6A3E" w:rsidRPr="00357E6F" w:rsidRDefault="00CB6A3E" w:rsidP="00077FC3">
      <w:pPr>
        <w:numPr>
          <w:ilvl w:val="0"/>
          <w:numId w:val="71"/>
        </w:numPr>
        <w:tabs>
          <w:tab w:val="left" w:pos="828"/>
          <w:tab w:val="left" w:pos="1080"/>
          <w:tab w:val="left" w:pos="1134"/>
          <w:tab w:val="left" w:pos="1260"/>
        </w:tabs>
        <w:spacing w:before="0" w:beforeAutospacing="0" w:after="0" w:afterAutospacing="0"/>
        <w:ind w:left="0" w:firstLine="709"/>
        <w:jc w:val="both"/>
        <w:rPr>
          <w:sz w:val="20"/>
          <w:szCs w:val="20"/>
        </w:rPr>
      </w:pPr>
      <w:r w:rsidRPr="00357E6F">
        <w:rPr>
          <w:sz w:val="20"/>
          <w:szCs w:val="20"/>
        </w:rPr>
        <w:t>Сформулируйте основные утверждения автора. Выразите свое мнение по поводу утверждений автора и обоснуйте его.</w:t>
      </w:r>
    </w:p>
    <w:p w:rsidR="00CB6A3E" w:rsidRPr="00357E6F" w:rsidRDefault="00CB6A3E" w:rsidP="00077FC3">
      <w:pPr>
        <w:pStyle w:val="afff6"/>
        <w:numPr>
          <w:ilvl w:val="0"/>
          <w:numId w:val="71"/>
        </w:numPr>
        <w:tabs>
          <w:tab w:val="left" w:pos="1134"/>
          <w:tab w:val="left" w:pos="1260"/>
        </w:tabs>
        <w:ind w:left="0" w:firstLine="709"/>
        <w:rPr>
          <w:lang w:val="en-US"/>
        </w:rPr>
      </w:pPr>
      <w:r w:rsidRPr="00357E6F">
        <w:t xml:space="preserve">Напишите реферат-рецензию на статью: Горбунов Сергей Валентинович, </w:t>
      </w:r>
      <w:proofErr w:type="spellStart"/>
      <w:r w:rsidRPr="00357E6F">
        <w:t>Макиев</w:t>
      </w:r>
      <w:proofErr w:type="spellEnd"/>
      <w:r w:rsidRPr="00357E6F">
        <w:t xml:space="preserve"> Юрий Дмитриевич, Малышев Владлен Платонович. Анализ технологий прогнозирования чрезвычайных ситуаций природного и техногенного характера // Стратегия гражданской защиты: проблемы и исследования. </w:t>
      </w:r>
      <w:r w:rsidRPr="00357E6F">
        <w:rPr>
          <w:lang w:val="en-US"/>
        </w:rPr>
        <w:t>2011. № 1. URL: http://cyberleninka.ru/article/n/analiz-tehnologiy-prognozirovaniya-chrezvychaynyh-situatsiy-prirodnogo-i-tehnogennogo-haraktera.</w:t>
      </w:r>
    </w:p>
    <w:p w:rsidR="00CB6A3E" w:rsidRPr="00357E6F" w:rsidRDefault="00CB6A3E" w:rsidP="00077FC3">
      <w:pPr>
        <w:numPr>
          <w:ilvl w:val="0"/>
          <w:numId w:val="71"/>
        </w:numPr>
        <w:tabs>
          <w:tab w:val="left" w:pos="828"/>
          <w:tab w:val="left" w:pos="1080"/>
          <w:tab w:val="left" w:pos="1134"/>
          <w:tab w:val="left" w:pos="1260"/>
        </w:tabs>
        <w:spacing w:before="0" w:beforeAutospacing="0" w:after="0" w:afterAutospacing="0"/>
        <w:ind w:left="0" w:firstLine="709"/>
        <w:jc w:val="both"/>
        <w:rPr>
          <w:sz w:val="20"/>
          <w:szCs w:val="20"/>
        </w:rPr>
      </w:pPr>
      <w:r w:rsidRPr="00357E6F">
        <w:rPr>
          <w:sz w:val="20"/>
          <w:szCs w:val="20"/>
        </w:rPr>
        <w:t>Сформулируйте основные утверждения автора. Выразите свое мнение по поводу утверждений автора и обоснуйте его.</w:t>
      </w:r>
    </w:p>
    <w:p w:rsidR="00CB6A3E" w:rsidRPr="007549BA" w:rsidRDefault="00CB6A3E" w:rsidP="00077FC3">
      <w:pPr>
        <w:pStyle w:val="afff6"/>
        <w:numPr>
          <w:ilvl w:val="0"/>
          <w:numId w:val="71"/>
        </w:numPr>
        <w:tabs>
          <w:tab w:val="left" w:pos="1134"/>
          <w:tab w:val="left" w:pos="1260"/>
        </w:tabs>
        <w:ind w:left="0" w:firstLine="709"/>
      </w:pPr>
      <w:r w:rsidRPr="00357E6F">
        <w:t xml:space="preserve">Напишите реферат-рецензию на статью: Магомета Сергей Дмитриевич Факторы окружающей среды и состояние здоровья населения // Известия РГПУ им. А.И. Герцена. </w:t>
      </w:r>
      <w:r w:rsidRPr="007549BA">
        <w:t xml:space="preserve">2011. № 141. </w:t>
      </w:r>
      <w:r w:rsidRPr="00357E6F">
        <w:rPr>
          <w:lang w:val="en-US"/>
        </w:rPr>
        <w:t>URL</w:t>
      </w:r>
      <w:r w:rsidRPr="007549BA">
        <w:t xml:space="preserve">: </w:t>
      </w:r>
      <w:r w:rsidRPr="00357E6F">
        <w:rPr>
          <w:lang w:val="en-US"/>
        </w:rPr>
        <w:t>http</w:t>
      </w:r>
      <w:r w:rsidRPr="007549BA">
        <w:t>://</w:t>
      </w:r>
      <w:proofErr w:type="spellStart"/>
      <w:r w:rsidRPr="00357E6F">
        <w:rPr>
          <w:lang w:val="en-US"/>
        </w:rPr>
        <w:t>cyberleninka</w:t>
      </w:r>
      <w:proofErr w:type="spellEnd"/>
      <w:r w:rsidRPr="007549BA">
        <w:t>.</w:t>
      </w:r>
      <w:proofErr w:type="spellStart"/>
      <w:r w:rsidRPr="00357E6F">
        <w:rPr>
          <w:lang w:val="en-US"/>
        </w:rPr>
        <w:t>ru</w:t>
      </w:r>
      <w:proofErr w:type="spellEnd"/>
      <w:r w:rsidRPr="007549BA">
        <w:t>/</w:t>
      </w:r>
      <w:r w:rsidRPr="00357E6F">
        <w:rPr>
          <w:lang w:val="en-US"/>
        </w:rPr>
        <w:t>article</w:t>
      </w:r>
      <w:r w:rsidRPr="007549BA">
        <w:t>/</w:t>
      </w:r>
      <w:r w:rsidRPr="00357E6F">
        <w:rPr>
          <w:lang w:val="en-US"/>
        </w:rPr>
        <w:t>n</w:t>
      </w:r>
      <w:r w:rsidRPr="007549BA">
        <w:t>/</w:t>
      </w:r>
      <w:proofErr w:type="spellStart"/>
      <w:r w:rsidRPr="00357E6F">
        <w:rPr>
          <w:lang w:val="en-US"/>
        </w:rPr>
        <w:t>faktory</w:t>
      </w:r>
      <w:proofErr w:type="spellEnd"/>
      <w:r w:rsidRPr="007549BA">
        <w:t>-</w:t>
      </w:r>
      <w:proofErr w:type="spellStart"/>
      <w:r w:rsidRPr="00357E6F">
        <w:rPr>
          <w:lang w:val="en-US"/>
        </w:rPr>
        <w:t>okruzhayuschey</w:t>
      </w:r>
      <w:proofErr w:type="spellEnd"/>
      <w:r w:rsidRPr="007549BA">
        <w:t>-</w:t>
      </w:r>
      <w:proofErr w:type="spellStart"/>
      <w:r w:rsidRPr="00357E6F">
        <w:rPr>
          <w:lang w:val="en-US"/>
        </w:rPr>
        <w:t>sredy</w:t>
      </w:r>
      <w:proofErr w:type="spellEnd"/>
      <w:r w:rsidRPr="007549BA">
        <w:t>-</w:t>
      </w:r>
      <w:proofErr w:type="spellStart"/>
      <w:r w:rsidRPr="00357E6F">
        <w:rPr>
          <w:lang w:val="en-US"/>
        </w:rPr>
        <w:t>i</w:t>
      </w:r>
      <w:proofErr w:type="spellEnd"/>
      <w:r w:rsidRPr="007549BA">
        <w:t>-</w:t>
      </w:r>
      <w:proofErr w:type="spellStart"/>
      <w:r w:rsidRPr="00357E6F">
        <w:rPr>
          <w:lang w:val="en-US"/>
        </w:rPr>
        <w:t>sostoyanie</w:t>
      </w:r>
      <w:proofErr w:type="spellEnd"/>
      <w:r w:rsidRPr="007549BA">
        <w:t>-</w:t>
      </w:r>
      <w:proofErr w:type="spellStart"/>
      <w:r w:rsidRPr="00357E6F">
        <w:rPr>
          <w:lang w:val="en-US"/>
        </w:rPr>
        <w:t>zdorovya</w:t>
      </w:r>
      <w:proofErr w:type="spellEnd"/>
      <w:r w:rsidRPr="007549BA">
        <w:t>-</w:t>
      </w:r>
      <w:proofErr w:type="spellStart"/>
      <w:r w:rsidRPr="00357E6F">
        <w:rPr>
          <w:lang w:val="en-US"/>
        </w:rPr>
        <w:t>naseleniya</w:t>
      </w:r>
      <w:proofErr w:type="spellEnd"/>
      <w:r w:rsidRPr="007549BA">
        <w:t>.</w:t>
      </w:r>
    </w:p>
    <w:p w:rsidR="00CB6A3E" w:rsidRPr="00357E6F" w:rsidRDefault="00CB6A3E" w:rsidP="00077FC3">
      <w:pPr>
        <w:numPr>
          <w:ilvl w:val="0"/>
          <w:numId w:val="71"/>
        </w:numPr>
        <w:tabs>
          <w:tab w:val="left" w:pos="828"/>
          <w:tab w:val="left" w:pos="1080"/>
          <w:tab w:val="left" w:pos="1134"/>
          <w:tab w:val="left" w:pos="1260"/>
        </w:tabs>
        <w:spacing w:before="0" w:beforeAutospacing="0" w:after="0" w:afterAutospacing="0"/>
        <w:ind w:left="0" w:firstLine="709"/>
        <w:jc w:val="both"/>
        <w:rPr>
          <w:sz w:val="20"/>
          <w:szCs w:val="20"/>
        </w:rPr>
      </w:pPr>
      <w:r w:rsidRPr="00357E6F">
        <w:rPr>
          <w:sz w:val="20"/>
          <w:szCs w:val="20"/>
        </w:rPr>
        <w:t>Сформулируйте основные утверждения автора. Выразите свое мнение по поводу утверждений автора и обоснуйте его.</w:t>
      </w:r>
    </w:p>
    <w:p w:rsidR="00CB6A3E" w:rsidRPr="00357E6F" w:rsidRDefault="00CB6A3E" w:rsidP="00077FC3">
      <w:pPr>
        <w:numPr>
          <w:ilvl w:val="0"/>
          <w:numId w:val="71"/>
        </w:numPr>
        <w:tabs>
          <w:tab w:val="left" w:pos="1080"/>
          <w:tab w:val="left" w:pos="1134"/>
          <w:tab w:val="left" w:pos="1260"/>
        </w:tabs>
        <w:spacing w:before="0" w:beforeAutospacing="0" w:after="0" w:afterAutospacing="0"/>
        <w:ind w:left="0" w:firstLine="709"/>
        <w:jc w:val="both"/>
        <w:rPr>
          <w:sz w:val="20"/>
          <w:szCs w:val="20"/>
        </w:rPr>
      </w:pPr>
      <w:r w:rsidRPr="00357E6F">
        <w:rPr>
          <w:sz w:val="20"/>
          <w:szCs w:val="20"/>
        </w:rPr>
        <w:t xml:space="preserve">Напишите реферат-рецензию на статью: Блинов Л. Н., </w:t>
      </w:r>
      <w:proofErr w:type="spellStart"/>
      <w:r w:rsidRPr="00357E6F">
        <w:rPr>
          <w:sz w:val="20"/>
          <w:szCs w:val="20"/>
        </w:rPr>
        <w:t>Перфилова</w:t>
      </w:r>
      <w:proofErr w:type="spellEnd"/>
      <w:r w:rsidRPr="00357E6F">
        <w:rPr>
          <w:sz w:val="20"/>
          <w:szCs w:val="20"/>
        </w:rPr>
        <w:t xml:space="preserve"> И. Л., Юмашева Л. В., Соколова Т. В. Экологические проблемы мегаполисов // Здоровье – основа человеческого потенциала: проблемы и пути их решения. 2013. № 2. URL: </w:t>
      </w:r>
      <w:hyperlink r:id="rId6" w:history="1">
        <w:r w:rsidRPr="00357E6F">
          <w:rPr>
            <w:sz w:val="20"/>
            <w:szCs w:val="20"/>
          </w:rPr>
          <w:t>http://cyberleninka.ru/article/n/ekologicheskie-problemy-megapolisov</w:t>
        </w:r>
      </w:hyperlink>
      <w:r w:rsidRPr="00357E6F">
        <w:rPr>
          <w:sz w:val="20"/>
          <w:szCs w:val="20"/>
        </w:rPr>
        <w:t>.</w:t>
      </w:r>
    </w:p>
    <w:p w:rsidR="00CB6A3E" w:rsidRPr="00357E6F" w:rsidRDefault="00CB6A3E" w:rsidP="00077FC3">
      <w:pPr>
        <w:numPr>
          <w:ilvl w:val="0"/>
          <w:numId w:val="71"/>
        </w:numPr>
        <w:tabs>
          <w:tab w:val="left" w:pos="828"/>
          <w:tab w:val="left" w:pos="1080"/>
          <w:tab w:val="left" w:pos="1134"/>
          <w:tab w:val="left" w:pos="1260"/>
        </w:tabs>
        <w:spacing w:before="0" w:beforeAutospacing="0" w:after="0" w:afterAutospacing="0"/>
        <w:ind w:left="0" w:firstLine="709"/>
        <w:jc w:val="both"/>
        <w:rPr>
          <w:sz w:val="20"/>
          <w:szCs w:val="20"/>
        </w:rPr>
      </w:pPr>
      <w:r w:rsidRPr="00357E6F">
        <w:rPr>
          <w:sz w:val="20"/>
          <w:szCs w:val="20"/>
        </w:rPr>
        <w:t>Сформулируйте основные утверждения автора. Выразите свое мнение по поводу утверждений автора и обоснуйте его.</w:t>
      </w:r>
    </w:p>
    <w:p w:rsidR="00CB6A3E" w:rsidRPr="00357E6F" w:rsidRDefault="00CB6A3E" w:rsidP="00077FC3">
      <w:pPr>
        <w:numPr>
          <w:ilvl w:val="0"/>
          <w:numId w:val="71"/>
        </w:numPr>
        <w:tabs>
          <w:tab w:val="left" w:pos="1080"/>
          <w:tab w:val="left" w:pos="1134"/>
          <w:tab w:val="left" w:pos="1260"/>
        </w:tabs>
        <w:spacing w:before="0" w:beforeAutospacing="0" w:after="0" w:afterAutospacing="0"/>
        <w:ind w:left="0" w:firstLine="709"/>
        <w:jc w:val="both"/>
        <w:rPr>
          <w:sz w:val="20"/>
          <w:szCs w:val="20"/>
          <w:lang w:val="en-US"/>
        </w:rPr>
      </w:pPr>
      <w:r w:rsidRPr="00357E6F">
        <w:rPr>
          <w:sz w:val="20"/>
          <w:szCs w:val="20"/>
        </w:rPr>
        <w:t xml:space="preserve">Напишите реферат-рецензию на статью: Владимиров В. А., Долгин Н. Н., Макеев В. А. Глобальные проблемы как источник чрезвычайных ситуаций // Стратегия гражданской защиты: проблемы и исследования. </w:t>
      </w:r>
      <w:r w:rsidRPr="00357E6F">
        <w:rPr>
          <w:sz w:val="20"/>
          <w:szCs w:val="20"/>
          <w:lang w:val="en-US"/>
        </w:rPr>
        <w:t>2012. № 1. URL: http://cyberleninka.ru/article/n/globalnye-problemy-kak-istochnik-chrezvychaynyh-situatsiy.</w:t>
      </w:r>
    </w:p>
    <w:p w:rsidR="00CB6A3E" w:rsidRPr="00357E6F" w:rsidRDefault="00CB6A3E" w:rsidP="00077FC3">
      <w:pPr>
        <w:numPr>
          <w:ilvl w:val="0"/>
          <w:numId w:val="71"/>
        </w:numPr>
        <w:tabs>
          <w:tab w:val="left" w:pos="828"/>
          <w:tab w:val="left" w:pos="1080"/>
          <w:tab w:val="left" w:pos="1134"/>
          <w:tab w:val="left" w:pos="1260"/>
        </w:tabs>
        <w:spacing w:before="0" w:beforeAutospacing="0" w:after="0" w:afterAutospacing="0"/>
        <w:ind w:left="0" w:firstLine="709"/>
        <w:jc w:val="both"/>
        <w:rPr>
          <w:sz w:val="20"/>
          <w:szCs w:val="20"/>
        </w:rPr>
      </w:pPr>
      <w:r w:rsidRPr="00357E6F">
        <w:rPr>
          <w:sz w:val="20"/>
          <w:szCs w:val="20"/>
        </w:rPr>
        <w:t>Сформулируйте основные утверждения автора. Выразите свое мнение по поводу утверждений автора и обоснуйте его.</w:t>
      </w:r>
    </w:p>
    <w:p w:rsidR="00CB6A3E" w:rsidRPr="00357E6F" w:rsidRDefault="00CB6A3E" w:rsidP="00077FC3">
      <w:pPr>
        <w:numPr>
          <w:ilvl w:val="0"/>
          <w:numId w:val="71"/>
        </w:numPr>
        <w:tabs>
          <w:tab w:val="left" w:pos="1080"/>
          <w:tab w:val="left" w:pos="1134"/>
          <w:tab w:val="left" w:pos="1260"/>
        </w:tabs>
        <w:spacing w:before="0" w:beforeAutospacing="0" w:after="0" w:afterAutospacing="0"/>
        <w:ind w:left="0" w:firstLine="709"/>
        <w:jc w:val="both"/>
        <w:rPr>
          <w:sz w:val="20"/>
          <w:szCs w:val="20"/>
          <w:lang w:val="en-US"/>
        </w:rPr>
      </w:pPr>
      <w:r w:rsidRPr="00357E6F">
        <w:rPr>
          <w:sz w:val="20"/>
          <w:szCs w:val="20"/>
        </w:rPr>
        <w:t xml:space="preserve">Напишите реферат-рецензию на статью: Владимиров В. А. Современные угрозы человечеству и основные принципы и направления обеспечения безопасности на региональном уровне // Стратегия гражданской защиты: проблемы и исследования. </w:t>
      </w:r>
      <w:r w:rsidRPr="00357E6F">
        <w:rPr>
          <w:sz w:val="20"/>
          <w:szCs w:val="20"/>
          <w:lang w:val="en-US"/>
        </w:rPr>
        <w:t>2014. № 1. URL: http://cyberleninka.ru/article/n/sovremennye-ugrozy-chelovechestvu-i-osnovnye-printsipy-i-napravleniya-obespecheniya-bezopasnosti-na-regionalnom-urovne.</w:t>
      </w:r>
    </w:p>
    <w:p w:rsidR="00CB6A3E" w:rsidRPr="00357E6F" w:rsidRDefault="00CB6A3E" w:rsidP="00077FC3">
      <w:pPr>
        <w:numPr>
          <w:ilvl w:val="0"/>
          <w:numId w:val="71"/>
        </w:numPr>
        <w:tabs>
          <w:tab w:val="left" w:pos="828"/>
          <w:tab w:val="left" w:pos="1080"/>
          <w:tab w:val="left" w:pos="1134"/>
          <w:tab w:val="left" w:pos="1260"/>
        </w:tabs>
        <w:spacing w:before="0" w:beforeAutospacing="0" w:after="0" w:afterAutospacing="0"/>
        <w:ind w:left="0" w:firstLine="709"/>
        <w:jc w:val="both"/>
        <w:rPr>
          <w:sz w:val="20"/>
          <w:szCs w:val="20"/>
        </w:rPr>
      </w:pPr>
      <w:r w:rsidRPr="00357E6F">
        <w:rPr>
          <w:sz w:val="20"/>
          <w:szCs w:val="20"/>
        </w:rPr>
        <w:t>Сформулируйте основные утверждения автора. Выразите свое мнение по поводу утверждений автора и обоснуйте его.</w:t>
      </w:r>
    </w:p>
    <w:p w:rsidR="00CB6A3E" w:rsidRPr="00357E6F" w:rsidRDefault="00CB6A3E" w:rsidP="00077FC3">
      <w:pPr>
        <w:numPr>
          <w:ilvl w:val="0"/>
          <w:numId w:val="71"/>
        </w:numPr>
        <w:tabs>
          <w:tab w:val="left" w:pos="1080"/>
          <w:tab w:val="left" w:pos="1134"/>
          <w:tab w:val="left" w:pos="1260"/>
        </w:tabs>
        <w:spacing w:before="0" w:beforeAutospacing="0" w:after="0" w:afterAutospacing="0"/>
        <w:ind w:left="0" w:firstLine="709"/>
        <w:jc w:val="both"/>
        <w:rPr>
          <w:sz w:val="20"/>
          <w:szCs w:val="20"/>
          <w:lang w:val="en-US"/>
        </w:rPr>
      </w:pPr>
      <w:r w:rsidRPr="00357E6F">
        <w:rPr>
          <w:sz w:val="20"/>
          <w:szCs w:val="20"/>
        </w:rPr>
        <w:t xml:space="preserve">Напишите реферат-рецензию на статью: Ильин Валерий Иванович, Губин Александр Фёдорович. Минимизация негативного воздействия гальванического производства на окружающую среду // Астраханский вестник экологического образования. </w:t>
      </w:r>
      <w:r w:rsidRPr="00357E6F">
        <w:rPr>
          <w:sz w:val="20"/>
          <w:szCs w:val="20"/>
          <w:lang w:val="en-US"/>
        </w:rPr>
        <w:t>2014. № 3 (29). URL: http://cyberleninka.ru/article/n/minimizatsiya-negativnogo-vozdeystviya-galvanicheskogo-proizvodstva-na-okruzhayuschuyu-sredu.</w:t>
      </w:r>
    </w:p>
    <w:p w:rsidR="00CB6A3E" w:rsidRPr="00357E6F" w:rsidRDefault="00CB6A3E" w:rsidP="00077FC3">
      <w:pPr>
        <w:numPr>
          <w:ilvl w:val="0"/>
          <w:numId w:val="71"/>
        </w:numPr>
        <w:tabs>
          <w:tab w:val="left" w:pos="828"/>
          <w:tab w:val="left" w:pos="1080"/>
          <w:tab w:val="left" w:pos="1134"/>
          <w:tab w:val="left" w:pos="1260"/>
        </w:tabs>
        <w:spacing w:before="0" w:beforeAutospacing="0" w:after="0" w:afterAutospacing="0"/>
        <w:ind w:left="0" w:firstLine="709"/>
        <w:jc w:val="both"/>
        <w:rPr>
          <w:sz w:val="20"/>
          <w:szCs w:val="20"/>
        </w:rPr>
      </w:pPr>
      <w:r w:rsidRPr="00357E6F">
        <w:rPr>
          <w:sz w:val="20"/>
          <w:szCs w:val="20"/>
        </w:rPr>
        <w:t>Сформулируйте основные утверждения автора. Выразите свое мнение по поводу утверждений автора и обоснуйте его.</w:t>
      </w:r>
    </w:p>
    <w:p w:rsidR="00CB6A3E" w:rsidRPr="00357E6F" w:rsidRDefault="00CB6A3E" w:rsidP="00077FC3">
      <w:pPr>
        <w:pStyle w:val="afff6"/>
        <w:numPr>
          <w:ilvl w:val="0"/>
          <w:numId w:val="71"/>
        </w:numPr>
        <w:tabs>
          <w:tab w:val="left" w:pos="1134"/>
          <w:tab w:val="left" w:pos="1260"/>
        </w:tabs>
        <w:ind w:left="0" w:firstLine="709"/>
        <w:rPr>
          <w:lang w:val="en-US"/>
        </w:rPr>
      </w:pPr>
      <w:r w:rsidRPr="00357E6F">
        <w:t xml:space="preserve">Напишите реферат-рецензию на статью: </w:t>
      </w:r>
      <w:proofErr w:type="spellStart"/>
      <w:r w:rsidRPr="00357E6F">
        <w:t>Стадник</w:t>
      </w:r>
      <w:proofErr w:type="spellEnd"/>
      <w:r w:rsidRPr="00357E6F">
        <w:t xml:space="preserve"> Мирослава Евгеньевна. Негативное воздействие компонентов транспортной системы на состояние окружающей среды // Научный диалог. </w:t>
      </w:r>
      <w:r w:rsidRPr="00357E6F">
        <w:rPr>
          <w:lang w:val="en-US"/>
        </w:rPr>
        <w:t>2013. № 12 (24). URL: http://cyberleninka.ru/article/n/negativnoe-vozdeystvie-komponentov-transportnoy-sistemy-na-sostoyanie-okruzhayuschey-sredy.</w:t>
      </w:r>
    </w:p>
    <w:p w:rsidR="00CB6A3E" w:rsidRPr="00357E6F" w:rsidRDefault="00CB6A3E" w:rsidP="00077FC3">
      <w:pPr>
        <w:numPr>
          <w:ilvl w:val="0"/>
          <w:numId w:val="71"/>
        </w:numPr>
        <w:tabs>
          <w:tab w:val="left" w:pos="828"/>
          <w:tab w:val="left" w:pos="1080"/>
          <w:tab w:val="left" w:pos="1134"/>
          <w:tab w:val="left" w:pos="1260"/>
        </w:tabs>
        <w:spacing w:before="0" w:beforeAutospacing="0" w:after="0" w:afterAutospacing="0"/>
        <w:ind w:left="0" w:firstLine="709"/>
        <w:jc w:val="both"/>
        <w:rPr>
          <w:sz w:val="20"/>
          <w:szCs w:val="20"/>
        </w:rPr>
      </w:pPr>
      <w:r w:rsidRPr="00357E6F">
        <w:rPr>
          <w:sz w:val="20"/>
          <w:szCs w:val="20"/>
        </w:rPr>
        <w:t>Сформулируйте основные утверждения автора. Выразите свое мнение по поводу утверждений автора и обоснуйте его.</w:t>
      </w:r>
    </w:p>
    <w:p w:rsidR="00CB6A3E" w:rsidRPr="00357E6F" w:rsidRDefault="00CB6A3E" w:rsidP="00077FC3">
      <w:pPr>
        <w:pStyle w:val="afff6"/>
        <w:numPr>
          <w:ilvl w:val="0"/>
          <w:numId w:val="71"/>
        </w:numPr>
        <w:tabs>
          <w:tab w:val="left" w:pos="1134"/>
          <w:tab w:val="left" w:pos="1260"/>
        </w:tabs>
        <w:ind w:left="0" w:firstLine="709"/>
        <w:rPr>
          <w:lang w:val="en-US"/>
        </w:rPr>
      </w:pPr>
      <w:r w:rsidRPr="00357E6F">
        <w:t xml:space="preserve">Напишите реферат-рецензию на статью: Чуйков Юрий Сергеевич Что такое «Экология </w:t>
      </w:r>
      <w:proofErr w:type="spellStart"/>
      <w:r w:rsidRPr="00357E6F">
        <w:t>техносферы</w:t>
      </w:r>
      <w:proofErr w:type="spellEnd"/>
      <w:r w:rsidRPr="00357E6F">
        <w:t xml:space="preserve">»? // Астраханский вестник экологического образования. </w:t>
      </w:r>
      <w:r w:rsidRPr="00357E6F">
        <w:rPr>
          <w:lang w:val="en-US"/>
        </w:rPr>
        <w:t>2012. № 4. URL: http://cyberleninka.ru/article/n/chto-takoe-ekologiya-tehnosfery.</w:t>
      </w:r>
    </w:p>
    <w:p w:rsidR="00CB6A3E" w:rsidRPr="00357E6F" w:rsidRDefault="00CB6A3E" w:rsidP="00077FC3">
      <w:pPr>
        <w:numPr>
          <w:ilvl w:val="0"/>
          <w:numId w:val="71"/>
        </w:numPr>
        <w:tabs>
          <w:tab w:val="left" w:pos="828"/>
          <w:tab w:val="left" w:pos="1080"/>
          <w:tab w:val="left" w:pos="1134"/>
          <w:tab w:val="left" w:pos="1260"/>
        </w:tabs>
        <w:spacing w:before="0" w:beforeAutospacing="0" w:after="0" w:afterAutospacing="0"/>
        <w:ind w:left="0" w:firstLine="709"/>
        <w:jc w:val="both"/>
        <w:rPr>
          <w:sz w:val="20"/>
          <w:szCs w:val="20"/>
        </w:rPr>
      </w:pPr>
      <w:r w:rsidRPr="00357E6F">
        <w:rPr>
          <w:sz w:val="20"/>
          <w:szCs w:val="20"/>
        </w:rPr>
        <w:t>Сформулируйте основные утверждения автора. Выразите свое мнение по поводу утверждений автора и обоснуйте его.</w:t>
      </w:r>
    </w:p>
    <w:p w:rsidR="00CB6A3E" w:rsidRPr="00357E6F" w:rsidRDefault="00CB6A3E" w:rsidP="00077FC3">
      <w:pPr>
        <w:pStyle w:val="afff6"/>
        <w:numPr>
          <w:ilvl w:val="0"/>
          <w:numId w:val="71"/>
        </w:numPr>
        <w:tabs>
          <w:tab w:val="left" w:pos="1134"/>
          <w:tab w:val="left" w:pos="1260"/>
        </w:tabs>
        <w:ind w:left="0" w:firstLine="709"/>
        <w:rPr>
          <w:lang w:val="en-US"/>
        </w:rPr>
      </w:pPr>
      <w:r w:rsidRPr="00357E6F">
        <w:lastRenderedPageBreak/>
        <w:t xml:space="preserve">Напишите реферат-рецензию на статью: Балданова Лена Петровна, Чупров Сергей Витальевич. Влияние качества атмосферного воздуха на состояние здоровья населения в Иркутской области // Известия ИГЭА. 2013. </w:t>
      </w:r>
      <w:r w:rsidRPr="00357E6F">
        <w:rPr>
          <w:lang w:val="en-US"/>
        </w:rPr>
        <w:t>№ 1. URL: http://cyberleninka.ru/article/n/vliyanie-kachestva-atmosfernogo-vozduha-na-sostoyanie-zdorovya-naseleniya-v-irkutskoy-oblasti.</w:t>
      </w:r>
    </w:p>
    <w:p w:rsidR="00CB6A3E" w:rsidRPr="00357E6F" w:rsidRDefault="00CB6A3E" w:rsidP="00077FC3">
      <w:pPr>
        <w:numPr>
          <w:ilvl w:val="0"/>
          <w:numId w:val="71"/>
        </w:numPr>
        <w:tabs>
          <w:tab w:val="left" w:pos="828"/>
          <w:tab w:val="left" w:pos="1080"/>
          <w:tab w:val="left" w:pos="1134"/>
          <w:tab w:val="left" w:pos="1260"/>
        </w:tabs>
        <w:spacing w:before="0" w:beforeAutospacing="0" w:after="0" w:afterAutospacing="0"/>
        <w:ind w:left="0" w:firstLine="709"/>
        <w:jc w:val="both"/>
        <w:rPr>
          <w:sz w:val="20"/>
          <w:szCs w:val="20"/>
        </w:rPr>
      </w:pPr>
      <w:r w:rsidRPr="00357E6F">
        <w:rPr>
          <w:sz w:val="20"/>
          <w:szCs w:val="20"/>
        </w:rPr>
        <w:t>Сформулируйте основные утверждения автора. Выразите свое мнение по поводу утверждений автора и обоснуйте его.</w:t>
      </w:r>
    </w:p>
    <w:p w:rsidR="00CB6A3E" w:rsidRPr="00357E6F" w:rsidRDefault="00CB6A3E" w:rsidP="00077FC3">
      <w:pPr>
        <w:numPr>
          <w:ilvl w:val="0"/>
          <w:numId w:val="71"/>
        </w:numPr>
        <w:tabs>
          <w:tab w:val="left" w:pos="1080"/>
          <w:tab w:val="left" w:pos="1134"/>
          <w:tab w:val="left" w:pos="1260"/>
        </w:tabs>
        <w:spacing w:before="0" w:beforeAutospacing="0" w:after="0" w:afterAutospacing="0"/>
        <w:ind w:left="0" w:firstLine="709"/>
        <w:jc w:val="both"/>
        <w:rPr>
          <w:sz w:val="20"/>
          <w:szCs w:val="20"/>
          <w:lang w:val="en-US"/>
        </w:rPr>
      </w:pPr>
      <w:r w:rsidRPr="00357E6F">
        <w:rPr>
          <w:sz w:val="20"/>
          <w:szCs w:val="20"/>
        </w:rPr>
        <w:t xml:space="preserve">Напишите реферат-рецензию на статью: </w:t>
      </w:r>
      <w:proofErr w:type="spellStart"/>
      <w:r w:rsidRPr="00357E6F">
        <w:rPr>
          <w:sz w:val="20"/>
          <w:szCs w:val="20"/>
        </w:rPr>
        <w:t>Чикенева</w:t>
      </w:r>
      <w:proofErr w:type="spellEnd"/>
      <w:r w:rsidRPr="00357E6F">
        <w:rPr>
          <w:sz w:val="20"/>
          <w:szCs w:val="20"/>
        </w:rPr>
        <w:t xml:space="preserve"> Ирина Валерьевна. Последствия влияния тяжелых металлов на окружающую среду в зоне воздействия промышленных предприятий // Концепт. </w:t>
      </w:r>
      <w:r w:rsidRPr="00357E6F">
        <w:rPr>
          <w:sz w:val="20"/>
          <w:szCs w:val="20"/>
          <w:lang w:val="en-US"/>
        </w:rPr>
        <w:t>2013. № 12 (28). URL: http://cyberleninka.ru/article/n/posledstviya-vliyaniya-tyazhelyh-metallov-na-okruzhayuschuyu-sredu-v-zone-vozdeystviya-promyshlennyh-predpriyatiy.</w:t>
      </w:r>
    </w:p>
    <w:p w:rsidR="00CB6A3E" w:rsidRPr="00357E6F" w:rsidRDefault="00CB6A3E" w:rsidP="00077FC3">
      <w:pPr>
        <w:numPr>
          <w:ilvl w:val="0"/>
          <w:numId w:val="71"/>
        </w:numPr>
        <w:tabs>
          <w:tab w:val="left" w:pos="828"/>
          <w:tab w:val="left" w:pos="1080"/>
          <w:tab w:val="left" w:pos="1134"/>
          <w:tab w:val="left" w:pos="1260"/>
        </w:tabs>
        <w:spacing w:before="0" w:beforeAutospacing="0" w:after="0" w:afterAutospacing="0"/>
        <w:ind w:left="0" w:firstLine="709"/>
        <w:jc w:val="both"/>
        <w:rPr>
          <w:sz w:val="20"/>
          <w:szCs w:val="20"/>
        </w:rPr>
      </w:pPr>
      <w:r w:rsidRPr="00357E6F">
        <w:rPr>
          <w:sz w:val="20"/>
          <w:szCs w:val="20"/>
        </w:rPr>
        <w:t>Сформулируйте основные утверждения автора. Выразите свое мнение по поводу утверждений автора и обоснуйте его.</w:t>
      </w:r>
    </w:p>
    <w:p w:rsidR="00CB6A3E" w:rsidRPr="00357E6F" w:rsidRDefault="00CB6A3E" w:rsidP="00077FC3">
      <w:pPr>
        <w:numPr>
          <w:ilvl w:val="0"/>
          <w:numId w:val="71"/>
        </w:numPr>
        <w:tabs>
          <w:tab w:val="left" w:pos="1080"/>
          <w:tab w:val="left" w:pos="1134"/>
          <w:tab w:val="left" w:pos="1260"/>
        </w:tabs>
        <w:spacing w:before="0" w:beforeAutospacing="0" w:after="0" w:afterAutospacing="0"/>
        <w:ind w:left="0" w:firstLine="709"/>
        <w:jc w:val="both"/>
        <w:rPr>
          <w:sz w:val="20"/>
          <w:szCs w:val="20"/>
          <w:lang w:val="en-US"/>
        </w:rPr>
      </w:pPr>
      <w:r w:rsidRPr="00357E6F">
        <w:rPr>
          <w:sz w:val="20"/>
          <w:szCs w:val="20"/>
        </w:rPr>
        <w:t xml:space="preserve">Напишите реферат-рецензию на статью: Семенов Анатолий Васильевич. Обоснование предельно допустимых норм на индукцию магнитных полей промышленной частоты для человека // Известия ТПУ. 2012. </w:t>
      </w:r>
      <w:r w:rsidRPr="00357E6F">
        <w:rPr>
          <w:sz w:val="20"/>
          <w:szCs w:val="20"/>
          <w:lang w:val="en-US"/>
        </w:rPr>
        <w:t xml:space="preserve">№ 1. URL: http://cyberleninka.ru/article/n/obosnovanie-predelno-dopustimyh-norm-na-induktsiyu-magnitnyh-poley-promyshlennoy-chastoty-dlya-cheloveka. </w:t>
      </w:r>
    </w:p>
    <w:p w:rsidR="00CB6A3E" w:rsidRPr="00357E6F" w:rsidRDefault="00CB6A3E" w:rsidP="00077FC3">
      <w:pPr>
        <w:numPr>
          <w:ilvl w:val="0"/>
          <w:numId w:val="71"/>
        </w:numPr>
        <w:tabs>
          <w:tab w:val="left" w:pos="828"/>
          <w:tab w:val="left" w:pos="1080"/>
          <w:tab w:val="left" w:pos="1134"/>
          <w:tab w:val="left" w:pos="1260"/>
        </w:tabs>
        <w:spacing w:before="0" w:beforeAutospacing="0" w:after="0" w:afterAutospacing="0"/>
        <w:ind w:left="0" w:firstLine="709"/>
        <w:jc w:val="both"/>
        <w:rPr>
          <w:sz w:val="20"/>
          <w:szCs w:val="20"/>
        </w:rPr>
      </w:pPr>
      <w:r w:rsidRPr="00357E6F">
        <w:rPr>
          <w:sz w:val="20"/>
          <w:szCs w:val="20"/>
        </w:rPr>
        <w:t>Сформулируйте основные утверждения автора. Выразите свое мнение по поводу утверждений автора и обоснуйте его.</w:t>
      </w:r>
    </w:p>
    <w:p w:rsidR="00CB6A3E" w:rsidRPr="00357E6F" w:rsidRDefault="00CB6A3E" w:rsidP="00CB6A3E">
      <w:pPr>
        <w:tabs>
          <w:tab w:val="left" w:pos="1080"/>
          <w:tab w:val="left" w:pos="1134"/>
        </w:tabs>
        <w:spacing w:before="0" w:beforeAutospacing="0" w:after="0" w:afterAutospacing="0"/>
        <w:ind w:firstLine="680"/>
        <w:jc w:val="both"/>
        <w:rPr>
          <w:b/>
          <w:sz w:val="20"/>
          <w:szCs w:val="20"/>
        </w:rPr>
      </w:pPr>
    </w:p>
    <w:p w:rsidR="00CB6A3E" w:rsidRPr="00357E6F" w:rsidRDefault="00CB6A3E" w:rsidP="00CB6A3E">
      <w:pPr>
        <w:tabs>
          <w:tab w:val="left" w:pos="1080"/>
        </w:tabs>
        <w:spacing w:before="0" w:beforeAutospacing="0" w:after="0" w:afterAutospacing="0"/>
        <w:ind w:firstLine="709"/>
        <w:rPr>
          <w:b/>
          <w:sz w:val="20"/>
          <w:szCs w:val="20"/>
        </w:rPr>
      </w:pPr>
      <w:r w:rsidRPr="00357E6F">
        <w:rPr>
          <w:b/>
          <w:sz w:val="20"/>
          <w:szCs w:val="20"/>
        </w:rPr>
        <w:t xml:space="preserve">Раздел 2 </w:t>
      </w:r>
      <w:r w:rsidRPr="00357E6F">
        <w:rPr>
          <w:b/>
          <w:iCs/>
          <w:sz w:val="20"/>
          <w:szCs w:val="20"/>
        </w:rPr>
        <w:t>«Безопасность в чрезвычайных ситуациях»</w:t>
      </w:r>
    </w:p>
    <w:p w:rsidR="00CB6A3E" w:rsidRPr="00357E6F" w:rsidRDefault="00CB6A3E" w:rsidP="00CB6A3E">
      <w:pPr>
        <w:tabs>
          <w:tab w:val="left" w:pos="1080"/>
          <w:tab w:val="left" w:pos="1134"/>
        </w:tabs>
        <w:spacing w:before="0" w:beforeAutospacing="0" w:after="0" w:afterAutospacing="0"/>
        <w:ind w:firstLine="709"/>
        <w:jc w:val="both"/>
        <w:rPr>
          <w:b/>
          <w:sz w:val="20"/>
          <w:szCs w:val="20"/>
        </w:rPr>
      </w:pPr>
      <w:r w:rsidRPr="00357E6F">
        <w:rPr>
          <w:b/>
          <w:sz w:val="20"/>
          <w:szCs w:val="20"/>
        </w:rPr>
        <w:t>Темы устного доклада</w:t>
      </w:r>
    </w:p>
    <w:p w:rsidR="00CB6A3E" w:rsidRPr="00357E6F" w:rsidRDefault="00CB6A3E" w:rsidP="00077FC3">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Системы восприятия человеком состояния внешней среды: характеристика органа зрения.</w:t>
      </w:r>
    </w:p>
    <w:p w:rsidR="00CB6A3E" w:rsidRPr="00357E6F" w:rsidRDefault="00CB6A3E" w:rsidP="00077FC3">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Системы восприятия человеком состояния внешней среды: характеристика органа слуха.</w:t>
      </w:r>
    </w:p>
    <w:p w:rsidR="00CB6A3E" w:rsidRPr="00357E6F" w:rsidRDefault="00CB6A3E" w:rsidP="00077FC3">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Системы восприятия человеком состояния внешней среды: характеристика органа обоняния.</w:t>
      </w:r>
    </w:p>
    <w:p w:rsidR="00CB6A3E" w:rsidRPr="00357E6F" w:rsidRDefault="00CB6A3E" w:rsidP="00077FC3">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Системы восприятия человеком состояния внешней среды: органов вкуса и осязания.</w:t>
      </w:r>
    </w:p>
    <w:p w:rsidR="00CB6A3E" w:rsidRPr="00357E6F" w:rsidRDefault="00CB6A3E" w:rsidP="00077FC3">
      <w:pPr>
        <w:numPr>
          <w:ilvl w:val="0"/>
          <w:numId w:val="72"/>
        </w:numPr>
        <w:tabs>
          <w:tab w:val="left" w:pos="720"/>
          <w:tab w:val="left" w:pos="1080"/>
        </w:tabs>
        <w:spacing w:before="0" w:beforeAutospacing="0" w:after="0" w:afterAutospacing="0"/>
        <w:ind w:left="0" w:firstLine="709"/>
        <w:jc w:val="both"/>
        <w:rPr>
          <w:bCs/>
          <w:sz w:val="20"/>
          <w:szCs w:val="20"/>
        </w:rPr>
      </w:pPr>
      <w:r w:rsidRPr="00357E6F">
        <w:rPr>
          <w:sz w:val="20"/>
          <w:szCs w:val="20"/>
        </w:rPr>
        <w:t xml:space="preserve">Области распространения и масштабы негативного влияния на человека </w:t>
      </w:r>
      <w:proofErr w:type="spellStart"/>
      <w:r w:rsidRPr="00357E6F">
        <w:rPr>
          <w:sz w:val="20"/>
          <w:szCs w:val="20"/>
        </w:rPr>
        <w:t>техносферы</w:t>
      </w:r>
      <w:proofErr w:type="spellEnd"/>
      <w:r w:rsidRPr="00357E6F">
        <w:rPr>
          <w:sz w:val="20"/>
          <w:szCs w:val="20"/>
        </w:rPr>
        <w:t>.</w:t>
      </w:r>
    </w:p>
    <w:p w:rsidR="00CB6A3E" w:rsidRPr="00357E6F" w:rsidRDefault="00CB6A3E" w:rsidP="00077FC3">
      <w:pPr>
        <w:numPr>
          <w:ilvl w:val="0"/>
          <w:numId w:val="72"/>
        </w:numPr>
        <w:tabs>
          <w:tab w:val="left" w:pos="720"/>
          <w:tab w:val="left" w:pos="1080"/>
        </w:tabs>
        <w:spacing w:before="0" w:beforeAutospacing="0" w:after="0" w:afterAutospacing="0"/>
        <w:ind w:left="0" w:firstLine="709"/>
        <w:jc w:val="both"/>
        <w:rPr>
          <w:bCs/>
          <w:sz w:val="20"/>
          <w:szCs w:val="20"/>
        </w:rPr>
      </w:pPr>
      <w:r w:rsidRPr="00357E6F">
        <w:rPr>
          <w:sz w:val="20"/>
          <w:szCs w:val="20"/>
        </w:rPr>
        <w:t>Механизм физиологического действия метеорологических условий на человека.</w:t>
      </w:r>
    </w:p>
    <w:p w:rsidR="00CB6A3E" w:rsidRPr="00357E6F" w:rsidRDefault="00CB6A3E" w:rsidP="00077FC3">
      <w:pPr>
        <w:numPr>
          <w:ilvl w:val="0"/>
          <w:numId w:val="72"/>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Способы нормирования содержания вредных веществ в воздухе рабочей зоны.</w:t>
      </w:r>
    </w:p>
    <w:p w:rsidR="00CB6A3E" w:rsidRPr="00357E6F" w:rsidRDefault="00CB6A3E" w:rsidP="00077FC3">
      <w:pPr>
        <w:numPr>
          <w:ilvl w:val="0"/>
          <w:numId w:val="72"/>
        </w:numPr>
        <w:tabs>
          <w:tab w:val="left" w:pos="720"/>
          <w:tab w:val="left" w:pos="1080"/>
        </w:tabs>
        <w:spacing w:before="0" w:beforeAutospacing="0" w:after="0" w:afterAutospacing="0"/>
        <w:ind w:left="0" w:firstLine="709"/>
        <w:jc w:val="both"/>
        <w:rPr>
          <w:bCs/>
          <w:sz w:val="20"/>
          <w:szCs w:val="20"/>
        </w:rPr>
      </w:pPr>
      <w:r w:rsidRPr="00357E6F">
        <w:rPr>
          <w:sz w:val="20"/>
          <w:szCs w:val="20"/>
        </w:rPr>
        <w:t>Негативное действие на человека промышленных вибраций, способы нормирования.</w:t>
      </w:r>
    </w:p>
    <w:p w:rsidR="00CB6A3E" w:rsidRPr="00357E6F" w:rsidRDefault="00CB6A3E" w:rsidP="00077FC3">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Неионизирующие электромагнитные поля и излучения, опасности, связанные с ними, способы нормирования.</w:t>
      </w:r>
    </w:p>
    <w:p w:rsidR="00CB6A3E" w:rsidRPr="00357E6F" w:rsidRDefault="00CB6A3E" w:rsidP="00077FC3">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Негативное действие инфра- и ультразвука, способы нормирования.</w:t>
      </w:r>
    </w:p>
    <w:p w:rsidR="00CB6A3E" w:rsidRPr="00357E6F" w:rsidRDefault="00CB6A3E" w:rsidP="00077FC3">
      <w:pPr>
        <w:numPr>
          <w:ilvl w:val="0"/>
          <w:numId w:val="72"/>
        </w:numPr>
        <w:tabs>
          <w:tab w:val="left" w:pos="720"/>
          <w:tab w:val="left" w:pos="1080"/>
        </w:tabs>
        <w:spacing w:before="0" w:beforeAutospacing="0" w:after="0" w:afterAutospacing="0"/>
        <w:ind w:left="0" w:firstLine="709"/>
        <w:jc w:val="both"/>
        <w:rPr>
          <w:sz w:val="20"/>
          <w:szCs w:val="20"/>
        </w:rPr>
      </w:pPr>
      <w:r w:rsidRPr="00357E6F">
        <w:rPr>
          <w:bCs/>
          <w:sz w:val="20"/>
          <w:szCs w:val="20"/>
        </w:rPr>
        <w:t>Лазерное излучение и опасности, связанные с ним.</w:t>
      </w:r>
    </w:p>
    <w:p w:rsidR="00CB6A3E" w:rsidRPr="00357E6F" w:rsidRDefault="00CB6A3E" w:rsidP="00077FC3">
      <w:pPr>
        <w:numPr>
          <w:ilvl w:val="0"/>
          <w:numId w:val="72"/>
        </w:numPr>
        <w:tabs>
          <w:tab w:val="left" w:pos="720"/>
          <w:tab w:val="left" w:pos="1080"/>
        </w:tabs>
        <w:spacing w:before="0" w:beforeAutospacing="0" w:after="0" w:afterAutospacing="0"/>
        <w:ind w:left="0" w:firstLine="709"/>
        <w:jc w:val="both"/>
        <w:rPr>
          <w:bCs/>
          <w:sz w:val="20"/>
          <w:szCs w:val="20"/>
        </w:rPr>
      </w:pPr>
      <w:r w:rsidRPr="00357E6F">
        <w:rPr>
          <w:bCs/>
          <w:sz w:val="20"/>
          <w:szCs w:val="20"/>
        </w:rPr>
        <w:t>Негативное действие электрического тока.</w:t>
      </w:r>
    </w:p>
    <w:p w:rsidR="00CB6A3E" w:rsidRPr="00357E6F" w:rsidRDefault="00CB6A3E" w:rsidP="00077FC3">
      <w:pPr>
        <w:numPr>
          <w:ilvl w:val="0"/>
          <w:numId w:val="72"/>
        </w:numPr>
        <w:tabs>
          <w:tab w:val="left" w:pos="720"/>
          <w:tab w:val="left" w:pos="1080"/>
        </w:tabs>
        <w:spacing w:before="0" w:beforeAutospacing="0" w:after="0" w:afterAutospacing="0"/>
        <w:ind w:left="0" w:firstLine="709"/>
        <w:jc w:val="both"/>
        <w:rPr>
          <w:bCs/>
          <w:sz w:val="20"/>
          <w:szCs w:val="20"/>
        </w:rPr>
      </w:pPr>
      <w:r w:rsidRPr="00357E6F">
        <w:rPr>
          <w:bCs/>
          <w:sz w:val="20"/>
          <w:szCs w:val="20"/>
        </w:rPr>
        <w:t>Виды освещения и способы нормирования освещенности рабочего места.</w:t>
      </w:r>
    </w:p>
    <w:p w:rsidR="00CB6A3E" w:rsidRPr="00357E6F" w:rsidRDefault="00CB6A3E" w:rsidP="00077FC3">
      <w:pPr>
        <w:numPr>
          <w:ilvl w:val="0"/>
          <w:numId w:val="72"/>
        </w:numPr>
        <w:tabs>
          <w:tab w:val="left" w:pos="720"/>
          <w:tab w:val="left" w:pos="1080"/>
        </w:tabs>
        <w:suppressAutoHyphens/>
        <w:spacing w:before="0" w:beforeAutospacing="0" w:after="0" w:afterAutospacing="0"/>
        <w:ind w:left="0" w:firstLine="709"/>
        <w:jc w:val="both"/>
        <w:rPr>
          <w:sz w:val="20"/>
          <w:szCs w:val="20"/>
        </w:rPr>
      </w:pPr>
      <w:r w:rsidRPr="00357E6F">
        <w:rPr>
          <w:bCs/>
          <w:sz w:val="20"/>
          <w:szCs w:val="20"/>
        </w:rPr>
        <w:t>Виды опасностей и варианты их реализации в повседневной жизнедеятельности человека.</w:t>
      </w:r>
    </w:p>
    <w:p w:rsidR="00CB6A3E" w:rsidRPr="00357E6F" w:rsidRDefault="00CB6A3E" w:rsidP="00077FC3">
      <w:pPr>
        <w:numPr>
          <w:ilvl w:val="0"/>
          <w:numId w:val="72"/>
        </w:numPr>
        <w:tabs>
          <w:tab w:val="left" w:pos="720"/>
          <w:tab w:val="left" w:pos="1080"/>
        </w:tabs>
        <w:spacing w:before="0" w:beforeAutospacing="0" w:after="0" w:afterAutospacing="0"/>
        <w:ind w:left="0" w:firstLine="709"/>
        <w:jc w:val="both"/>
        <w:rPr>
          <w:bCs/>
          <w:sz w:val="20"/>
          <w:szCs w:val="20"/>
        </w:rPr>
      </w:pPr>
      <w:r w:rsidRPr="00357E6F">
        <w:rPr>
          <w:bCs/>
          <w:sz w:val="20"/>
          <w:szCs w:val="20"/>
        </w:rPr>
        <w:t>Способы защиты человека от воздействия высоких температур.</w:t>
      </w:r>
    </w:p>
    <w:p w:rsidR="00CB6A3E" w:rsidRPr="00357E6F" w:rsidRDefault="00CB6A3E" w:rsidP="00077FC3">
      <w:pPr>
        <w:numPr>
          <w:ilvl w:val="0"/>
          <w:numId w:val="72"/>
        </w:numPr>
        <w:tabs>
          <w:tab w:val="left" w:pos="720"/>
          <w:tab w:val="left" w:pos="1080"/>
        </w:tabs>
        <w:spacing w:before="0" w:beforeAutospacing="0" w:after="0" w:afterAutospacing="0"/>
        <w:ind w:left="0" w:firstLine="709"/>
        <w:jc w:val="both"/>
        <w:rPr>
          <w:bCs/>
          <w:sz w:val="20"/>
          <w:szCs w:val="20"/>
        </w:rPr>
      </w:pPr>
      <w:r w:rsidRPr="00357E6F">
        <w:rPr>
          <w:bCs/>
          <w:sz w:val="20"/>
          <w:szCs w:val="20"/>
        </w:rPr>
        <w:t>Способы защиты человека от воздействия низких температур.</w:t>
      </w:r>
    </w:p>
    <w:p w:rsidR="00CB6A3E" w:rsidRPr="00357E6F" w:rsidRDefault="00CB6A3E" w:rsidP="00077FC3">
      <w:pPr>
        <w:numPr>
          <w:ilvl w:val="0"/>
          <w:numId w:val="72"/>
        </w:numPr>
        <w:tabs>
          <w:tab w:val="left" w:pos="720"/>
          <w:tab w:val="left" w:pos="1080"/>
        </w:tabs>
        <w:spacing w:before="0" w:beforeAutospacing="0" w:after="0" w:afterAutospacing="0"/>
        <w:ind w:left="0" w:firstLine="709"/>
        <w:jc w:val="both"/>
        <w:rPr>
          <w:bCs/>
          <w:sz w:val="20"/>
          <w:szCs w:val="20"/>
        </w:rPr>
      </w:pPr>
      <w:r w:rsidRPr="00357E6F">
        <w:rPr>
          <w:bCs/>
          <w:sz w:val="20"/>
          <w:szCs w:val="20"/>
        </w:rPr>
        <w:t>Основные варианты построения систем вентиляции промышленного помещения.</w:t>
      </w:r>
    </w:p>
    <w:p w:rsidR="00CB6A3E" w:rsidRPr="00357E6F" w:rsidRDefault="00CB6A3E" w:rsidP="00077FC3">
      <w:pPr>
        <w:numPr>
          <w:ilvl w:val="0"/>
          <w:numId w:val="72"/>
        </w:numPr>
        <w:tabs>
          <w:tab w:val="left" w:pos="720"/>
          <w:tab w:val="left" w:pos="1080"/>
        </w:tabs>
        <w:spacing w:before="0" w:beforeAutospacing="0" w:after="0" w:afterAutospacing="0"/>
        <w:ind w:left="0" w:firstLine="709"/>
        <w:jc w:val="both"/>
        <w:rPr>
          <w:bCs/>
          <w:sz w:val="20"/>
          <w:szCs w:val="20"/>
        </w:rPr>
      </w:pPr>
      <w:r w:rsidRPr="00357E6F">
        <w:rPr>
          <w:bCs/>
          <w:sz w:val="20"/>
          <w:szCs w:val="20"/>
        </w:rPr>
        <w:t>Основные варианты построения систем кондиционирования промышленных помещений.</w:t>
      </w:r>
    </w:p>
    <w:p w:rsidR="00CB6A3E" w:rsidRPr="00357E6F" w:rsidRDefault="00CB6A3E" w:rsidP="00077FC3">
      <w:pPr>
        <w:numPr>
          <w:ilvl w:val="0"/>
          <w:numId w:val="72"/>
        </w:numPr>
        <w:tabs>
          <w:tab w:val="left" w:pos="720"/>
          <w:tab w:val="left" w:pos="1080"/>
        </w:tabs>
        <w:spacing w:before="0" w:beforeAutospacing="0" w:after="0" w:afterAutospacing="0"/>
        <w:ind w:left="0" w:firstLine="709"/>
        <w:jc w:val="both"/>
        <w:rPr>
          <w:bCs/>
          <w:sz w:val="20"/>
          <w:szCs w:val="20"/>
        </w:rPr>
      </w:pPr>
      <w:r w:rsidRPr="00357E6F">
        <w:rPr>
          <w:bCs/>
          <w:sz w:val="20"/>
          <w:szCs w:val="20"/>
        </w:rPr>
        <w:t xml:space="preserve">Основные варианты сочетанного действия на человека вредных факторов </w:t>
      </w:r>
      <w:proofErr w:type="spellStart"/>
      <w:r w:rsidRPr="00357E6F">
        <w:rPr>
          <w:bCs/>
          <w:sz w:val="20"/>
          <w:szCs w:val="20"/>
        </w:rPr>
        <w:t>техносферы</w:t>
      </w:r>
      <w:proofErr w:type="spellEnd"/>
      <w:r w:rsidRPr="00357E6F">
        <w:rPr>
          <w:bCs/>
          <w:sz w:val="20"/>
          <w:szCs w:val="20"/>
        </w:rPr>
        <w:t>.</w:t>
      </w:r>
    </w:p>
    <w:p w:rsidR="00CB6A3E" w:rsidRPr="00357E6F" w:rsidRDefault="00CB6A3E" w:rsidP="00077FC3">
      <w:pPr>
        <w:numPr>
          <w:ilvl w:val="0"/>
          <w:numId w:val="72"/>
        </w:numPr>
        <w:tabs>
          <w:tab w:val="left" w:pos="720"/>
          <w:tab w:val="left" w:pos="1080"/>
        </w:tabs>
        <w:spacing w:before="0" w:beforeAutospacing="0" w:after="0" w:afterAutospacing="0"/>
        <w:ind w:left="0" w:firstLine="709"/>
        <w:jc w:val="both"/>
        <w:rPr>
          <w:bCs/>
          <w:sz w:val="20"/>
          <w:szCs w:val="20"/>
        </w:rPr>
      </w:pPr>
      <w:r w:rsidRPr="00357E6F">
        <w:rPr>
          <w:bCs/>
          <w:sz w:val="20"/>
          <w:szCs w:val="20"/>
        </w:rPr>
        <w:t>Основное содержание понятия безопасности объекта защиты. Защитное зонирование.</w:t>
      </w:r>
    </w:p>
    <w:p w:rsidR="00CB6A3E" w:rsidRPr="00357E6F" w:rsidRDefault="00CB6A3E" w:rsidP="00077FC3">
      <w:pPr>
        <w:numPr>
          <w:ilvl w:val="0"/>
          <w:numId w:val="72"/>
        </w:numPr>
        <w:tabs>
          <w:tab w:val="left" w:pos="720"/>
          <w:tab w:val="left" w:pos="1080"/>
        </w:tabs>
        <w:spacing w:before="0" w:beforeAutospacing="0" w:after="0" w:afterAutospacing="0"/>
        <w:ind w:left="0" w:firstLine="709"/>
        <w:jc w:val="both"/>
        <w:rPr>
          <w:bCs/>
          <w:sz w:val="20"/>
          <w:szCs w:val="20"/>
        </w:rPr>
      </w:pPr>
      <w:r w:rsidRPr="00357E6F">
        <w:rPr>
          <w:bCs/>
          <w:sz w:val="20"/>
          <w:szCs w:val="20"/>
        </w:rPr>
        <w:t xml:space="preserve">Опасности, возникающие при энергетических загрязнениях </w:t>
      </w:r>
      <w:proofErr w:type="spellStart"/>
      <w:r w:rsidRPr="00357E6F">
        <w:rPr>
          <w:bCs/>
          <w:sz w:val="20"/>
          <w:szCs w:val="20"/>
        </w:rPr>
        <w:t>техносферы</w:t>
      </w:r>
      <w:proofErr w:type="spellEnd"/>
      <w:r w:rsidRPr="00357E6F">
        <w:rPr>
          <w:bCs/>
          <w:sz w:val="20"/>
          <w:szCs w:val="20"/>
        </w:rPr>
        <w:t>.</w:t>
      </w:r>
    </w:p>
    <w:p w:rsidR="00CB6A3E" w:rsidRPr="00357E6F" w:rsidRDefault="00CB6A3E" w:rsidP="00077FC3">
      <w:pPr>
        <w:numPr>
          <w:ilvl w:val="0"/>
          <w:numId w:val="72"/>
        </w:numPr>
        <w:tabs>
          <w:tab w:val="left" w:pos="720"/>
          <w:tab w:val="left" w:pos="1080"/>
        </w:tabs>
        <w:spacing w:before="0" w:beforeAutospacing="0" w:after="0" w:afterAutospacing="0"/>
        <w:ind w:left="0" w:firstLine="709"/>
        <w:jc w:val="both"/>
        <w:rPr>
          <w:bCs/>
          <w:sz w:val="20"/>
          <w:szCs w:val="20"/>
        </w:rPr>
      </w:pPr>
      <w:r w:rsidRPr="00357E6F">
        <w:rPr>
          <w:bCs/>
          <w:sz w:val="20"/>
          <w:szCs w:val="20"/>
        </w:rPr>
        <w:t>Основные негативные факторы производственной среды.</w:t>
      </w:r>
    </w:p>
    <w:p w:rsidR="00CB6A3E" w:rsidRPr="00357E6F" w:rsidRDefault="00CB6A3E" w:rsidP="00077FC3">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Типовые схемы воздействия опасностей </w:t>
      </w:r>
      <w:proofErr w:type="spellStart"/>
      <w:r w:rsidRPr="00357E6F">
        <w:rPr>
          <w:sz w:val="20"/>
          <w:szCs w:val="20"/>
        </w:rPr>
        <w:t>техносферы</w:t>
      </w:r>
      <w:proofErr w:type="spellEnd"/>
      <w:r w:rsidRPr="00357E6F">
        <w:rPr>
          <w:sz w:val="20"/>
          <w:szCs w:val="20"/>
        </w:rPr>
        <w:t xml:space="preserve"> на человека и природу.</w:t>
      </w:r>
    </w:p>
    <w:p w:rsidR="00CB6A3E" w:rsidRPr="00357E6F" w:rsidRDefault="00CB6A3E" w:rsidP="00077FC3">
      <w:pPr>
        <w:numPr>
          <w:ilvl w:val="0"/>
          <w:numId w:val="72"/>
        </w:numPr>
        <w:tabs>
          <w:tab w:val="left" w:pos="720"/>
          <w:tab w:val="left" w:pos="1080"/>
        </w:tabs>
        <w:spacing w:before="0" w:beforeAutospacing="0" w:after="0" w:afterAutospacing="0"/>
        <w:ind w:left="0" w:firstLine="709"/>
        <w:jc w:val="both"/>
        <w:rPr>
          <w:bCs/>
          <w:sz w:val="20"/>
          <w:szCs w:val="20"/>
        </w:rPr>
      </w:pPr>
      <w:r w:rsidRPr="00357E6F">
        <w:rPr>
          <w:bCs/>
          <w:sz w:val="20"/>
          <w:szCs w:val="20"/>
        </w:rPr>
        <w:t>Виды взаимосвязей человека-оператора с технической системой.</w:t>
      </w:r>
    </w:p>
    <w:p w:rsidR="00CB6A3E" w:rsidRPr="00357E6F" w:rsidRDefault="00CB6A3E" w:rsidP="00077FC3">
      <w:pPr>
        <w:numPr>
          <w:ilvl w:val="0"/>
          <w:numId w:val="72"/>
        </w:numPr>
        <w:tabs>
          <w:tab w:val="left" w:pos="720"/>
          <w:tab w:val="left" w:pos="1080"/>
        </w:tabs>
        <w:spacing w:before="0" w:beforeAutospacing="0" w:after="0" w:afterAutospacing="0"/>
        <w:ind w:left="0" w:firstLine="709"/>
        <w:jc w:val="both"/>
        <w:rPr>
          <w:bCs/>
          <w:sz w:val="20"/>
          <w:szCs w:val="20"/>
        </w:rPr>
      </w:pPr>
      <w:r w:rsidRPr="00357E6F">
        <w:rPr>
          <w:bCs/>
          <w:sz w:val="20"/>
          <w:szCs w:val="20"/>
        </w:rPr>
        <w:t>Механизм восприятия внешних воздействий человеком-оператором и возникновение его ошибочных реакций.</w:t>
      </w:r>
    </w:p>
    <w:p w:rsidR="00CB6A3E" w:rsidRPr="00357E6F" w:rsidRDefault="00CB6A3E" w:rsidP="00077FC3">
      <w:pPr>
        <w:numPr>
          <w:ilvl w:val="0"/>
          <w:numId w:val="72"/>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Вредные вещества и их токсикологическая классификация.</w:t>
      </w:r>
    </w:p>
    <w:p w:rsidR="00CB6A3E" w:rsidRPr="00357E6F" w:rsidRDefault="00CB6A3E" w:rsidP="00077FC3">
      <w:pPr>
        <w:numPr>
          <w:ilvl w:val="0"/>
          <w:numId w:val="72"/>
        </w:numPr>
        <w:tabs>
          <w:tab w:val="left" w:pos="720"/>
          <w:tab w:val="left" w:pos="1080"/>
        </w:tabs>
        <w:spacing w:before="0" w:beforeAutospacing="0" w:after="0" w:afterAutospacing="0"/>
        <w:ind w:left="0" w:firstLine="709"/>
        <w:jc w:val="both"/>
        <w:rPr>
          <w:bCs/>
          <w:sz w:val="20"/>
          <w:szCs w:val="20"/>
        </w:rPr>
      </w:pPr>
      <w:r w:rsidRPr="00357E6F">
        <w:rPr>
          <w:bCs/>
          <w:sz w:val="20"/>
          <w:szCs w:val="20"/>
        </w:rPr>
        <w:t xml:space="preserve">Основные способы </w:t>
      </w:r>
      <w:proofErr w:type="spellStart"/>
      <w:r w:rsidRPr="00357E6F">
        <w:rPr>
          <w:bCs/>
          <w:sz w:val="20"/>
          <w:szCs w:val="20"/>
        </w:rPr>
        <w:t>взрывозащиты</w:t>
      </w:r>
      <w:proofErr w:type="spellEnd"/>
      <w:r w:rsidRPr="00357E6F">
        <w:rPr>
          <w:bCs/>
          <w:sz w:val="20"/>
          <w:szCs w:val="20"/>
        </w:rPr>
        <w:t xml:space="preserve"> технологического оборудования.</w:t>
      </w:r>
    </w:p>
    <w:p w:rsidR="00CB6A3E" w:rsidRPr="00357E6F" w:rsidRDefault="00CB6A3E" w:rsidP="00077FC3">
      <w:pPr>
        <w:numPr>
          <w:ilvl w:val="0"/>
          <w:numId w:val="72"/>
        </w:numPr>
        <w:tabs>
          <w:tab w:val="left" w:pos="720"/>
          <w:tab w:val="left" w:pos="1080"/>
        </w:tabs>
        <w:spacing w:before="0" w:beforeAutospacing="0" w:after="0" w:afterAutospacing="0"/>
        <w:ind w:left="0" w:firstLine="709"/>
        <w:jc w:val="both"/>
        <w:rPr>
          <w:bCs/>
          <w:sz w:val="20"/>
          <w:szCs w:val="20"/>
        </w:rPr>
      </w:pPr>
      <w:r w:rsidRPr="00357E6F">
        <w:rPr>
          <w:bCs/>
          <w:sz w:val="20"/>
          <w:szCs w:val="20"/>
        </w:rPr>
        <w:t xml:space="preserve">Основные способы защиты от механического </w:t>
      </w:r>
      <w:proofErr w:type="spellStart"/>
      <w:r w:rsidRPr="00357E6F">
        <w:rPr>
          <w:bCs/>
          <w:sz w:val="20"/>
          <w:szCs w:val="20"/>
        </w:rPr>
        <w:t>травмирования</w:t>
      </w:r>
      <w:proofErr w:type="spellEnd"/>
      <w:r w:rsidRPr="00357E6F">
        <w:rPr>
          <w:bCs/>
          <w:sz w:val="20"/>
          <w:szCs w:val="20"/>
        </w:rPr>
        <w:t>.</w:t>
      </w:r>
    </w:p>
    <w:p w:rsidR="00CB6A3E" w:rsidRPr="00357E6F" w:rsidRDefault="00CB6A3E" w:rsidP="00077FC3">
      <w:pPr>
        <w:numPr>
          <w:ilvl w:val="0"/>
          <w:numId w:val="72"/>
        </w:numPr>
        <w:tabs>
          <w:tab w:val="left" w:pos="720"/>
          <w:tab w:val="left" w:pos="1080"/>
        </w:tabs>
        <w:spacing w:before="0" w:beforeAutospacing="0" w:after="0" w:afterAutospacing="0"/>
        <w:ind w:left="0" w:firstLine="709"/>
        <w:jc w:val="both"/>
        <w:rPr>
          <w:bCs/>
          <w:sz w:val="20"/>
          <w:szCs w:val="20"/>
        </w:rPr>
      </w:pPr>
      <w:r w:rsidRPr="00357E6F">
        <w:rPr>
          <w:bCs/>
          <w:sz w:val="20"/>
          <w:szCs w:val="20"/>
        </w:rPr>
        <w:t>Основные способы защиты от опасностей автоматизированного и роботизированного производства.</w:t>
      </w:r>
    </w:p>
    <w:p w:rsidR="00CB6A3E" w:rsidRPr="00357E6F" w:rsidRDefault="00CB6A3E" w:rsidP="00077FC3">
      <w:pPr>
        <w:numPr>
          <w:ilvl w:val="0"/>
          <w:numId w:val="72"/>
        </w:numPr>
        <w:tabs>
          <w:tab w:val="left" w:pos="720"/>
          <w:tab w:val="left" w:pos="1080"/>
        </w:tabs>
        <w:spacing w:before="0" w:beforeAutospacing="0" w:after="0" w:afterAutospacing="0"/>
        <w:ind w:left="0" w:firstLine="709"/>
        <w:jc w:val="both"/>
        <w:rPr>
          <w:bCs/>
          <w:sz w:val="20"/>
          <w:szCs w:val="20"/>
        </w:rPr>
      </w:pPr>
      <w:r w:rsidRPr="00357E6F">
        <w:rPr>
          <w:bCs/>
          <w:sz w:val="20"/>
          <w:szCs w:val="20"/>
        </w:rPr>
        <w:t>Основные способы защиты от акустических воздействий.</w:t>
      </w:r>
    </w:p>
    <w:p w:rsidR="00CB6A3E" w:rsidRPr="00357E6F" w:rsidRDefault="00CB6A3E" w:rsidP="00077FC3">
      <w:pPr>
        <w:numPr>
          <w:ilvl w:val="0"/>
          <w:numId w:val="72"/>
        </w:numPr>
        <w:tabs>
          <w:tab w:val="left" w:pos="720"/>
          <w:tab w:val="left" w:pos="1080"/>
        </w:tabs>
        <w:spacing w:before="0" w:beforeAutospacing="0" w:after="0" w:afterAutospacing="0"/>
        <w:ind w:left="0" w:firstLine="709"/>
        <w:jc w:val="both"/>
        <w:rPr>
          <w:bCs/>
          <w:sz w:val="20"/>
          <w:szCs w:val="20"/>
        </w:rPr>
      </w:pPr>
      <w:r w:rsidRPr="00357E6F">
        <w:rPr>
          <w:bCs/>
          <w:sz w:val="20"/>
          <w:szCs w:val="20"/>
        </w:rPr>
        <w:t>Основные способы защиты от неионизирующих электромагнитных полей и излучений.</w:t>
      </w:r>
    </w:p>
    <w:p w:rsidR="00CB6A3E" w:rsidRPr="00357E6F" w:rsidRDefault="00CB6A3E" w:rsidP="00077FC3">
      <w:pPr>
        <w:numPr>
          <w:ilvl w:val="0"/>
          <w:numId w:val="72"/>
        </w:numPr>
        <w:tabs>
          <w:tab w:val="left" w:pos="720"/>
          <w:tab w:val="left" w:pos="1080"/>
        </w:tabs>
        <w:spacing w:before="0" w:beforeAutospacing="0" w:after="0" w:afterAutospacing="0"/>
        <w:ind w:left="0" w:firstLine="709"/>
        <w:jc w:val="both"/>
        <w:rPr>
          <w:bCs/>
          <w:sz w:val="20"/>
          <w:szCs w:val="20"/>
        </w:rPr>
      </w:pPr>
      <w:r w:rsidRPr="00357E6F">
        <w:rPr>
          <w:bCs/>
          <w:sz w:val="20"/>
          <w:szCs w:val="20"/>
        </w:rPr>
        <w:t>Основные способы защиты от электромагнитных полей оптического диапазона.</w:t>
      </w:r>
    </w:p>
    <w:p w:rsidR="00CB6A3E" w:rsidRPr="00357E6F" w:rsidRDefault="00CB6A3E" w:rsidP="00077FC3">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Основные способы защиты от инфракрасного излучения.</w:t>
      </w:r>
    </w:p>
    <w:p w:rsidR="00CB6A3E" w:rsidRPr="00357E6F" w:rsidRDefault="00CB6A3E" w:rsidP="00077FC3">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Основные способы защиты от ультрафиолетового излучения.</w:t>
      </w:r>
    </w:p>
    <w:p w:rsidR="00CB6A3E" w:rsidRPr="00357E6F" w:rsidRDefault="00CB6A3E" w:rsidP="00077FC3">
      <w:pPr>
        <w:numPr>
          <w:ilvl w:val="0"/>
          <w:numId w:val="72"/>
        </w:numPr>
        <w:tabs>
          <w:tab w:val="left" w:pos="720"/>
          <w:tab w:val="left" w:pos="1080"/>
        </w:tabs>
        <w:spacing w:before="0" w:beforeAutospacing="0" w:after="0" w:afterAutospacing="0"/>
        <w:ind w:left="0" w:firstLine="709"/>
        <w:jc w:val="both"/>
        <w:rPr>
          <w:bCs/>
          <w:sz w:val="20"/>
          <w:szCs w:val="20"/>
        </w:rPr>
      </w:pPr>
      <w:r w:rsidRPr="00357E6F">
        <w:rPr>
          <w:bCs/>
          <w:sz w:val="20"/>
          <w:szCs w:val="20"/>
        </w:rPr>
        <w:t>Основные способы защиты от ионизирующих излучений.</w:t>
      </w:r>
    </w:p>
    <w:p w:rsidR="00CB6A3E" w:rsidRPr="00357E6F" w:rsidRDefault="00CB6A3E" w:rsidP="00831DFC">
      <w:pPr>
        <w:pStyle w:val="1c"/>
        <w:keepNext/>
        <w:tabs>
          <w:tab w:val="right" w:leader="dot" w:pos="9600"/>
        </w:tabs>
        <w:spacing w:before="0" w:beforeAutospacing="0" w:after="0" w:afterAutospacing="0"/>
        <w:ind w:left="0"/>
        <w:rPr>
          <w:b/>
          <w:bCs/>
          <w:kern w:val="32"/>
          <w:sz w:val="20"/>
        </w:rPr>
      </w:pPr>
    </w:p>
    <w:p w:rsidR="00CB6A3E" w:rsidRPr="00357E6F" w:rsidRDefault="00831DFC" w:rsidP="00CB6A3E">
      <w:pPr>
        <w:pStyle w:val="1c"/>
        <w:keepNext/>
        <w:tabs>
          <w:tab w:val="right" w:leader="dot" w:pos="9600"/>
        </w:tabs>
        <w:spacing w:before="0" w:beforeAutospacing="0" w:after="0" w:afterAutospacing="0"/>
        <w:ind w:left="0" w:firstLine="709"/>
        <w:rPr>
          <w:b/>
          <w:bCs/>
          <w:kern w:val="32"/>
          <w:sz w:val="20"/>
        </w:rPr>
      </w:pPr>
      <w:r>
        <w:rPr>
          <w:b/>
          <w:bCs/>
          <w:kern w:val="32"/>
          <w:sz w:val="20"/>
        </w:rPr>
        <w:t>7</w:t>
      </w:r>
      <w:r w:rsidR="00CB6A3E" w:rsidRPr="00357E6F">
        <w:rPr>
          <w:b/>
          <w:bCs/>
          <w:kern w:val="32"/>
          <w:sz w:val="20"/>
        </w:rPr>
        <w:t>. Учебно-методическое и информационное обеспечение дисциплины</w:t>
      </w:r>
    </w:p>
    <w:p w:rsidR="00CB6A3E" w:rsidRPr="00357E6F" w:rsidRDefault="00831DFC" w:rsidP="00CB6A3E">
      <w:pPr>
        <w:tabs>
          <w:tab w:val="left" w:pos="993"/>
        </w:tabs>
        <w:spacing w:before="0" w:beforeAutospacing="0" w:after="0" w:afterAutospacing="0"/>
        <w:ind w:firstLine="680"/>
        <w:rPr>
          <w:b/>
          <w:sz w:val="20"/>
          <w:szCs w:val="20"/>
        </w:rPr>
      </w:pPr>
      <w:r>
        <w:rPr>
          <w:b/>
          <w:sz w:val="20"/>
          <w:szCs w:val="20"/>
        </w:rPr>
        <w:t>7</w:t>
      </w:r>
      <w:r w:rsidR="00CB6A3E" w:rsidRPr="00357E6F">
        <w:rPr>
          <w:b/>
          <w:sz w:val="20"/>
          <w:szCs w:val="20"/>
        </w:rPr>
        <w:t xml:space="preserve">.1. Рекомендуемая литература </w:t>
      </w:r>
    </w:p>
    <w:p w:rsidR="00CB6A3E" w:rsidRPr="00357E6F" w:rsidRDefault="00CB6A3E" w:rsidP="00CB6A3E">
      <w:pPr>
        <w:tabs>
          <w:tab w:val="left" w:pos="900"/>
          <w:tab w:val="left" w:pos="993"/>
        </w:tabs>
        <w:suppressAutoHyphens/>
        <w:spacing w:before="0" w:beforeAutospacing="0" w:after="0" w:afterAutospacing="0"/>
        <w:ind w:firstLine="680"/>
        <w:jc w:val="both"/>
        <w:rPr>
          <w:sz w:val="20"/>
          <w:szCs w:val="20"/>
        </w:rPr>
      </w:pPr>
    </w:p>
    <w:p w:rsidR="00194868" w:rsidRPr="00357E6F" w:rsidRDefault="00CB6A3E" w:rsidP="00194868">
      <w:pPr>
        <w:tabs>
          <w:tab w:val="left" w:pos="993"/>
          <w:tab w:val="left" w:pos="1080"/>
        </w:tabs>
        <w:suppressAutoHyphens/>
        <w:spacing w:before="0" w:beforeAutospacing="0" w:after="0" w:afterAutospacing="0"/>
        <w:ind w:firstLine="680"/>
        <w:jc w:val="both"/>
        <w:rPr>
          <w:b/>
          <w:sz w:val="20"/>
          <w:szCs w:val="20"/>
        </w:rPr>
      </w:pPr>
      <w:r w:rsidRPr="00357E6F">
        <w:rPr>
          <w:b/>
          <w:sz w:val="20"/>
          <w:szCs w:val="20"/>
        </w:rPr>
        <w:t xml:space="preserve">Основная </w:t>
      </w:r>
      <w:r w:rsidR="00194868" w:rsidRPr="00357E6F">
        <w:rPr>
          <w:b/>
          <w:sz w:val="20"/>
          <w:szCs w:val="20"/>
        </w:rPr>
        <w:t>литература</w:t>
      </w:r>
    </w:p>
    <w:p w:rsidR="00194868" w:rsidRPr="00D26D60" w:rsidRDefault="00194868" w:rsidP="00194868">
      <w:pPr>
        <w:pStyle w:val="affffffffff0"/>
        <w:numPr>
          <w:ilvl w:val="0"/>
          <w:numId w:val="81"/>
        </w:numPr>
        <w:spacing w:before="0" w:beforeAutospacing="0" w:after="0" w:afterAutospacing="0"/>
        <w:rPr>
          <w:rFonts w:ascii="Times New Roman" w:eastAsia="Times New Roman" w:hAnsi="Times New Roman" w:cs="Times New Roman"/>
          <w:color w:val="000000"/>
          <w:sz w:val="20"/>
          <w:szCs w:val="20"/>
        </w:rPr>
      </w:pPr>
      <w:proofErr w:type="spellStart"/>
      <w:r w:rsidRPr="00D26D60">
        <w:rPr>
          <w:rFonts w:ascii="Times New Roman" w:eastAsia="Times New Roman" w:hAnsi="Times New Roman" w:cs="Times New Roman"/>
          <w:color w:val="000000"/>
          <w:sz w:val="20"/>
          <w:szCs w:val="20"/>
        </w:rPr>
        <w:lastRenderedPageBreak/>
        <w:t>Михаилиди</w:t>
      </w:r>
      <w:proofErr w:type="spellEnd"/>
      <w:r w:rsidRPr="00D26D60">
        <w:rPr>
          <w:rFonts w:ascii="Times New Roman" w:eastAsia="Times New Roman" w:hAnsi="Times New Roman" w:cs="Times New Roman"/>
          <w:color w:val="000000"/>
          <w:sz w:val="20"/>
          <w:szCs w:val="20"/>
        </w:rPr>
        <w:t xml:space="preserve">, А. М. Безопасность жизнедеятельности на производстве : учебное пособие / А. М. </w:t>
      </w:r>
      <w:proofErr w:type="spellStart"/>
      <w:r w:rsidRPr="00D26D60">
        <w:rPr>
          <w:rFonts w:ascii="Times New Roman" w:eastAsia="Times New Roman" w:hAnsi="Times New Roman" w:cs="Times New Roman"/>
          <w:color w:val="000000"/>
          <w:sz w:val="20"/>
          <w:szCs w:val="20"/>
        </w:rPr>
        <w:t>Михаилиди</w:t>
      </w:r>
      <w:proofErr w:type="spellEnd"/>
      <w:r w:rsidRPr="00D26D60">
        <w:rPr>
          <w:rFonts w:ascii="Times New Roman" w:eastAsia="Times New Roman" w:hAnsi="Times New Roman" w:cs="Times New Roman"/>
          <w:color w:val="000000"/>
          <w:sz w:val="20"/>
          <w:szCs w:val="20"/>
        </w:rPr>
        <w:t xml:space="preserve">. — Москва : Ай Пи Ар Медиа, 2021. — 135 c. — ISBN 978-5-4497-0805-2. — Текст : электронный // Электронно-библиотечная система IPR BOOKS : [сайт]. — URL: http://www.iprbookshop.ru/100493.html </w:t>
      </w:r>
    </w:p>
    <w:p w:rsidR="00194868" w:rsidRPr="00D26D60" w:rsidRDefault="00194868" w:rsidP="00194868">
      <w:pPr>
        <w:pStyle w:val="affffffffff0"/>
        <w:numPr>
          <w:ilvl w:val="0"/>
          <w:numId w:val="81"/>
        </w:numPr>
        <w:spacing w:before="0" w:beforeAutospacing="0" w:after="0" w:afterAutospacing="0"/>
        <w:rPr>
          <w:rFonts w:ascii="Times New Roman" w:eastAsia="Times New Roman" w:hAnsi="Times New Roman" w:cs="Times New Roman"/>
          <w:color w:val="000000"/>
          <w:sz w:val="20"/>
          <w:szCs w:val="20"/>
        </w:rPr>
      </w:pPr>
      <w:r w:rsidRPr="00D26D60">
        <w:rPr>
          <w:rFonts w:ascii="Times New Roman" w:eastAsia="Times New Roman" w:hAnsi="Times New Roman" w:cs="Times New Roman"/>
          <w:color w:val="000000"/>
          <w:sz w:val="20"/>
          <w:szCs w:val="20"/>
        </w:rPr>
        <w:t>Глебов, В. В. Экология города и безопасность жизнедеятельности человека : учебник для бакалавров / В. В. Глебов, В. В. Ерофеева, С. Л. Яблочников. — Саратов : Вузовское образование, 2021. — 276 c. — ISBN 978-5-4487-0762-9. — Текст : электронный // Электронно-библиотечная система IPR BOOKS : [сайт]. — URL: http://www.iprbookshop.ru/103659.html</w:t>
      </w:r>
    </w:p>
    <w:p w:rsidR="00194868" w:rsidRPr="00D26D60" w:rsidRDefault="00194868" w:rsidP="00194868">
      <w:pPr>
        <w:pStyle w:val="affffffffff0"/>
        <w:numPr>
          <w:ilvl w:val="0"/>
          <w:numId w:val="81"/>
        </w:numPr>
        <w:spacing w:before="0" w:beforeAutospacing="0" w:after="0" w:afterAutospacing="0"/>
        <w:rPr>
          <w:rFonts w:ascii="Times New Roman" w:eastAsia="Times New Roman" w:hAnsi="Times New Roman" w:cs="Times New Roman"/>
          <w:color w:val="000000"/>
          <w:sz w:val="20"/>
          <w:szCs w:val="20"/>
        </w:rPr>
      </w:pPr>
      <w:r w:rsidRPr="00D26D60">
        <w:rPr>
          <w:rFonts w:ascii="Times New Roman" w:eastAsia="Times New Roman" w:hAnsi="Times New Roman" w:cs="Times New Roman"/>
          <w:color w:val="000000"/>
          <w:sz w:val="20"/>
          <w:szCs w:val="20"/>
        </w:rPr>
        <w:t>Рысин, Ю. С. Безопасность жизнедеятельности : учебное пособие / Ю. С. Рысин, С. Л. Яблочников. — Москва : Ай Пи Ар Медиа, 2023. — 132 c. — ISBN 978-5-4497-0440-5. — Текст : электронный // Цифровой образовательный ресурс IPR SMART : [сайт]. — URL: https://www.iprbookshop.ru/124636.html</w:t>
      </w:r>
    </w:p>
    <w:p w:rsidR="00194868" w:rsidRDefault="00194868" w:rsidP="00194868">
      <w:pPr>
        <w:tabs>
          <w:tab w:val="left" w:pos="993"/>
          <w:tab w:val="left" w:pos="1080"/>
        </w:tabs>
        <w:suppressAutoHyphens/>
        <w:spacing w:before="0" w:beforeAutospacing="0" w:after="0" w:afterAutospacing="0"/>
        <w:ind w:firstLine="680"/>
        <w:jc w:val="both"/>
        <w:rPr>
          <w:rFonts w:eastAsia="Times New Roman"/>
          <w:sz w:val="20"/>
          <w:szCs w:val="20"/>
        </w:rPr>
      </w:pPr>
    </w:p>
    <w:p w:rsidR="00194868" w:rsidRPr="00357E6F" w:rsidRDefault="00194868" w:rsidP="00194868">
      <w:pPr>
        <w:tabs>
          <w:tab w:val="left" w:pos="993"/>
          <w:tab w:val="left" w:pos="1080"/>
        </w:tabs>
        <w:suppressAutoHyphens/>
        <w:spacing w:before="0" w:beforeAutospacing="0" w:after="0" w:afterAutospacing="0"/>
        <w:ind w:firstLine="680"/>
        <w:jc w:val="both"/>
        <w:rPr>
          <w:bCs/>
          <w:sz w:val="20"/>
          <w:szCs w:val="20"/>
        </w:rPr>
      </w:pPr>
      <w:r w:rsidRPr="00357E6F">
        <w:rPr>
          <w:b/>
          <w:sz w:val="20"/>
          <w:szCs w:val="20"/>
        </w:rPr>
        <w:t>Дополнительная литература</w:t>
      </w:r>
    </w:p>
    <w:p w:rsidR="00194868" w:rsidRPr="00D26D60" w:rsidRDefault="00194868" w:rsidP="00194868">
      <w:pPr>
        <w:pStyle w:val="affffffffff0"/>
        <w:numPr>
          <w:ilvl w:val="0"/>
          <w:numId w:val="82"/>
        </w:numPr>
        <w:spacing w:before="0" w:beforeAutospacing="0" w:after="0" w:afterAutospacing="0"/>
        <w:rPr>
          <w:rFonts w:ascii="Times New Roman" w:eastAsia="Times New Roman" w:hAnsi="Times New Roman" w:cs="Times New Roman"/>
          <w:color w:val="000000"/>
          <w:sz w:val="20"/>
          <w:szCs w:val="20"/>
        </w:rPr>
      </w:pPr>
      <w:r w:rsidRPr="00D26D60">
        <w:rPr>
          <w:rFonts w:ascii="Times New Roman" w:eastAsia="Times New Roman" w:hAnsi="Times New Roman" w:cs="Times New Roman"/>
          <w:color w:val="000000"/>
          <w:sz w:val="20"/>
          <w:szCs w:val="20"/>
        </w:rPr>
        <w:t>Бурцев С.П. Безопасность жизнедеятельности [Электронный ресурс] : курс лекций / С.П. Бурцев. — Электрон. текстовые данные. — М. : Московский гуманитарный университет, 2017. — 296 c. — 978-5-907017-03-0. — Режим доступа: http://www.iprbookshop.ru/74714</w:t>
      </w:r>
    </w:p>
    <w:p w:rsidR="00194868" w:rsidRPr="00D26D60" w:rsidRDefault="00194868" w:rsidP="00194868">
      <w:pPr>
        <w:pStyle w:val="affffffffff0"/>
        <w:numPr>
          <w:ilvl w:val="0"/>
          <w:numId w:val="82"/>
        </w:numPr>
        <w:spacing w:before="0" w:beforeAutospacing="0" w:after="0" w:afterAutospacing="0"/>
        <w:rPr>
          <w:rFonts w:ascii="Times New Roman" w:eastAsia="Times New Roman" w:hAnsi="Times New Roman" w:cs="Times New Roman"/>
          <w:color w:val="000000"/>
          <w:sz w:val="20"/>
          <w:szCs w:val="20"/>
        </w:rPr>
      </w:pPr>
      <w:r w:rsidRPr="00D26D60">
        <w:rPr>
          <w:rFonts w:ascii="Times New Roman" w:eastAsia="Times New Roman" w:hAnsi="Times New Roman" w:cs="Times New Roman"/>
          <w:color w:val="000000"/>
          <w:sz w:val="20"/>
          <w:szCs w:val="20"/>
        </w:rPr>
        <w:t xml:space="preserve">Волков Ю.А.  Человек и </w:t>
      </w:r>
      <w:proofErr w:type="spellStart"/>
      <w:r w:rsidRPr="00D26D60">
        <w:rPr>
          <w:rFonts w:ascii="Times New Roman" w:eastAsia="Times New Roman" w:hAnsi="Times New Roman" w:cs="Times New Roman"/>
          <w:color w:val="000000"/>
          <w:sz w:val="20"/>
          <w:szCs w:val="20"/>
        </w:rPr>
        <w:t>техносфера</w:t>
      </w:r>
      <w:proofErr w:type="spellEnd"/>
      <w:r w:rsidRPr="00D26D60">
        <w:rPr>
          <w:rFonts w:ascii="Times New Roman" w:eastAsia="Times New Roman" w:hAnsi="Times New Roman" w:cs="Times New Roman"/>
          <w:color w:val="000000"/>
          <w:sz w:val="20"/>
          <w:szCs w:val="20"/>
        </w:rPr>
        <w:t>.  [Электронный ресурс]: рабочий учебник / Волков Ю.А.  - 2022. - http://library.roweb.online</w:t>
      </w:r>
    </w:p>
    <w:p w:rsidR="00194868" w:rsidRPr="00D26D60" w:rsidRDefault="00194868" w:rsidP="00194868">
      <w:pPr>
        <w:pStyle w:val="affffffffff0"/>
        <w:numPr>
          <w:ilvl w:val="0"/>
          <w:numId w:val="82"/>
        </w:numPr>
        <w:spacing w:before="0" w:beforeAutospacing="0" w:after="0" w:afterAutospacing="0"/>
        <w:rPr>
          <w:rFonts w:ascii="Times New Roman" w:eastAsia="Times New Roman" w:hAnsi="Times New Roman" w:cs="Times New Roman"/>
          <w:color w:val="000000"/>
          <w:sz w:val="20"/>
          <w:szCs w:val="20"/>
        </w:rPr>
      </w:pPr>
      <w:r w:rsidRPr="00D26D60">
        <w:rPr>
          <w:rFonts w:ascii="Times New Roman" w:eastAsia="Times New Roman" w:hAnsi="Times New Roman" w:cs="Times New Roman"/>
          <w:color w:val="000000"/>
          <w:sz w:val="20"/>
          <w:szCs w:val="20"/>
        </w:rPr>
        <w:t>Волков Ю.А.  Опасности технических систем и защита от них. [Электронный ресурс]: рабочий учебник / Волков Ю.А.  - 2022. - http://library.roweb.online</w:t>
      </w:r>
    </w:p>
    <w:p w:rsidR="00194868" w:rsidRPr="00D26D60" w:rsidRDefault="00194868" w:rsidP="00194868">
      <w:pPr>
        <w:pStyle w:val="affffffffff0"/>
        <w:numPr>
          <w:ilvl w:val="0"/>
          <w:numId w:val="82"/>
        </w:numPr>
        <w:spacing w:before="0" w:beforeAutospacing="0" w:after="0" w:afterAutospacing="0"/>
        <w:rPr>
          <w:rFonts w:ascii="Times New Roman" w:eastAsia="Times New Roman" w:hAnsi="Times New Roman" w:cs="Times New Roman"/>
          <w:color w:val="000000"/>
          <w:sz w:val="20"/>
          <w:szCs w:val="20"/>
        </w:rPr>
      </w:pPr>
      <w:r w:rsidRPr="00D26D60">
        <w:rPr>
          <w:rFonts w:ascii="Times New Roman" w:eastAsia="Times New Roman" w:hAnsi="Times New Roman" w:cs="Times New Roman"/>
          <w:color w:val="000000"/>
          <w:sz w:val="20"/>
          <w:szCs w:val="20"/>
        </w:rPr>
        <w:t xml:space="preserve">Волков Ю.А.   Идентификация вредных факторов и защита от них. Защита в чрезвычайных </w:t>
      </w:r>
      <w:r w:rsidRPr="00D26D60">
        <w:rPr>
          <w:rFonts w:ascii="Times New Roman" w:eastAsia="Times New Roman" w:hAnsi="Times New Roman" w:cs="Times New Roman"/>
          <w:color w:val="000000"/>
          <w:sz w:val="20"/>
          <w:szCs w:val="20"/>
        </w:rPr>
        <w:br/>
        <w:t>ситуациях и ликвидация последствий.  [Электронный ресурс]: рабочий учебник / Волков Ю.А.  - 2022. - http://library.roweb.online</w:t>
      </w:r>
    </w:p>
    <w:p w:rsidR="00CB6A3E" w:rsidRPr="00105AC0" w:rsidRDefault="00CB6A3E" w:rsidP="00105AC0">
      <w:pPr>
        <w:tabs>
          <w:tab w:val="left" w:pos="993"/>
          <w:tab w:val="left" w:pos="1080"/>
        </w:tabs>
        <w:spacing w:before="0" w:beforeAutospacing="0" w:after="0" w:afterAutospacing="0"/>
        <w:ind w:left="1313"/>
        <w:jc w:val="both"/>
        <w:rPr>
          <w:sz w:val="20"/>
          <w:szCs w:val="20"/>
        </w:rPr>
      </w:pPr>
    </w:p>
    <w:p w:rsidR="00CB6A3E" w:rsidRPr="00357E6F" w:rsidRDefault="00831DFC" w:rsidP="00CB6A3E">
      <w:pPr>
        <w:tabs>
          <w:tab w:val="left" w:pos="993"/>
          <w:tab w:val="left" w:pos="1080"/>
        </w:tabs>
        <w:suppressAutoHyphens/>
        <w:spacing w:before="0" w:beforeAutospacing="0" w:after="0" w:afterAutospacing="0"/>
        <w:ind w:firstLine="680"/>
        <w:jc w:val="both"/>
        <w:rPr>
          <w:b/>
          <w:sz w:val="20"/>
          <w:szCs w:val="20"/>
        </w:rPr>
      </w:pPr>
      <w:r>
        <w:rPr>
          <w:b/>
          <w:sz w:val="20"/>
          <w:szCs w:val="20"/>
        </w:rPr>
        <w:t>7</w:t>
      </w:r>
      <w:r w:rsidR="00CB6A3E" w:rsidRPr="00357E6F">
        <w:rPr>
          <w:b/>
          <w:sz w:val="20"/>
          <w:szCs w:val="20"/>
        </w:rPr>
        <w:t>.2. Ресурсы информационно-телекоммуникационной сети «Интернет»</w:t>
      </w:r>
    </w:p>
    <w:p w:rsidR="00CB6A3E" w:rsidRPr="00357E6F" w:rsidRDefault="00CB6A3E" w:rsidP="00CB6A3E">
      <w:pPr>
        <w:tabs>
          <w:tab w:val="left" w:pos="993"/>
          <w:tab w:val="left" w:pos="1080"/>
          <w:tab w:val="left" w:pos="1134"/>
        </w:tabs>
        <w:suppressAutoHyphens/>
        <w:spacing w:before="0" w:beforeAutospacing="0" w:after="0" w:afterAutospacing="0"/>
        <w:ind w:firstLine="680"/>
        <w:jc w:val="both"/>
        <w:rPr>
          <w:sz w:val="20"/>
          <w:szCs w:val="20"/>
        </w:rPr>
      </w:pPr>
      <w:r w:rsidRPr="00357E6F">
        <w:rPr>
          <w:sz w:val="20"/>
          <w:szCs w:val="20"/>
        </w:rPr>
        <w:t>- http://www.novtex.ru/bjd/ - Научно-практический и учебно-методический журнал «Безопасность жизнедеятельности»;</w:t>
      </w:r>
    </w:p>
    <w:p w:rsidR="00CB6A3E" w:rsidRPr="00357E6F" w:rsidRDefault="00CB6A3E" w:rsidP="00CB6A3E">
      <w:pPr>
        <w:tabs>
          <w:tab w:val="left" w:pos="993"/>
          <w:tab w:val="left" w:pos="1134"/>
        </w:tabs>
        <w:suppressAutoHyphens/>
        <w:spacing w:before="0" w:beforeAutospacing="0" w:after="0" w:afterAutospacing="0"/>
        <w:ind w:firstLine="680"/>
        <w:jc w:val="both"/>
        <w:rPr>
          <w:sz w:val="20"/>
          <w:szCs w:val="20"/>
        </w:rPr>
      </w:pPr>
      <w:r w:rsidRPr="00357E6F">
        <w:rPr>
          <w:sz w:val="20"/>
          <w:szCs w:val="20"/>
        </w:rPr>
        <w:t>- http://ru.wikipedia.org. - Википедия. Свободная энциклопедия – Безопасность жизнедеятельности.</w:t>
      </w:r>
    </w:p>
    <w:p w:rsidR="00CB6A3E" w:rsidRPr="00357E6F" w:rsidRDefault="00CB6A3E" w:rsidP="00CB6A3E">
      <w:pPr>
        <w:pStyle w:val="1c"/>
        <w:keepNext/>
        <w:tabs>
          <w:tab w:val="left" w:pos="993"/>
          <w:tab w:val="right" w:leader="dot" w:pos="9600"/>
        </w:tabs>
        <w:spacing w:before="0" w:beforeAutospacing="0" w:after="0" w:afterAutospacing="0"/>
        <w:ind w:left="0" w:firstLine="680"/>
        <w:rPr>
          <w:b/>
          <w:bCs/>
          <w:kern w:val="32"/>
          <w:sz w:val="20"/>
        </w:rPr>
      </w:pPr>
    </w:p>
    <w:p w:rsidR="002D7B99" w:rsidRDefault="00831DFC" w:rsidP="002D7B99">
      <w:pPr>
        <w:spacing w:before="0" w:beforeAutospacing="0" w:after="0" w:afterAutospacing="0"/>
        <w:ind w:firstLine="709"/>
        <w:jc w:val="both"/>
        <w:rPr>
          <w:b/>
          <w:sz w:val="20"/>
        </w:rPr>
      </w:pPr>
      <w:r>
        <w:rPr>
          <w:b/>
          <w:sz w:val="20"/>
        </w:rPr>
        <w:t>8</w:t>
      </w:r>
      <w:r w:rsidR="002D7B99">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2D7B99" w:rsidRDefault="002D7B99" w:rsidP="002D7B99">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2D7B99" w:rsidRDefault="002D7B99" w:rsidP="002D7B99">
      <w:pPr>
        <w:spacing w:before="0" w:beforeAutospacing="0" w:after="0" w:afterAutospacing="0"/>
        <w:ind w:firstLine="709"/>
        <w:jc w:val="both"/>
        <w:rPr>
          <w:sz w:val="20"/>
        </w:rPr>
      </w:pPr>
      <w:r>
        <w:rPr>
          <w:sz w:val="20"/>
        </w:rPr>
        <w:t xml:space="preserve">- </w:t>
      </w:r>
      <w:r w:rsidR="00AE3AC8" w:rsidRPr="00AE3AC8">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2D7B99" w:rsidRDefault="002D7B99" w:rsidP="002D7B99">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CB6A3E" w:rsidRPr="00660E54" w:rsidRDefault="002D7B99" w:rsidP="002D7B99">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CB6A3E" w:rsidRPr="00660E54" w:rsidRDefault="00CB6A3E" w:rsidP="00CB6A3E">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60E54">
        <w:rPr>
          <w:i/>
          <w:sz w:val="20"/>
          <w:szCs w:val="20"/>
        </w:rPr>
        <w:t>Лицензионное программное обеспечение (в том числе, отечественного производства):</w:t>
      </w:r>
    </w:p>
    <w:p w:rsidR="00CB6A3E" w:rsidRPr="00660E54" w:rsidRDefault="00CB6A3E" w:rsidP="00CB6A3E">
      <w:pPr>
        <w:spacing w:before="0" w:beforeAutospacing="0" w:after="0" w:afterAutospacing="0"/>
        <w:ind w:firstLine="709"/>
        <w:rPr>
          <w:sz w:val="20"/>
          <w:szCs w:val="20"/>
        </w:rPr>
      </w:pPr>
      <w:r w:rsidRPr="00660E54">
        <w:rPr>
          <w:sz w:val="20"/>
          <w:szCs w:val="20"/>
        </w:rPr>
        <w:t xml:space="preserve">Операционная система </w:t>
      </w:r>
      <w:r w:rsidRPr="00660E54">
        <w:rPr>
          <w:sz w:val="20"/>
          <w:szCs w:val="20"/>
          <w:lang w:val="en-US"/>
        </w:rPr>
        <w:t>Windows</w:t>
      </w:r>
      <w:r w:rsidRPr="00660E54">
        <w:rPr>
          <w:sz w:val="20"/>
          <w:szCs w:val="20"/>
        </w:rPr>
        <w:t xml:space="preserve"> </w:t>
      </w:r>
      <w:r w:rsidRPr="00660E54">
        <w:rPr>
          <w:sz w:val="20"/>
          <w:szCs w:val="20"/>
          <w:lang w:val="en-US"/>
        </w:rPr>
        <w:t>Professional</w:t>
      </w:r>
      <w:r w:rsidRPr="00660E54">
        <w:rPr>
          <w:sz w:val="20"/>
          <w:szCs w:val="20"/>
        </w:rPr>
        <w:t xml:space="preserve"> 10</w:t>
      </w:r>
    </w:p>
    <w:p w:rsidR="00CB6A3E" w:rsidRPr="00660E54" w:rsidRDefault="00CB6A3E" w:rsidP="00CB6A3E">
      <w:pPr>
        <w:spacing w:before="0" w:beforeAutospacing="0" w:after="0" w:afterAutospacing="0"/>
        <w:ind w:firstLine="709"/>
        <w:rPr>
          <w:sz w:val="20"/>
          <w:szCs w:val="20"/>
        </w:rPr>
      </w:pPr>
      <w:r w:rsidRPr="00660E54">
        <w:rPr>
          <w:sz w:val="20"/>
          <w:szCs w:val="20"/>
        </w:rPr>
        <w:t>ПО браузер – приложение операционной системы, предназначенное для просмотра Web-страниц</w:t>
      </w:r>
    </w:p>
    <w:p w:rsidR="00CB6A3E" w:rsidRPr="00660E54" w:rsidRDefault="00CB6A3E" w:rsidP="00CB6A3E">
      <w:pPr>
        <w:spacing w:before="0" w:beforeAutospacing="0" w:after="0" w:afterAutospacing="0"/>
        <w:ind w:firstLine="709"/>
        <w:rPr>
          <w:sz w:val="20"/>
          <w:szCs w:val="20"/>
        </w:rPr>
      </w:pPr>
      <w:r w:rsidRPr="00660E54">
        <w:rPr>
          <w:sz w:val="20"/>
          <w:szCs w:val="20"/>
        </w:rPr>
        <w:t>Платформа проведения аттестационных процедур с использованием каналов связи (отечественное ПО)</w:t>
      </w:r>
    </w:p>
    <w:p w:rsidR="00CB6A3E" w:rsidRPr="00660E54" w:rsidRDefault="00CB6A3E" w:rsidP="00CB6A3E">
      <w:pPr>
        <w:spacing w:before="0" w:beforeAutospacing="0" w:after="0" w:afterAutospacing="0"/>
        <w:ind w:firstLine="709"/>
        <w:rPr>
          <w:sz w:val="20"/>
          <w:szCs w:val="20"/>
        </w:rPr>
      </w:pPr>
      <w:r w:rsidRPr="00660E54">
        <w:rPr>
          <w:sz w:val="20"/>
          <w:szCs w:val="20"/>
        </w:rPr>
        <w:t xml:space="preserve">Платформа проведения </w:t>
      </w:r>
      <w:proofErr w:type="spellStart"/>
      <w:r w:rsidRPr="00660E54">
        <w:rPr>
          <w:sz w:val="20"/>
          <w:szCs w:val="20"/>
        </w:rPr>
        <w:t>вебинаров</w:t>
      </w:r>
      <w:proofErr w:type="spellEnd"/>
      <w:r w:rsidRPr="00660E54">
        <w:rPr>
          <w:sz w:val="20"/>
          <w:szCs w:val="20"/>
        </w:rPr>
        <w:t xml:space="preserve"> (отечественное ПО)</w:t>
      </w:r>
    </w:p>
    <w:p w:rsidR="00CB6A3E" w:rsidRPr="00660E54" w:rsidRDefault="00CB6A3E" w:rsidP="00CB6A3E">
      <w:pPr>
        <w:spacing w:before="0" w:beforeAutospacing="0" w:after="0" w:afterAutospacing="0"/>
        <w:ind w:firstLine="709"/>
        <w:rPr>
          <w:sz w:val="20"/>
          <w:szCs w:val="20"/>
        </w:rPr>
      </w:pPr>
      <w:r w:rsidRPr="00660E54">
        <w:rPr>
          <w:sz w:val="20"/>
          <w:szCs w:val="20"/>
        </w:rPr>
        <w:t xml:space="preserve">Информационная технология. Онлайн тестирование цифровой платформы </w:t>
      </w:r>
      <w:proofErr w:type="spellStart"/>
      <w:r w:rsidRPr="00660E54">
        <w:rPr>
          <w:sz w:val="20"/>
          <w:szCs w:val="20"/>
        </w:rPr>
        <w:t>Ровеб</w:t>
      </w:r>
      <w:proofErr w:type="spellEnd"/>
      <w:r w:rsidRPr="00660E54">
        <w:rPr>
          <w:sz w:val="20"/>
          <w:szCs w:val="20"/>
        </w:rPr>
        <w:t xml:space="preserve"> (отечественное ПО)</w:t>
      </w:r>
    </w:p>
    <w:p w:rsidR="00CB6A3E" w:rsidRPr="00660E54" w:rsidRDefault="00CB6A3E" w:rsidP="00CB6A3E">
      <w:pPr>
        <w:spacing w:before="0" w:beforeAutospacing="0" w:after="0" w:afterAutospacing="0"/>
        <w:ind w:firstLine="709"/>
        <w:rPr>
          <w:sz w:val="20"/>
          <w:szCs w:val="20"/>
        </w:rPr>
      </w:pPr>
      <w:r w:rsidRPr="00660E54">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CB6A3E" w:rsidRPr="00660E54" w:rsidRDefault="00CB6A3E" w:rsidP="00CB6A3E">
      <w:pPr>
        <w:spacing w:before="0" w:beforeAutospacing="0" w:after="0" w:afterAutospacing="0"/>
        <w:ind w:firstLine="709"/>
        <w:rPr>
          <w:sz w:val="20"/>
          <w:szCs w:val="20"/>
        </w:rPr>
      </w:pPr>
      <w:r w:rsidRPr="00660E54">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CB6A3E" w:rsidRPr="00660E54" w:rsidRDefault="00CB6A3E" w:rsidP="00CB6A3E">
      <w:pPr>
        <w:spacing w:before="0" w:beforeAutospacing="0" w:after="0" w:afterAutospacing="0"/>
        <w:ind w:firstLine="709"/>
        <w:rPr>
          <w:sz w:val="20"/>
          <w:szCs w:val="20"/>
        </w:rPr>
      </w:pPr>
      <w:r w:rsidRPr="00660E54">
        <w:rPr>
          <w:sz w:val="20"/>
          <w:szCs w:val="20"/>
        </w:rPr>
        <w:t>Электронный информационный ресурс «Личная студия обучающегося» (отечественное ПО)</w:t>
      </w:r>
    </w:p>
    <w:p w:rsidR="00CB6A3E" w:rsidRPr="00660E54" w:rsidRDefault="00CB6A3E" w:rsidP="00CB6A3E">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60E54">
        <w:rPr>
          <w:i/>
          <w:sz w:val="20"/>
          <w:szCs w:val="20"/>
        </w:rPr>
        <w:t>Свободно распространяемое программное обеспечение (в том числе отечественного производства):</w:t>
      </w:r>
    </w:p>
    <w:p w:rsidR="00CB6A3E" w:rsidRPr="00660E54" w:rsidRDefault="00CB6A3E" w:rsidP="00CB6A3E">
      <w:pPr>
        <w:spacing w:before="0" w:beforeAutospacing="0" w:after="0" w:afterAutospacing="0"/>
        <w:ind w:firstLine="709"/>
        <w:rPr>
          <w:sz w:val="20"/>
          <w:szCs w:val="20"/>
        </w:rPr>
      </w:pPr>
      <w:r w:rsidRPr="00660E54">
        <w:rPr>
          <w:sz w:val="20"/>
          <w:szCs w:val="20"/>
        </w:rPr>
        <w:t>Мой Офис Веб-редакторы https://edit.myoffice.ru (отечественное ПО)</w:t>
      </w:r>
    </w:p>
    <w:p w:rsidR="00CB6A3E" w:rsidRPr="00660E54" w:rsidRDefault="00CB6A3E" w:rsidP="00CB6A3E">
      <w:pPr>
        <w:spacing w:before="0" w:beforeAutospacing="0" w:after="0" w:afterAutospacing="0"/>
        <w:ind w:firstLine="709"/>
        <w:rPr>
          <w:sz w:val="20"/>
          <w:szCs w:val="20"/>
          <w:lang w:val="en-US"/>
        </w:rPr>
      </w:pPr>
      <w:r w:rsidRPr="00660E54">
        <w:rPr>
          <w:sz w:val="20"/>
          <w:szCs w:val="20"/>
        </w:rPr>
        <w:t>ПО</w:t>
      </w:r>
      <w:r w:rsidRPr="00660E54">
        <w:rPr>
          <w:sz w:val="20"/>
          <w:szCs w:val="20"/>
          <w:lang w:val="en-US"/>
        </w:rPr>
        <w:t xml:space="preserve"> OpenOffice.Org Calc. </w:t>
      </w:r>
    </w:p>
    <w:p w:rsidR="00CB6A3E" w:rsidRPr="00660E54" w:rsidRDefault="007549BA" w:rsidP="00CB6A3E">
      <w:pPr>
        <w:spacing w:before="0" w:beforeAutospacing="0" w:after="0" w:afterAutospacing="0"/>
        <w:ind w:firstLine="709"/>
        <w:rPr>
          <w:sz w:val="20"/>
          <w:szCs w:val="20"/>
          <w:lang w:val="en-US"/>
        </w:rPr>
      </w:pPr>
      <w:hyperlink r:id="rId7" w:history="1">
        <w:r w:rsidR="00CB6A3E" w:rsidRPr="00660E54">
          <w:rPr>
            <w:sz w:val="20"/>
            <w:szCs w:val="20"/>
            <w:lang w:val="en-US"/>
          </w:rPr>
          <w:t>http://qsp.su/tools/onlinehelp/about_license_gpl_russian.html</w:t>
        </w:r>
      </w:hyperlink>
      <w:r w:rsidR="00CB6A3E" w:rsidRPr="00660E54">
        <w:rPr>
          <w:sz w:val="20"/>
          <w:szCs w:val="20"/>
          <w:lang w:val="en-US"/>
        </w:rPr>
        <w:t xml:space="preserve"> </w:t>
      </w:r>
    </w:p>
    <w:p w:rsidR="00CB6A3E" w:rsidRPr="00660E54" w:rsidRDefault="00CB6A3E" w:rsidP="00CB6A3E">
      <w:pPr>
        <w:spacing w:before="0" w:beforeAutospacing="0" w:after="0" w:afterAutospacing="0"/>
        <w:ind w:firstLine="709"/>
        <w:rPr>
          <w:sz w:val="20"/>
          <w:szCs w:val="20"/>
        </w:rPr>
      </w:pPr>
      <w:r w:rsidRPr="00660E54">
        <w:rPr>
          <w:sz w:val="20"/>
          <w:szCs w:val="20"/>
        </w:rPr>
        <w:t xml:space="preserve">ПО </w:t>
      </w:r>
      <w:proofErr w:type="spellStart"/>
      <w:r w:rsidRPr="00660E54">
        <w:rPr>
          <w:sz w:val="20"/>
          <w:szCs w:val="20"/>
        </w:rPr>
        <w:t>OpenOffice.Org.Base</w:t>
      </w:r>
      <w:proofErr w:type="spellEnd"/>
    </w:p>
    <w:p w:rsidR="00CB6A3E" w:rsidRPr="00660E54" w:rsidRDefault="007549BA" w:rsidP="00CB6A3E">
      <w:pPr>
        <w:spacing w:before="0" w:beforeAutospacing="0" w:after="0" w:afterAutospacing="0"/>
        <w:ind w:firstLine="709"/>
        <w:rPr>
          <w:sz w:val="20"/>
          <w:szCs w:val="20"/>
        </w:rPr>
      </w:pPr>
      <w:hyperlink r:id="rId8" w:history="1">
        <w:r w:rsidR="00CB6A3E" w:rsidRPr="00660E54">
          <w:rPr>
            <w:sz w:val="20"/>
            <w:szCs w:val="20"/>
          </w:rPr>
          <w:t>http://qsp.su/tools/onlinehelp/about_license_gpl_russian.html</w:t>
        </w:r>
      </w:hyperlink>
    </w:p>
    <w:p w:rsidR="00CB6A3E" w:rsidRPr="00660E54" w:rsidRDefault="00CB6A3E" w:rsidP="00CB6A3E">
      <w:pPr>
        <w:spacing w:before="0" w:beforeAutospacing="0" w:after="0" w:afterAutospacing="0"/>
        <w:ind w:firstLine="709"/>
        <w:rPr>
          <w:sz w:val="20"/>
          <w:szCs w:val="20"/>
          <w:lang w:val="en-US"/>
        </w:rPr>
      </w:pPr>
      <w:r w:rsidRPr="00660E54">
        <w:rPr>
          <w:sz w:val="20"/>
          <w:szCs w:val="20"/>
        </w:rPr>
        <w:t>ПО</w:t>
      </w:r>
      <w:r w:rsidRPr="00660E54">
        <w:rPr>
          <w:sz w:val="20"/>
          <w:szCs w:val="20"/>
          <w:lang w:val="en-US"/>
        </w:rPr>
        <w:t xml:space="preserve"> </w:t>
      </w:r>
      <w:proofErr w:type="spellStart"/>
      <w:r w:rsidRPr="00660E54">
        <w:rPr>
          <w:sz w:val="20"/>
          <w:szCs w:val="20"/>
          <w:lang w:val="en-US"/>
        </w:rPr>
        <w:t>OpenOffice.org.Impress</w:t>
      </w:r>
      <w:proofErr w:type="spellEnd"/>
      <w:r w:rsidRPr="00660E54">
        <w:rPr>
          <w:sz w:val="20"/>
          <w:szCs w:val="20"/>
          <w:lang w:val="en-US"/>
        </w:rPr>
        <w:t xml:space="preserve"> </w:t>
      </w:r>
    </w:p>
    <w:p w:rsidR="00CB6A3E" w:rsidRPr="00660E54" w:rsidRDefault="007549BA" w:rsidP="00CB6A3E">
      <w:pPr>
        <w:spacing w:before="0" w:beforeAutospacing="0" w:after="0" w:afterAutospacing="0"/>
        <w:ind w:firstLine="709"/>
        <w:rPr>
          <w:sz w:val="20"/>
          <w:szCs w:val="20"/>
          <w:lang w:val="en-US"/>
        </w:rPr>
      </w:pPr>
      <w:hyperlink r:id="rId9" w:history="1">
        <w:r w:rsidR="00CB6A3E" w:rsidRPr="00660E54">
          <w:rPr>
            <w:sz w:val="20"/>
            <w:szCs w:val="20"/>
            <w:lang w:val="en-US"/>
          </w:rPr>
          <w:t>http://qsp.su/tools/onlinehelp/about_license_gpl_russian.html</w:t>
        </w:r>
      </w:hyperlink>
      <w:r w:rsidR="00CB6A3E" w:rsidRPr="00660E54">
        <w:rPr>
          <w:sz w:val="20"/>
          <w:szCs w:val="20"/>
          <w:lang w:val="en-US"/>
        </w:rPr>
        <w:t xml:space="preserve"> </w:t>
      </w:r>
    </w:p>
    <w:p w:rsidR="00CB6A3E" w:rsidRPr="00660E54" w:rsidRDefault="00CB6A3E" w:rsidP="00CB6A3E">
      <w:pPr>
        <w:spacing w:before="0" w:beforeAutospacing="0" w:after="0" w:afterAutospacing="0"/>
        <w:ind w:firstLine="709"/>
        <w:rPr>
          <w:sz w:val="20"/>
          <w:szCs w:val="20"/>
          <w:lang w:val="en-US"/>
        </w:rPr>
      </w:pPr>
      <w:r w:rsidRPr="00660E54">
        <w:rPr>
          <w:sz w:val="20"/>
          <w:szCs w:val="20"/>
        </w:rPr>
        <w:t>ПО</w:t>
      </w:r>
      <w:r w:rsidRPr="00660E54">
        <w:rPr>
          <w:sz w:val="20"/>
          <w:szCs w:val="20"/>
          <w:lang w:val="en-US"/>
        </w:rPr>
        <w:t xml:space="preserve"> OpenOffice.Org Writer </w:t>
      </w:r>
    </w:p>
    <w:p w:rsidR="00CB6A3E" w:rsidRPr="00660E54" w:rsidRDefault="007549BA" w:rsidP="00CB6A3E">
      <w:pPr>
        <w:spacing w:before="0" w:beforeAutospacing="0" w:after="0" w:afterAutospacing="0"/>
        <w:ind w:firstLine="709"/>
        <w:rPr>
          <w:sz w:val="20"/>
          <w:szCs w:val="20"/>
          <w:lang w:val="en-US"/>
        </w:rPr>
      </w:pPr>
      <w:hyperlink r:id="rId10" w:history="1">
        <w:r w:rsidR="00CB6A3E" w:rsidRPr="00660E54">
          <w:rPr>
            <w:sz w:val="20"/>
            <w:szCs w:val="20"/>
            <w:lang w:val="en-US"/>
          </w:rPr>
          <w:t>http://qsp.su/tools/onlinehelp/about_license_gpl_russian.html</w:t>
        </w:r>
      </w:hyperlink>
    </w:p>
    <w:p w:rsidR="00CB6A3E" w:rsidRPr="00660E54" w:rsidRDefault="00CB6A3E" w:rsidP="00CB6A3E">
      <w:pPr>
        <w:spacing w:before="0" w:beforeAutospacing="0" w:after="0" w:afterAutospacing="0"/>
        <w:ind w:firstLine="709"/>
        <w:rPr>
          <w:sz w:val="20"/>
          <w:szCs w:val="20"/>
          <w:lang w:val="en-US"/>
        </w:rPr>
      </w:pPr>
      <w:r w:rsidRPr="00660E54">
        <w:rPr>
          <w:sz w:val="20"/>
          <w:szCs w:val="20"/>
        </w:rPr>
        <w:t>ПО</w:t>
      </w:r>
      <w:r w:rsidRPr="00660E54">
        <w:rPr>
          <w:sz w:val="20"/>
          <w:szCs w:val="20"/>
          <w:lang w:val="en-US"/>
        </w:rPr>
        <w:t xml:space="preserve"> Open Office.org Draw</w:t>
      </w:r>
    </w:p>
    <w:p w:rsidR="00CB6A3E" w:rsidRPr="00660E54" w:rsidRDefault="007549BA" w:rsidP="00CB6A3E">
      <w:pPr>
        <w:spacing w:before="0" w:beforeAutospacing="0" w:after="0" w:afterAutospacing="0"/>
        <w:ind w:firstLine="709"/>
        <w:rPr>
          <w:sz w:val="20"/>
          <w:szCs w:val="20"/>
          <w:lang w:val="en-US"/>
        </w:rPr>
      </w:pPr>
      <w:hyperlink r:id="rId11" w:history="1">
        <w:r w:rsidR="00CB6A3E" w:rsidRPr="00660E54">
          <w:rPr>
            <w:sz w:val="20"/>
            <w:szCs w:val="20"/>
            <w:lang w:val="en-US"/>
          </w:rPr>
          <w:t>http://qsp.su/tools/onlinehelp/about_license_gpl_russian.html</w:t>
        </w:r>
      </w:hyperlink>
    </w:p>
    <w:p w:rsidR="00CB6A3E" w:rsidRPr="00660E54" w:rsidRDefault="00CB6A3E" w:rsidP="00CB6A3E">
      <w:pPr>
        <w:spacing w:before="0" w:beforeAutospacing="0" w:after="0" w:afterAutospacing="0"/>
        <w:ind w:firstLine="709"/>
        <w:rPr>
          <w:sz w:val="20"/>
          <w:szCs w:val="20"/>
        </w:rPr>
      </w:pPr>
      <w:r w:rsidRPr="00660E54">
        <w:rPr>
          <w:sz w:val="20"/>
          <w:szCs w:val="20"/>
        </w:rPr>
        <w:t xml:space="preserve">ПО «Блокнот» - стандартное приложение операционной системы (MS </w:t>
      </w:r>
      <w:proofErr w:type="spellStart"/>
      <w:r w:rsidRPr="00660E54">
        <w:rPr>
          <w:sz w:val="20"/>
          <w:szCs w:val="20"/>
        </w:rPr>
        <w:t>Windows</w:t>
      </w:r>
      <w:proofErr w:type="spellEnd"/>
      <w:r w:rsidRPr="00660E54">
        <w:rPr>
          <w:sz w:val="20"/>
          <w:szCs w:val="20"/>
        </w:rPr>
        <w:t xml:space="preserve">, </w:t>
      </w:r>
      <w:proofErr w:type="spellStart"/>
      <w:r w:rsidRPr="00660E54">
        <w:rPr>
          <w:sz w:val="20"/>
          <w:szCs w:val="20"/>
        </w:rPr>
        <w:t>Android</w:t>
      </w:r>
      <w:proofErr w:type="spellEnd"/>
      <w:r w:rsidRPr="00660E54">
        <w:rPr>
          <w:sz w:val="20"/>
          <w:szCs w:val="20"/>
        </w:rPr>
        <w:t xml:space="preserve"> и т.д.), </w:t>
      </w:r>
    </w:p>
    <w:p w:rsidR="00CB6A3E" w:rsidRPr="00660E54" w:rsidRDefault="00CB6A3E" w:rsidP="00CB6A3E">
      <w:pPr>
        <w:spacing w:before="0" w:beforeAutospacing="0" w:after="0" w:afterAutospacing="0"/>
        <w:ind w:firstLine="709"/>
        <w:rPr>
          <w:sz w:val="20"/>
          <w:szCs w:val="20"/>
        </w:rPr>
      </w:pPr>
      <w:r w:rsidRPr="00660E54">
        <w:rPr>
          <w:sz w:val="20"/>
          <w:szCs w:val="20"/>
        </w:rPr>
        <w:lastRenderedPageBreak/>
        <w:t xml:space="preserve">предназначенное для работы с текстами;  </w:t>
      </w:r>
    </w:p>
    <w:p w:rsidR="00CB6A3E" w:rsidRPr="00660E54" w:rsidRDefault="00CB6A3E" w:rsidP="00CB6A3E">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60E54">
        <w:rPr>
          <w:i/>
          <w:sz w:val="20"/>
          <w:szCs w:val="20"/>
        </w:rPr>
        <w:t>Современные профессиональные базы данных:</w:t>
      </w:r>
    </w:p>
    <w:p w:rsidR="00CB6A3E" w:rsidRPr="00660E54" w:rsidRDefault="00CB6A3E" w:rsidP="00CB6A3E">
      <w:pPr>
        <w:spacing w:before="0" w:beforeAutospacing="0" w:after="0" w:afterAutospacing="0"/>
        <w:ind w:firstLine="709"/>
        <w:rPr>
          <w:sz w:val="20"/>
          <w:szCs w:val="20"/>
        </w:rPr>
      </w:pPr>
      <w:r w:rsidRPr="00660E54">
        <w:rPr>
          <w:sz w:val="20"/>
          <w:szCs w:val="20"/>
        </w:rPr>
        <w:t>Информационный ресурс Охрана труда http://ohrana-bgd.ru/</w:t>
      </w:r>
    </w:p>
    <w:p w:rsidR="00CB6A3E" w:rsidRPr="00660E54" w:rsidRDefault="00CB6A3E" w:rsidP="00CB6A3E">
      <w:pPr>
        <w:spacing w:before="0" w:beforeAutospacing="0" w:after="0" w:afterAutospacing="0"/>
        <w:ind w:firstLine="709"/>
        <w:rPr>
          <w:sz w:val="20"/>
          <w:szCs w:val="20"/>
        </w:rPr>
      </w:pPr>
      <w:r w:rsidRPr="00660E54">
        <w:rPr>
          <w:sz w:val="20"/>
          <w:szCs w:val="20"/>
        </w:rPr>
        <w:t xml:space="preserve">Реестр профессиональных стандартов https://profstandart.rosmintrud.ru/obshchiy-informatsionnyy-blok/natsionalnyy-reestr-professionalnykh-standartov/reestr-professionalnykh-standartov/ </w:t>
      </w:r>
    </w:p>
    <w:p w:rsidR="00CB6A3E" w:rsidRPr="00660E54" w:rsidRDefault="00CB6A3E" w:rsidP="00CB6A3E">
      <w:pPr>
        <w:spacing w:before="0" w:beforeAutospacing="0" w:after="0" w:afterAutospacing="0"/>
        <w:ind w:firstLine="709"/>
        <w:rPr>
          <w:sz w:val="20"/>
          <w:szCs w:val="20"/>
        </w:rPr>
      </w:pPr>
      <w:r w:rsidRPr="00660E54">
        <w:rPr>
          <w:sz w:val="20"/>
          <w:szCs w:val="20"/>
        </w:rPr>
        <w:t xml:space="preserve">Реестр студентов/ординаторов/аспирантов/ассистентов-стажеров https://www.mos.ru/karta-moskvicha/services-proverka-grazhdanina-v-reestre-studentov/ </w:t>
      </w:r>
    </w:p>
    <w:p w:rsidR="00CB6A3E" w:rsidRPr="00660E54" w:rsidRDefault="00CB6A3E" w:rsidP="00CB6A3E">
      <w:pPr>
        <w:spacing w:before="0" w:beforeAutospacing="0" w:after="0" w:afterAutospacing="0"/>
        <w:ind w:firstLine="709"/>
        <w:rPr>
          <w:sz w:val="20"/>
          <w:szCs w:val="20"/>
        </w:rPr>
      </w:pPr>
      <w:r w:rsidRPr="00660E54">
        <w:rPr>
          <w:sz w:val="20"/>
          <w:szCs w:val="20"/>
        </w:rPr>
        <w:t xml:space="preserve">Научная электронная библиотека. </w:t>
      </w:r>
      <w:r w:rsidRPr="00660E54">
        <w:rPr>
          <w:sz w:val="20"/>
          <w:szCs w:val="20"/>
          <w:lang w:val="en-US"/>
        </w:rPr>
        <w:t>http</w:t>
      </w:r>
      <w:r w:rsidRPr="00660E54">
        <w:rPr>
          <w:sz w:val="20"/>
          <w:szCs w:val="20"/>
        </w:rPr>
        <w:t>://</w:t>
      </w:r>
      <w:proofErr w:type="spellStart"/>
      <w:r w:rsidRPr="00660E54">
        <w:rPr>
          <w:sz w:val="20"/>
          <w:szCs w:val="20"/>
          <w:lang w:val="en-US"/>
        </w:rPr>
        <w:t>elibrary</w:t>
      </w:r>
      <w:proofErr w:type="spellEnd"/>
      <w:r w:rsidRPr="00660E54">
        <w:rPr>
          <w:sz w:val="20"/>
          <w:szCs w:val="20"/>
        </w:rPr>
        <w:t>.</w:t>
      </w:r>
      <w:proofErr w:type="spellStart"/>
      <w:r w:rsidRPr="00660E54">
        <w:rPr>
          <w:sz w:val="20"/>
          <w:szCs w:val="20"/>
          <w:lang w:val="en-US"/>
        </w:rPr>
        <w:t>ru</w:t>
      </w:r>
      <w:proofErr w:type="spellEnd"/>
    </w:p>
    <w:p w:rsidR="00CB6A3E" w:rsidRPr="00660E54" w:rsidRDefault="00CB6A3E" w:rsidP="00046978">
      <w:pPr>
        <w:spacing w:before="0" w:beforeAutospacing="0" w:after="0" w:afterAutospacing="0"/>
        <w:ind w:firstLine="709"/>
        <w:rPr>
          <w:sz w:val="20"/>
          <w:szCs w:val="20"/>
        </w:rPr>
      </w:pPr>
      <w:r w:rsidRPr="00660E54">
        <w:rPr>
          <w:sz w:val="20"/>
          <w:szCs w:val="20"/>
        </w:rPr>
        <w:t xml:space="preserve">Электронно-библиотечная система </w:t>
      </w:r>
      <w:proofErr w:type="spellStart"/>
      <w:r w:rsidRPr="00660E54">
        <w:rPr>
          <w:sz w:val="20"/>
          <w:szCs w:val="20"/>
          <w:lang w:val="en-US"/>
        </w:rPr>
        <w:t>IPRbooks</w:t>
      </w:r>
      <w:proofErr w:type="spellEnd"/>
      <w:r w:rsidRPr="00660E54">
        <w:rPr>
          <w:sz w:val="20"/>
          <w:szCs w:val="20"/>
        </w:rPr>
        <w:t xml:space="preserve"> (ЭБС </w:t>
      </w:r>
      <w:proofErr w:type="spellStart"/>
      <w:r w:rsidRPr="00660E54">
        <w:rPr>
          <w:sz w:val="20"/>
          <w:szCs w:val="20"/>
          <w:lang w:val="en-US"/>
        </w:rPr>
        <w:t>IPRbooks</w:t>
      </w:r>
      <w:proofErr w:type="spellEnd"/>
      <w:r w:rsidRPr="00660E54">
        <w:rPr>
          <w:sz w:val="20"/>
          <w:szCs w:val="20"/>
        </w:rPr>
        <w:t>) –</w:t>
      </w:r>
      <w:r w:rsidR="00046978">
        <w:rPr>
          <w:sz w:val="20"/>
          <w:szCs w:val="20"/>
        </w:rPr>
        <w:t xml:space="preserve"> </w:t>
      </w:r>
      <w:r w:rsidRPr="00660E54">
        <w:rPr>
          <w:sz w:val="20"/>
          <w:szCs w:val="20"/>
        </w:rPr>
        <w:t>электронная библиотека по всем отраслям знаний</w:t>
      </w:r>
      <w:r w:rsidR="00046978">
        <w:rPr>
          <w:sz w:val="20"/>
          <w:szCs w:val="20"/>
        </w:rPr>
        <w:t xml:space="preserve"> </w:t>
      </w:r>
      <w:r w:rsidRPr="00660E54">
        <w:rPr>
          <w:sz w:val="20"/>
          <w:szCs w:val="20"/>
          <w:lang w:val="en-US"/>
        </w:rPr>
        <w:t>http</w:t>
      </w:r>
      <w:r w:rsidRPr="00660E54">
        <w:rPr>
          <w:sz w:val="20"/>
          <w:szCs w:val="20"/>
        </w:rPr>
        <w:t>://</w:t>
      </w:r>
      <w:r w:rsidRPr="00660E54">
        <w:rPr>
          <w:sz w:val="20"/>
          <w:szCs w:val="20"/>
          <w:lang w:val="en-US"/>
        </w:rPr>
        <w:t>www</w:t>
      </w:r>
      <w:r w:rsidRPr="00660E54">
        <w:rPr>
          <w:sz w:val="20"/>
          <w:szCs w:val="20"/>
        </w:rPr>
        <w:t>.</w:t>
      </w:r>
      <w:proofErr w:type="spellStart"/>
      <w:r w:rsidRPr="00660E54">
        <w:rPr>
          <w:sz w:val="20"/>
          <w:szCs w:val="20"/>
          <w:lang w:val="en-US"/>
        </w:rPr>
        <w:t>iprbookshop</w:t>
      </w:r>
      <w:proofErr w:type="spellEnd"/>
      <w:r w:rsidRPr="00660E54">
        <w:rPr>
          <w:sz w:val="20"/>
          <w:szCs w:val="20"/>
        </w:rPr>
        <w:t>.</w:t>
      </w:r>
      <w:proofErr w:type="spellStart"/>
      <w:r w:rsidRPr="00660E54">
        <w:rPr>
          <w:sz w:val="20"/>
          <w:szCs w:val="20"/>
          <w:lang w:val="en-US"/>
        </w:rPr>
        <w:t>ru</w:t>
      </w:r>
      <w:proofErr w:type="spellEnd"/>
    </w:p>
    <w:p w:rsidR="00231391" w:rsidRPr="00D52134" w:rsidRDefault="00231391" w:rsidP="00231391">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231391" w:rsidRPr="0048691E" w:rsidRDefault="00231391" w:rsidP="00231391">
      <w:pPr>
        <w:pStyle w:val="affffffffff0"/>
        <w:numPr>
          <w:ilvl w:val="0"/>
          <w:numId w:val="56"/>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231391" w:rsidRPr="00D52134" w:rsidRDefault="00231391" w:rsidP="00231391">
      <w:pPr>
        <w:pStyle w:val="affffffffff0"/>
        <w:numPr>
          <w:ilvl w:val="0"/>
          <w:numId w:val="56"/>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CB6A3E" w:rsidRDefault="00841522" w:rsidP="00CB6A3E"/>
    <w:sectPr w:rsidR="00841522" w:rsidRPr="00CB6A3E"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1"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2"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3"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4"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5"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6"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8"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9"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1"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2"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4"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214A5203"/>
    <w:multiLevelType w:val="hybridMultilevel"/>
    <w:tmpl w:val="E09C82F2"/>
    <w:lvl w:ilvl="0" w:tplc="F93E7BB6">
      <w:start w:val="1"/>
      <w:numFmt w:val="decimal"/>
      <w:lvlText w:val="%1"/>
      <w:lvlJc w:val="left"/>
      <w:pPr>
        <w:tabs>
          <w:tab w:val="num" w:pos="900"/>
        </w:tabs>
        <w:ind w:left="180"/>
      </w:pPr>
      <w:rPr>
        <w:rFonts w:cs="Times New Roman"/>
        <w:b w:val="0"/>
      </w:rPr>
    </w:lvl>
    <w:lvl w:ilvl="1" w:tplc="9196B616">
      <w:start w:val="1"/>
      <w:numFmt w:val="lowerLetter"/>
      <w:lvlText w:val="%2."/>
      <w:lvlJc w:val="left"/>
      <w:pPr>
        <w:tabs>
          <w:tab w:val="num" w:pos="1620"/>
        </w:tabs>
        <w:ind w:left="1620" w:hanging="360"/>
      </w:pPr>
      <w:rPr>
        <w:rFonts w:cs="Times New Roman"/>
      </w:rPr>
    </w:lvl>
    <w:lvl w:ilvl="2" w:tplc="FFFFFFFF">
      <w:start w:val="1"/>
      <w:numFmt w:val="lowerRoman"/>
      <w:lvlText w:val="%3."/>
      <w:lvlJc w:val="right"/>
      <w:pPr>
        <w:tabs>
          <w:tab w:val="num" w:pos="2340"/>
        </w:tabs>
        <w:ind w:left="2340" w:hanging="180"/>
      </w:pPr>
      <w:rPr>
        <w:rFonts w:cs="Times New Roman"/>
      </w:rPr>
    </w:lvl>
    <w:lvl w:ilvl="3" w:tplc="FFFFFFFF">
      <w:start w:val="1"/>
      <w:numFmt w:val="decimal"/>
      <w:lvlText w:val="%4."/>
      <w:lvlJc w:val="left"/>
      <w:pPr>
        <w:tabs>
          <w:tab w:val="num" w:pos="3060"/>
        </w:tabs>
        <w:ind w:left="3060" w:hanging="360"/>
      </w:pPr>
      <w:rPr>
        <w:rFonts w:cs="Times New Roman"/>
      </w:rPr>
    </w:lvl>
    <w:lvl w:ilvl="4" w:tplc="FFFFFFFF">
      <w:start w:val="1"/>
      <w:numFmt w:val="lowerLetter"/>
      <w:lvlText w:val="%5."/>
      <w:lvlJc w:val="left"/>
      <w:pPr>
        <w:tabs>
          <w:tab w:val="num" w:pos="3780"/>
        </w:tabs>
        <w:ind w:left="3780" w:hanging="360"/>
      </w:pPr>
      <w:rPr>
        <w:rFonts w:cs="Times New Roman"/>
      </w:rPr>
    </w:lvl>
    <w:lvl w:ilvl="5" w:tplc="FFFFFFFF">
      <w:start w:val="1"/>
      <w:numFmt w:val="lowerRoman"/>
      <w:lvlText w:val="%6."/>
      <w:lvlJc w:val="right"/>
      <w:pPr>
        <w:tabs>
          <w:tab w:val="num" w:pos="4500"/>
        </w:tabs>
        <w:ind w:left="4500" w:hanging="180"/>
      </w:pPr>
      <w:rPr>
        <w:rFonts w:cs="Times New Roman"/>
      </w:rPr>
    </w:lvl>
    <w:lvl w:ilvl="6" w:tplc="FFFFFFFF">
      <w:start w:val="1"/>
      <w:numFmt w:val="decimal"/>
      <w:lvlText w:val="%7."/>
      <w:lvlJc w:val="left"/>
      <w:pPr>
        <w:tabs>
          <w:tab w:val="num" w:pos="5220"/>
        </w:tabs>
        <w:ind w:left="5220" w:hanging="360"/>
      </w:pPr>
      <w:rPr>
        <w:rFonts w:cs="Times New Roman"/>
      </w:rPr>
    </w:lvl>
    <w:lvl w:ilvl="7" w:tplc="FFFFFFFF">
      <w:start w:val="1"/>
      <w:numFmt w:val="lowerLetter"/>
      <w:lvlText w:val="%8."/>
      <w:lvlJc w:val="left"/>
      <w:pPr>
        <w:tabs>
          <w:tab w:val="num" w:pos="5940"/>
        </w:tabs>
        <w:ind w:left="5940" w:hanging="360"/>
      </w:pPr>
      <w:rPr>
        <w:rFonts w:cs="Times New Roman"/>
      </w:rPr>
    </w:lvl>
    <w:lvl w:ilvl="8" w:tplc="FFFFFFFF">
      <w:start w:val="1"/>
      <w:numFmt w:val="lowerRoman"/>
      <w:lvlText w:val="%9."/>
      <w:lvlJc w:val="right"/>
      <w:pPr>
        <w:tabs>
          <w:tab w:val="num" w:pos="6660"/>
        </w:tabs>
        <w:ind w:left="6660" w:hanging="180"/>
      </w:pPr>
      <w:rPr>
        <w:rFonts w:cs="Times New Roman"/>
      </w:rPr>
    </w:lvl>
  </w:abstractNum>
  <w:abstractNum w:abstractNumId="26"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28"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29" w15:restartNumberingAfterBreak="0">
    <w:nsid w:val="29572105"/>
    <w:multiLevelType w:val="multilevel"/>
    <w:tmpl w:val="29572105"/>
    <w:lvl w:ilvl="0">
      <w:start w:val="1"/>
      <w:numFmt w:val="bullet"/>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30" w15:restartNumberingAfterBreak="0">
    <w:nsid w:val="2C22488C"/>
    <w:multiLevelType w:val="hybridMultilevel"/>
    <w:tmpl w:val="E09C82F2"/>
    <w:lvl w:ilvl="0" w:tplc="F93E7BB6">
      <w:start w:val="1"/>
      <w:numFmt w:val="decimal"/>
      <w:lvlText w:val="%1"/>
      <w:lvlJc w:val="left"/>
      <w:pPr>
        <w:tabs>
          <w:tab w:val="num" w:pos="900"/>
        </w:tabs>
        <w:ind w:left="180"/>
      </w:pPr>
      <w:rPr>
        <w:rFonts w:cs="Times New Roman"/>
        <w:b w:val="0"/>
      </w:rPr>
    </w:lvl>
    <w:lvl w:ilvl="1" w:tplc="9196B616">
      <w:start w:val="1"/>
      <w:numFmt w:val="lowerLetter"/>
      <w:lvlText w:val="%2."/>
      <w:lvlJc w:val="left"/>
      <w:pPr>
        <w:tabs>
          <w:tab w:val="num" w:pos="1620"/>
        </w:tabs>
        <w:ind w:left="1620" w:hanging="360"/>
      </w:pPr>
      <w:rPr>
        <w:rFonts w:cs="Times New Roman"/>
      </w:rPr>
    </w:lvl>
    <w:lvl w:ilvl="2" w:tplc="FFFFFFFF">
      <w:start w:val="1"/>
      <w:numFmt w:val="lowerRoman"/>
      <w:lvlText w:val="%3."/>
      <w:lvlJc w:val="right"/>
      <w:pPr>
        <w:tabs>
          <w:tab w:val="num" w:pos="2340"/>
        </w:tabs>
        <w:ind w:left="2340" w:hanging="180"/>
      </w:pPr>
      <w:rPr>
        <w:rFonts w:cs="Times New Roman"/>
      </w:rPr>
    </w:lvl>
    <w:lvl w:ilvl="3" w:tplc="FFFFFFFF">
      <w:start w:val="1"/>
      <w:numFmt w:val="decimal"/>
      <w:lvlText w:val="%4."/>
      <w:lvlJc w:val="left"/>
      <w:pPr>
        <w:tabs>
          <w:tab w:val="num" w:pos="3060"/>
        </w:tabs>
        <w:ind w:left="3060" w:hanging="360"/>
      </w:pPr>
      <w:rPr>
        <w:rFonts w:cs="Times New Roman"/>
      </w:rPr>
    </w:lvl>
    <w:lvl w:ilvl="4" w:tplc="FFFFFFFF">
      <w:start w:val="1"/>
      <w:numFmt w:val="lowerLetter"/>
      <w:lvlText w:val="%5."/>
      <w:lvlJc w:val="left"/>
      <w:pPr>
        <w:tabs>
          <w:tab w:val="num" w:pos="3780"/>
        </w:tabs>
        <w:ind w:left="3780" w:hanging="360"/>
      </w:pPr>
      <w:rPr>
        <w:rFonts w:cs="Times New Roman"/>
      </w:rPr>
    </w:lvl>
    <w:lvl w:ilvl="5" w:tplc="FFFFFFFF">
      <w:start w:val="1"/>
      <w:numFmt w:val="lowerRoman"/>
      <w:lvlText w:val="%6."/>
      <w:lvlJc w:val="right"/>
      <w:pPr>
        <w:tabs>
          <w:tab w:val="num" w:pos="4500"/>
        </w:tabs>
        <w:ind w:left="4500" w:hanging="180"/>
      </w:pPr>
      <w:rPr>
        <w:rFonts w:cs="Times New Roman"/>
      </w:rPr>
    </w:lvl>
    <w:lvl w:ilvl="6" w:tplc="FFFFFFFF">
      <w:start w:val="1"/>
      <w:numFmt w:val="decimal"/>
      <w:lvlText w:val="%7."/>
      <w:lvlJc w:val="left"/>
      <w:pPr>
        <w:tabs>
          <w:tab w:val="num" w:pos="5220"/>
        </w:tabs>
        <w:ind w:left="5220" w:hanging="360"/>
      </w:pPr>
      <w:rPr>
        <w:rFonts w:cs="Times New Roman"/>
      </w:rPr>
    </w:lvl>
    <w:lvl w:ilvl="7" w:tplc="FFFFFFFF">
      <w:start w:val="1"/>
      <w:numFmt w:val="lowerLetter"/>
      <w:lvlText w:val="%8."/>
      <w:lvlJc w:val="left"/>
      <w:pPr>
        <w:tabs>
          <w:tab w:val="num" w:pos="5940"/>
        </w:tabs>
        <w:ind w:left="5940" w:hanging="360"/>
      </w:pPr>
      <w:rPr>
        <w:rFonts w:cs="Times New Roman"/>
      </w:rPr>
    </w:lvl>
    <w:lvl w:ilvl="8" w:tplc="FFFFFFFF">
      <w:start w:val="1"/>
      <w:numFmt w:val="lowerRoman"/>
      <w:lvlText w:val="%9."/>
      <w:lvlJc w:val="right"/>
      <w:pPr>
        <w:tabs>
          <w:tab w:val="num" w:pos="6660"/>
        </w:tabs>
        <w:ind w:left="6660" w:hanging="180"/>
      </w:pPr>
      <w:rPr>
        <w:rFonts w:cs="Times New Roman"/>
      </w:rPr>
    </w:lvl>
  </w:abstractNum>
  <w:abstractNum w:abstractNumId="31" w15:restartNumberingAfterBreak="0">
    <w:nsid w:val="2F13248A"/>
    <w:multiLevelType w:val="multilevel"/>
    <w:tmpl w:val="2F1324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02E0FC2"/>
    <w:multiLevelType w:val="multilevel"/>
    <w:tmpl w:val="302E0FC2"/>
    <w:lvl w:ilvl="0">
      <w:start w:val="1"/>
      <w:numFmt w:val="decimal"/>
      <w:lvlText w:val="%1."/>
      <w:lvlJc w:val="left"/>
      <w:pPr>
        <w:tabs>
          <w:tab w:val="num" w:pos="454"/>
        </w:tabs>
        <w:ind w:left="454" w:hanging="360"/>
      </w:pPr>
      <w:rPr>
        <w:rFonts w:cs="Times New Roman" w:hint="default"/>
      </w:rPr>
    </w:lvl>
    <w:lvl w:ilvl="1">
      <w:start w:val="1"/>
      <w:numFmt w:val="lowerLetter"/>
      <w:lvlText w:val="%2."/>
      <w:lvlJc w:val="left"/>
      <w:pPr>
        <w:tabs>
          <w:tab w:val="num" w:pos="1534"/>
        </w:tabs>
        <w:ind w:left="1534" w:hanging="360"/>
      </w:pPr>
      <w:rPr>
        <w:rFonts w:cs="Times New Roman"/>
      </w:rPr>
    </w:lvl>
    <w:lvl w:ilvl="2">
      <w:start w:val="1"/>
      <w:numFmt w:val="lowerRoman"/>
      <w:lvlText w:val="%3."/>
      <w:lvlJc w:val="right"/>
      <w:pPr>
        <w:tabs>
          <w:tab w:val="num" w:pos="2254"/>
        </w:tabs>
        <w:ind w:left="2254" w:hanging="180"/>
      </w:pPr>
      <w:rPr>
        <w:rFonts w:cs="Times New Roman"/>
      </w:rPr>
    </w:lvl>
    <w:lvl w:ilvl="3">
      <w:start w:val="1"/>
      <w:numFmt w:val="decimal"/>
      <w:lvlText w:val="%4."/>
      <w:lvlJc w:val="left"/>
      <w:pPr>
        <w:tabs>
          <w:tab w:val="num" w:pos="2974"/>
        </w:tabs>
        <w:ind w:left="2974" w:hanging="360"/>
      </w:pPr>
      <w:rPr>
        <w:rFonts w:cs="Times New Roman"/>
      </w:rPr>
    </w:lvl>
    <w:lvl w:ilvl="4">
      <w:start w:val="1"/>
      <w:numFmt w:val="lowerLetter"/>
      <w:lvlText w:val="%5."/>
      <w:lvlJc w:val="left"/>
      <w:pPr>
        <w:tabs>
          <w:tab w:val="num" w:pos="3694"/>
        </w:tabs>
        <w:ind w:left="3694" w:hanging="360"/>
      </w:pPr>
      <w:rPr>
        <w:rFonts w:cs="Times New Roman"/>
      </w:rPr>
    </w:lvl>
    <w:lvl w:ilvl="5">
      <w:start w:val="1"/>
      <w:numFmt w:val="lowerRoman"/>
      <w:lvlText w:val="%6."/>
      <w:lvlJc w:val="right"/>
      <w:pPr>
        <w:tabs>
          <w:tab w:val="num" w:pos="4414"/>
        </w:tabs>
        <w:ind w:left="4414" w:hanging="180"/>
      </w:pPr>
      <w:rPr>
        <w:rFonts w:cs="Times New Roman"/>
      </w:rPr>
    </w:lvl>
    <w:lvl w:ilvl="6">
      <w:start w:val="1"/>
      <w:numFmt w:val="decimal"/>
      <w:lvlText w:val="%7."/>
      <w:lvlJc w:val="left"/>
      <w:pPr>
        <w:tabs>
          <w:tab w:val="num" w:pos="5134"/>
        </w:tabs>
        <w:ind w:left="5134" w:hanging="360"/>
      </w:pPr>
      <w:rPr>
        <w:rFonts w:cs="Times New Roman"/>
      </w:rPr>
    </w:lvl>
    <w:lvl w:ilvl="7">
      <w:start w:val="1"/>
      <w:numFmt w:val="lowerLetter"/>
      <w:lvlText w:val="%8."/>
      <w:lvlJc w:val="left"/>
      <w:pPr>
        <w:tabs>
          <w:tab w:val="num" w:pos="5854"/>
        </w:tabs>
        <w:ind w:left="5854" w:hanging="360"/>
      </w:pPr>
      <w:rPr>
        <w:rFonts w:cs="Times New Roman"/>
      </w:rPr>
    </w:lvl>
    <w:lvl w:ilvl="8">
      <w:start w:val="1"/>
      <w:numFmt w:val="lowerRoman"/>
      <w:lvlText w:val="%9."/>
      <w:lvlJc w:val="right"/>
      <w:pPr>
        <w:tabs>
          <w:tab w:val="num" w:pos="6574"/>
        </w:tabs>
        <w:ind w:left="6574" w:hanging="180"/>
      </w:pPr>
      <w:rPr>
        <w:rFonts w:cs="Times New Roman"/>
      </w:rPr>
    </w:lvl>
  </w:abstractNum>
  <w:abstractNum w:abstractNumId="33"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4"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5"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6"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37"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37BC6DB3"/>
    <w:multiLevelType w:val="multilevel"/>
    <w:tmpl w:val="37BC6DB3"/>
    <w:lvl w:ilvl="0">
      <w:start w:val="1"/>
      <w:numFmt w:val="decimal"/>
      <w:lvlText w:val="%1."/>
      <w:lvlJc w:val="left"/>
      <w:pPr>
        <w:tabs>
          <w:tab w:val="num" w:pos="454"/>
        </w:tabs>
        <w:ind w:left="454"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9"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0"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1"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2"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3"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4"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5" w15:restartNumberingAfterBreak="0">
    <w:nsid w:val="41A9440A"/>
    <w:multiLevelType w:val="multilevel"/>
    <w:tmpl w:val="41A9440A"/>
    <w:lvl w:ilvl="0">
      <w:start w:val="1"/>
      <w:numFmt w:val="decimal"/>
      <w:lvlText w:val="%1"/>
      <w:lvlJc w:val="left"/>
      <w:pPr>
        <w:tabs>
          <w:tab w:val="num" w:pos="1440"/>
        </w:tabs>
      </w:pPr>
      <w:rPr>
        <w:rFonts w:cs="Times New Roman"/>
        <w:sz w:val="20"/>
        <w:szCs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6"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7"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8"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9"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0"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2" w15:restartNumberingAfterBreak="0">
    <w:nsid w:val="4751388A"/>
    <w:multiLevelType w:val="multilevel"/>
    <w:tmpl w:val="4751388A"/>
    <w:lvl w:ilvl="0">
      <w:start w:val="1"/>
      <w:numFmt w:val="decimal"/>
      <w:lvlText w:val="%1."/>
      <w:lvlJc w:val="left"/>
      <w:pPr>
        <w:ind w:left="1400" w:hanging="360"/>
      </w:pPr>
    </w:lvl>
    <w:lvl w:ilvl="1">
      <w:start w:val="1"/>
      <w:numFmt w:val="lowerLetter"/>
      <w:lvlText w:val="%2."/>
      <w:lvlJc w:val="left"/>
      <w:pPr>
        <w:ind w:left="2120" w:hanging="360"/>
      </w:pPr>
    </w:lvl>
    <w:lvl w:ilvl="2">
      <w:start w:val="1"/>
      <w:numFmt w:val="lowerRoman"/>
      <w:lvlText w:val="%3."/>
      <w:lvlJc w:val="right"/>
      <w:pPr>
        <w:ind w:left="2840" w:hanging="180"/>
      </w:pPr>
    </w:lvl>
    <w:lvl w:ilvl="3">
      <w:start w:val="1"/>
      <w:numFmt w:val="decimal"/>
      <w:lvlText w:val="%4."/>
      <w:lvlJc w:val="left"/>
      <w:pPr>
        <w:ind w:left="3560" w:hanging="360"/>
      </w:pPr>
    </w:lvl>
    <w:lvl w:ilvl="4">
      <w:start w:val="1"/>
      <w:numFmt w:val="lowerLetter"/>
      <w:lvlText w:val="%5."/>
      <w:lvlJc w:val="left"/>
      <w:pPr>
        <w:ind w:left="4280" w:hanging="360"/>
      </w:pPr>
    </w:lvl>
    <w:lvl w:ilvl="5">
      <w:start w:val="1"/>
      <w:numFmt w:val="lowerRoman"/>
      <w:lvlText w:val="%6."/>
      <w:lvlJc w:val="right"/>
      <w:pPr>
        <w:ind w:left="5000" w:hanging="180"/>
      </w:pPr>
    </w:lvl>
    <w:lvl w:ilvl="6">
      <w:start w:val="1"/>
      <w:numFmt w:val="decimal"/>
      <w:lvlText w:val="%7."/>
      <w:lvlJc w:val="left"/>
      <w:pPr>
        <w:ind w:left="5720" w:hanging="360"/>
      </w:pPr>
    </w:lvl>
    <w:lvl w:ilvl="7">
      <w:start w:val="1"/>
      <w:numFmt w:val="lowerLetter"/>
      <w:lvlText w:val="%8."/>
      <w:lvlJc w:val="left"/>
      <w:pPr>
        <w:ind w:left="6440" w:hanging="360"/>
      </w:pPr>
    </w:lvl>
    <w:lvl w:ilvl="8">
      <w:start w:val="1"/>
      <w:numFmt w:val="lowerRoman"/>
      <w:lvlText w:val="%9."/>
      <w:lvlJc w:val="right"/>
      <w:pPr>
        <w:ind w:left="7160" w:hanging="180"/>
      </w:pPr>
    </w:lvl>
  </w:abstractNum>
  <w:abstractNum w:abstractNumId="53"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4" w15:restartNumberingAfterBreak="0">
    <w:nsid w:val="54E63399"/>
    <w:multiLevelType w:val="hybridMultilevel"/>
    <w:tmpl w:val="64A6AA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56" w15:restartNumberingAfterBreak="0">
    <w:nsid w:val="5553071F"/>
    <w:multiLevelType w:val="hybridMultilevel"/>
    <w:tmpl w:val="AC3E68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56D32B39"/>
    <w:multiLevelType w:val="multilevel"/>
    <w:tmpl w:val="56D32B39"/>
    <w:lvl w:ilvl="0">
      <w:start w:val="1"/>
      <w:numFmt w:val="decimal"/>
      <w:lvlText w:val="%1."/>
      <w:lvlJc w:val="left"/>
      <w:pPr>
        <w:tabs>
          <w:tab w:val="num" w:pos="1260"/>
        </w:tabs>
        <w:ind w:left="12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8"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9" w15:restartNumberingAfterBreak="0">
    <w:nsid w:val="5B813CB3"/>
    <w:multiLevelType w:val="hybridMultilevel"/>
    <w:tmpl w:val="AC3E68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1"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2" w15:restartNumberingAfterBreak="0">
    <w:nsid w:val="617C1051"/>
    <w:multiLevelType w:val="multilevel"/>
    <w:tmpl w:val="617C1051"/>
    <w:lvl w:ilvl="0">
      <w:start w:val="1"/>
      <w:numFmt w:val="decimal"/>
      <w:lvlText w:val="%1."/>
      <w:lvlJc w:val="left"/>
      <w:pPr>
        <w:tabs>
          <w:tab w:val="num" w:pos="1260"/>
        </w:tabs>
        <w:ind w:left="1260"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4"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5" w15:restartNumberingAfterBreak="0">
    <w:nsid w:val="658B544E"/>
    <w:multiLevelType w:val="multilevel"/>
    <w:tmpl w:val="658B544E"/>
    <w:lvl w:ilvl="0">
      <w:start w:val="1"/>
      <w:numFmt w:val="decimal"/>
      <w:lvlText w:val="%1."/>
      <w:lvlJc w:val="left"/>
      <w:pPr>
        <w:ind w:left="1400" w:hanging="360"/>
      </w:pPr>
    </w:lvl>
    <w:lvl w:ilvl="1">
      <w:start w:val="1"/>
      <w:numFmt w:val="lowerLetter"/>
      <w:lvlText w:val="%2."/>
      <w:lvlJc w:val="left"/>
      <w:pPr>
        <w:ind w:left="2120" w:hanging="360"/>
      </w:pPr>
    </w:lvl>
    <w:lvl w:ilvl="2">
      <w:start w:val="1"/>
      <w:numFmt w:val="lowerRoman"/>
      <w:lvlText w:val="%3."/>
      <w:lvlJc w:val="right"/>
      <w:pPr>
        <w:ind w:left="2840" w:hanging="180"/>
      </w:pPr>
    </w:lvl>
    <w:lvl w:ilvl="3">
      <w:start w:val="1"/>
      <w:numFmt w:val="decimal"/>
      <w:lvlText w:val="%4."/>
      <w:lvlJc w:val="left"/>
      <w:pPr>
        <w:ind w:left="3560" w:hanging="360"/>
      </w:pPr>
    </w:lvl>
    <w:lvl w:ilvl="4">
      <w:start w:val="1"/>
      <w:numFmt w:val="lowerLetter"/>
      <w:lvlText w:val="%5."/>
      <w:lvlJc w:val="left"/>
      <w:pPr>
        <w:ind w:left="4280" w:hanging="360"/>
      </w:pPr>
    </w:lvl>
    <w:lvl w:ilvl="5">
      <w:start w:val="1"/>
      <w:numFmt w:val="lowerRoman"/>
      <w:lvlText w:val="%6."/>
      <w:lvlJc w:val="right"/>
      <w:pPr>
        <w:ind w:left="5000" w:hanging="180"/>
      </w:pPr>
    </w:lvl>
    <w:lvl w:ilvl="6">
      <w:start w:val="1"/>
      <w:numFmt w:val="decimal"/>
      <w:lvlText w:val="%7."/>
      <w:lvlJc w:val="left"/>
      <w:pPr>
        <w:ind w:left="5720" w:hanging="360"/>
      </w:pPr>
    </w:lvl>
    <w:lvl w:ilvl="7">
      <w:start w:val="1"/>
      <w:numFmt w:val="lowerLetter"/>
      <w:lvlText w:val="%8."/>
      <w:lvlJc w:val="left"/>
      <w:pPr>
        <w:ind w:left="6440" w:hanging="360"/>
      </w:pPr>
    </w:lvl>
    <w:lvl w:ilvl="8">
      <w:start w:val="1"/>
      <w:numFmt w:val="lowerRoman"/>
      <w:lvlText w:val="%9."/>
      <w:lvlJc w:val="right"/>
      <w:pPr>
        <w:ind w:left="7160" w:hanging="180"/>
      </w:pPr>
    </w:lvl>
  </w:abstractNum>
  <w:abstractNum w:abstractNumId="66"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7"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8"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9" w15:restartNumberingAfterBreak="0">
    <w:nsid w:val="6E630C9C"/>
    <w:multiLevelType w:val="multilevel"/>
    <w:tmpl w:val="6E630C9C"/>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0"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1"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2"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3" w15:restartNumberingAfterBreak="0">
    <w:nsid w:val="724E6256"/>
    <w:multiLevelType w:val="multilevel"/>
    <w:tmpl w:val="724E6256"/>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5" w15:restartNumberingAfterBreak="0">
    <w:nsid w:val="75495405"/>
    <w:multiLevelType w:val="multilevel"/>
    <w:tmpl w:val="75495405"/>
    <w:lvl w:ilvl="0">
      <w:start w:val="1"/>
      <w:numFmt w:val="decimal"/>
      <w:lvlText w:val="%1."/>
      <w:lvlJc w:val="left"/>
      <w:pPr>
        <w:tabs>
          <w:tab w:val="num" w:pos="454"/>
        </w:tabs>
        <w:ind w:left="454" w:hanging="360"/>
      </w:pPr>
      <w:rPr>
        <w:rFonts w:cs="Times New Roman" w:hint="default"/>
      </w:rPr>
    </w:lvl>
    <w:lvl w:ilvl="1">
      <w:start w:val="6"/>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6" w15:restartNumberingAfterBreak="0">
    <w:nsid w:val="75ED6619"/>
    <w:multiLevelType w:val="hybridMultilevel"/>
    <w:tmpl w:val="E09C82F2"/>
    <w:lvl w:ilvl="0" w:tplc="F93E7BB6">
      <w:start w:val="1"/>
      <w:numFmt w:val="decimal"/>
      <w:lvlText w:val="%1"/>
      <w:lvlJc w:val="left"/>
      <w:pPr>
        <w:tabs>
          <w:tab w:val="num" w:pos="900"/>
        </w:tabs>
        <w:ind w:left="180"/>
      </w:pPr>
      <w:rPr>
        <w:rFonts w:cs="Times New Roman"/>
        <w:b w:val="0"/>
      </w:rPr>
    </w:lvl>
    <w:lvl w:ilvl="1" w:tplc="9196B616">
      <w:start w:val="1"/>
      <w:numFmt w:val="lowerLetter"/>
      <w:lvlText w:val="%2."/>
      <w:lvlJc w:val="left"/>
      <w:pPr>
        <w:tabs>
          <w:tab w:val="num" w:pos="1620"/>
        </w:tabs>
        <w:ind w:left="1620" w:hanging="360"/>
      </w:pPr>
      <w:rPr>
        <w:rFonts w:cs="Times New Roman"/>
      </w:rPr>
    </w:lvl>
    <w:lvl w:ilvl="2" w:tplc="FFFFFFFF">
      <w:start w:val="1"/>
      <w:numFmt w:val="lowerRoman"/>
      <w:lvlText w:val="%3."/>
      <w:lvlJc w:val="right"/>
      <w:pPr>
        <w:tabs>
          <w:tab w:val="num" w:pos="2340"/>
        </w:tabs>
        <w:ind w:left="2340" w:hanging="180"/>
      </w:pPr>
      <w:rPr>
        <w:rFonts w:cs="Times New Roman"/>
      </w:rPr>
    </w:lvl>
    <w:lvl w:ilvl="3" w:tplc="FFFFFFFF">
      <w:start w:val="1"/>
      <w:numFmt w:val="decimal"/>
      <w:lvlText w:val="%4."/>
      <w:lvlJc w:val="left"/>
      <w:pPr>
        <w:tabs>
          <w:tab w:val="num" w:pos="3060"/>
        </w:tabs>
        <w:ind w:left="3060" w:hanging="360"/>
      </w:pPr>
      <w:rPr>
        <w:rFonts w:cs="Times New Roman"/>
      </w:rPr>
    </w:lvl>
    <w:lvl w:ilvl="4" w:tplc="FFFFFFFF">
      <w:start w:val="1"/>
      <w:numFmt w:val="lowerLetter"/>
      <w:lvlText w:val="%5."/>
      <w:lvlJc w:val="left"/>
      <w:pPr>
        <w:tabs>
          <w:tab w:val="num" w:pos="3780"/>
        </w:tabs>
        <w:ind w:left="3780" w:hanging="360"/>
      </w:pPr>
      <w:rPr>
        <w:rFonts w:cs="Times New Roman"/>
      </w:rPr>
    </w:lvl>
    <w:lvl w:ilvl="5" w:tplc="FFFFFFFF">
      <w:start w:val="1"/>
      <w:numFmt w:val="lowerRoman"/>
      <w:lvlText w:val="%6."/>
      <w:lvlJc w:val="right"/>
      <w:pPr>
        <w:tabs>
          <w:tab w:val="num" w:pos="4500"/>
        </w:tabs>
        <w:ind w:left="4500" w:hanging="180"/>
      </w:pPr>
      <w:rPr>
        <w:rFonts w:cs="Times New Roman"/>
      </w:rPr>
    </w:lvl>
    <w:lvl w:ilvl="6" w:tplc="FFFFFFFF">
      <w:start w:val="1"/>
      <w:numFmt w:val="decimal"/>
      <w:lvlText w:val="%7."/>
      <w:lvlJc w:val="left"/>
      <w:pPr>
        <w:tabs>
          <w:tab w:val="num" w:pos="5220"/>
        </w:tabs>
        <w:ind w:left="5220" w:hanging="360"/>
      </w:pPr>
      <w:rPr>
        <w:rFonts w:cs="Times New Roman"/>
      </w:rPr>
    </w:lvl>
    <w:lvl w:ilvl="7" w:tplc="FFFFFFFF">
      <w:start w:val="1"/>
      <w:numFmt w:val="lowerLetter"/>
      <w:lvlText w:val="%8."/>
      <w:lvlJc w:val="left"/>
      <w:pPr>
        <w:tabs>
          <w:tab w:val="num" w:pos="5940"/>
        </w:tabs>
        <w:ind w:left="5940" w:hanging="360"/>
      </w:pPr>
      <w:rPr>
        <w:rFonts w:cs="Times New Roman"/>
      </w:rPr>
    </w:lvl>
    <w:lvl w:ilvl="8" w:tplc="FFFFFFFF">
      <w:start w:val="1"/>
      <w:numFmt w:val="lowerRoman"/>
      <w:lvlText w:val="%9."/>
      <w:lvlJc w:val="right"/>
      <w:pPr>
        <w:tabs>
          <w:tab w:val="num" w:pos="6660"/>
        </w:tabs>
        <w:ind w:left="6660" w:hanging="180"/>
      </w:pPr>
      <w:rPr>
        <w:rFonts w:cs="Times New Roman"/>
      </w:rPr>
    </w:lvl>
  </w:abstractNum>
  <w:abstractNum w:abstractNumId="77" w15:restartNumberingAfterBreak="0">
    <w:nsid w:val="77682958"/>
    <w:multiLevelType w:val="hybridMultilevel"/>
    <w:tmpl w:val="B3E28308"/>
    <w:lvl w:ilvl="0" w:tplc="0419000F">
      <w:start w:val="1"/>
      <w:numFmt w:val="decimal"/>
      <w:lvlText w:val="%1."/>
      <w:lvlJc w:val="left"/>
      <w:pPr>
        <w:ind w:left="1353" w:hanging="360"/>
      </w:p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78"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79"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80"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3"/>
  </w:num>
  <w:num w:numId="9">
    <w:abstractNumId w:val="19"/>
    <w:lvlOverride w:ilvl="0">
      <w:startOverride w:val="1"/>
    </w:lvlOverride>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4"/>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70"/>
  </w:num>
  <w:num w:numId="15">
    <w:abstractNumId w:val="26"/>
  </w:num>
  <w:num w:numId="16">
    <w:abstractNumId w:val="61"/>
  </w:num>
  <w:num w:numId="17">
    <w:abstractNumId w:val="35"/>
  </w:num>
  <w:num w:numId="18">
    <w:abstractNumId w:val="64"/>
  </w:num>
  <w:num w:numId="19">
    <w:abstractNumId w:val="71"/>
  </w:num>
  <w:num w:numId="20">
    <w:abstractNumId w:val="66"/>
  </w:num>
  <w:num w:numId="21">
    <w:abstractNumId w:val="9"/>
  </w:num>
  <w:num w:numId="22">
    <w:abstractNumId w:val="11"/>
  </w:num>
  <w:num w:numId="23">
    <w:abstractNumId w:val="14"/>
  </w:num>
  <w:num w:numId="24">
    <w:abstractNumId w:val="17"/>
  </w:num>
  <w:num w:numId="25">
    <w:abstractNumId w:val="20"/>
  </w:num>
  <w:num w:numId="26">
    <w:abstractNumId w:val="22"/>
  </w:num>
  <w:num w:numId="27">
    <w:abstractNumId w:val="33"/>
  </w:num>
  <w:num w:numId="28">
    <w:abstractNumId w:val="41"/>
  </w:num>
  <w:num w:numId="29">
    <w:abstractNumId w:val="42"/>
  </w:num>
  <w:num w:numId="30">
    <w:abstractNumId w:val="47"/>
  </w:num>
  <w:num w:numId="31">
    <w:abstractNumId w:val="48"/>
  </w:num>
  <w:num w:numId="32">
    <w:abstractNumId w:val="58"/>
  </w:num>
  <w:num w:numId="33">
    <w:abstractNumId w:val="60"/>
  </w:num>
  <w:num w:numId="34">
    <w:abstractNumId w:val="68"/>
  </w:num>
  <w:num w:numId="35">
    <w:abstractNumId w:val="72"/>
  </w:num>
  <w:num w:numId="36">
    <w:abstractNumId w:val="79"/>
  </w:num>
  <w:num w:numId="37">
    <w:abstractNumId w:val="80"/>
  </w:num>
  <w:num w:numId="38">
    <w:abstractNumId w:val="55"/>
  </w:num>
  <w:num w:numId="39">
    <w:abstractNumId w:val="46"/>
  </w:num>
  <w:num w:numId="40">
    <w:abstractNumId w:val="10"/>
  </w:num>
  <w:num w:numId="41">
    <w:abstractNumId w:val="8"/>
  </w:num>
  <w:num w:numId="42">
    <w:abstractNumId w:val="43"/>
  </w:num>
  <w:num w:numId="43">
    <w:abstractNumId w:val="34"/>
  </w:num>
  <w:num w:numId="44">
    <w:abstractNumId w:val="44"/>
  </w:num>
  <w:num w:numId="45">
    <w:abstractNumId w:val="40"/>
  </w:num>
  <w:num w:numId="46">
    <w:abstractNumId w:val="12"/>
  </w:num>
  <w:num w:numId="47">
    <w:abstractNumId w:val="23"/>
  </w:num>
  <w:num w:numId="48">
    <w:abstractNumId w:val="49"/>
  </w:num>
  <w:num w:numId="49">
    <w:abstractNumId w:val="13"/>
  </w:num>
  <w:num w:numId="50">
    <w:abstractNumId w:val="39"/>
  </w:num>
  <w:num w:numId="51">
    <w:abstractNumId w:val="36"/>
  </w:num>
  <w:num w:numId="52">
    <w:abstractNumId w:val="27"/>
  </w:num>
  <w:num w:numId="53">
    <w:abstractNumId w:val="28"/>
  </w:num>
  <w:num w:numId="54">
    <w:abstractNumId w:val="24"/>
  </w:num>
  <w:num w:numId="55">
    <w:abstractNumId w:val="50"/>
  </w:num>
  <w:num w:numId="56">
    <w:abstractNumId w:val="37"/>
  </w:num>
  <w:num w:numId="57">
    <w:abstractNumId w:val="6"/>
  </w:num>
  <w:num w:numId="58">
    <w:abstractNumId w:val="16"/>
  </w:num>
  <w:num w:numId="59">
    <w:abstractNumId w:val="18"/>
  </w:num>
  <w:num w:numId="60">
    <w:abstractNumId w:val="19"/>
  </w:num>
  <w:num w:numId="61">
    <w:abstractNumId w:val="51"/>
  </w:num>
  <w:num w:numId="62">
    <w:abstractNumId w:val="63"/>
  </w:num>
  <w:num w:numId="63">
    <w:abstractNumId w:val="78"/>
  </w:num>
  <w:num w:numId="64">
    <w:abstractNumId w:val="73"/>
  </w:num>
  <w:num w:numId="65">
    <w:abstractNumId w:val="29"/>
  </w:num>
  <w:num w:numId="66">
    <w:abstractNumId w:val="31"/>
  </w:num>
  <w:num w:numId="67">
    <w:abstractNumId w:val="32"/>
  </w:num>
  <w:num w:numId="68">
    <w:abstractNumId w:val="38"/>
  </w:num>
  <w:num w:numId="69">
    <w:abstractNumId w:val="75"/>
  </w:num>
  <w:num w:numId="70">
    <w:abstractNumId w:val="57"/>
  </w:num>
  <w:num w:numId="71">
    <w:abstractNumId w:val="62"/>
  </w:num>
  <w:num w:numId="72">
    <w:abstractNumId w:val="69"/>
  </w:num>
  <w:num w:numId="73">
    <w:abstractNumId w:val="45"/>
  </w:num>
  <w:num w:numId="74">
    <w:abstractNumId w:val="52"/>
  </w:num>
  <w:num w:numId="75">
    <w:abstractNumId w:val="65"/>
  </w:num>
  <w:num w:numId="76">
    <w:abstractNumId w:val="76"/>
  </w:num>
  <w:num w:numId="77">
    <w:abstractNumId w:val="30"/>
  </w:num>
  <w:num w:numId="78">
    <w:abstractNumId w:val="25"/>
  </w:num>
  <w:num w:numId="79">
    <w:abstractNumId w:val="77"/>
  </w:num>
  <w:num w:numId="80">
    <w:abstractNumId w:val="54"/>
  </w:num>
  <w:num w:numId="81">
    <w:abstractNumId w:val="59"/>
  </w:num>
  <w:num w:numId="82">
    <w:abstractNumId w:val="56"/>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03C26"/>
    <w:rsid w:val="000200C7"/>
    <w:rsid w:val="00046978"/>
    <w:rsid w:val="00077FC3"/>
    <w:rsid w:val="00105AC0"/>
    <w:rsid w:val="00194868"/>
    <w:rsid w:val="001E775D"/>
    <w:rsid w:val="00231391"/>
    <w:rsid w:val="002466FE"/>
    <w:rsid w:val="002D7B99"/>
    <w:rsid w:val="0043448A"/>
    <w:rsid w:val="00435998"/>
    <w:rsid w:val="004C5D7C"/>
    <w:rsid w:val="004F397A"/>
    <w:rsid w:val="005101C0"/>
    <w:rsid w:val="00582FA5"/>
    <w:rsid w:val="005D2D6C"/>
    <w:rsid w:val="006074ED"/>
    <w:rsid w:val="0067768B"/>
    <w:rsid w:val="006B1845"/>
    <w:rsid w:val="006B41AE"/>
    <w:rsid w:val="00702859"/>
    <w:rsid w:val="007538C8"/>
    <w:rsid w:val="007549BA"/>
    <w:rsid w:val="007D3153"/>
    <w:rsid w:val="007F1255"/>
    <w:rsid w:val="00831DFC"/>
    <w:rsid w:val="00841522"/>
    <w:rsid w:val="008D33BA"/>
    <w:rsid w:val="00986055"/>
    <w:rsid w:val="00A37989"/>
    <w:rsid w:val="00AE3AC8"/>
    <w:rsid w:val="00CB5AB2"/>
    <w:rsid w:val="00CB6A3E"/>
    <w:rsid w:val="00E62C6F"/>
    <w:rsid w:val="00F31D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0AF62B"/>
  <w15:docId w15:val="{AA6FD4FF-8F96-4D64-BE99-DF285DC01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99"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iPriority="99"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iPriority="99" w:unhideWhenUsed="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39"/>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qFormat/>
    <w:rsid w:val="00986055"/>
    <w:rPr>
      <w:rFonts w:cs="Times New Roman"/>
      <w:vertAlign w:val="superscript"/>
    </w:rPr>
  </w:style>
  <w:style w:type="character" w:styleId="HTML0">
    <w:name w:val="HTML Acronym"/>
    <w:qFormat/>
    <w:rsid w:val="00986055"/>
  </w:style>
  <w:style w:type="character" w:styleId="af0">
    <w:name w:val="Emphasis"/>
    <w:uiPriority w:val="20"/>
    <w:qFormat/>
    <w:rsid w:val="00986055"/>
    <w:rPr>
      <w:rFonts w:ascii="Times New Roman" w:hAnsi="Times New Roman"/>
      <w:i/>
    </w:rPr>
  </w:style>
  <w:style w:type="character" w:styleId="af1">
    <w:name w:val="Hyperlink"/>
    <w:uiPriority w:val="99"/>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uiPriority w:val="22"/>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uiPriority w:val="99"/>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uiPriority w:val="99"/>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uiPriority w:val="9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uiPriority w:val="99"/>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uiPriority w:val="3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uiPriority w:val="99"/>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qFormat/>
    <w:locked/>
    <w:rsid w:val="00986055"/>
    <w:rPr>
      <w:i/>
      <w:color w:val="000000"/>
      <w:sz w:val="24"/>
    </w:rPr>
  </w:style>
  <w:style w:type="paragraph" w:customStyle="1" w:styleId="240">
    <w:name w:val="Цитата 24"/>
    <w:basedOn w:val="a8"/>
    <w:next w:val="a8"/>
    <w:link w:val="QuoteChar3"/>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qFormat/>
    <w:locked/>
    <w:rsid w:val="00986055"/>
    <w:rPr>
      <w:b/>
      <w:i/>
      <w:color w:val="4F81BD"/>
      <w:sz w:val="24"/>
    </w:rPr>
  </w:style>
  <w:style w:type="paragraph" w:customStyle="1" w:styleId="49">
    <w:name w:val="Выделенная цитата4"/>
    <w:basedOn w:val="a8"/>
    <w:next w:val="a8"/>
    <w:link w:val="IntenseQuoteChar3"/>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uiPriority w:val="99"/>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uiPriority w:val="99"/>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986055"/>
    <w:pPr>
      <w:keepNext/>
      <w:snapToGrid/>
      <w:outlineLvl w:val="2"/>
    </w:pPr>
    <w:rPr>
      <w:sz w:val="24"/>
    </w:rPr>
  </w:style>
  <w:style w:type="paragraph" w:customStyle="1" w:styleId="BodyText11">
    <w:name w:val="Body Text11"/>
    <w:basedOn w:val="Normal11"/>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uiPriority w:val="99"/>
    <w:qFormat/>
    <w:locked/>
    <w:rsid w:val="00986055"/>
    <w:rPr>
      <w:rFonts w:eastAsia="Times New Roman"/>
      <w:sz w:val="24"/>
      <w:szCs w:val="24"/>
    </w:rPr>
  </w:style>
  <w:style w:type="paragraph" w:customStyle="1" w:styleId="NoSpacing1">
    <w:name w:val="No Spacing1"/>
    <w:link w:val="NoSpacingChar"/>
    <w:uiPriority w:val="99"/>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qFormat/>
    <w:locked/>
    <w:rsid w:val="00986055"/>
    <w:rPr>
      <w:rFonts w:ascii="Calibri" w:hAnsi="Calibri"/>
      <w:i/>
      <w:color w:val="000000"/>
      <w:sz w:val="24"/>
    </w:rPr>
  </w:style>
  <w:style w:type="paragraph" w:customStyle="1" w:styleId="Quote1">
    <w:name w:val="Quote1"/>
    <w:basedOn w:val="a8"/>
    <w:next w:val="a8"/>
    <w:link w:val="QuoteChar2"/>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qFormat/>
    <w:locked/>
    <w:rsid w:val="00986055"/>
    <w:rPr>
      <w:rFonts w:ascii="Calibri" w:hAnsi="Calibri"/>
      <w:b/>
      <w:i/>
      <w:color w:val="4F81BD"/>
      <w:sz w:val="24"/>
    </w:rPr>
  </w:style>
  <w:style w:type="paragraph" w:customStyle="1" w:styleId="IntenseQuote1">
    <w:name w:val="Intense Quote1"/>
    <w:basedOn w:val="a8"/>
    <w:next w:val="a8"/>
    <w:link w:val="IntenseQuoteChar2"/>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uiPriority w:val="99"/>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uiPriority w:val="99"/>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uiPriority w:val="99"/>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uiPriority w:val="99"/>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uiPriority w:val="99"/>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uiPriority w:val="99"/>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qFormat/>
    <w:locked/>
    <w:rsid w:val="00986055"/>
    <w:rPr>
      <w:rFonts w:ascii="Times New Roman" w:eastAsia="Calibri" w:hAnsi="Times New Roman" w:cs="Times New Roman"/>
      <w:i/>
      <w:color w:val="000000"/>
      <w:sz w:val="24"/>
      <w:szCs w:val="20"/>
    </w:rPr>
  </w:style>
  <w:style w:type="character" w:customStyle="1" w:styleId="21f">
    <w:name w:val="Цитата 2 Знак1"/>
    <w:uiPriority w:val="29"/>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uiPriority w:val="30"/>
    <w:qFormat/>
    <w:rsid w:val="00986055"/>
    <w:rPr>
      <w:rFonts w:ascii="Times New Roman" w:hAnsi="Times New Roman"/>
      <w:i/>
      <w:color w:val="5B9BD5"/>
      <w:sz w:val="24"/>
      <w:lang w:eastAsia="ru-RU"/>
    </w:rPr>
  </w:style>
  <w:style w:type="character" w:customStyle="1" w:styleId="SubtleEmphasis1">
    <w:name w:val="Subtle Emphasis1"/>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qFormat/>
    <w:rsid w:val="00986055"/>
    <w:rPr>
      <w:sz w:val="16"/>
      <w:lang w:val="ru-RU" w:eastAsia="ru-RU"/>
    </w:rPr>
  </w:style>
  <w:style w:type="character" w:customStyle="1" w:styleId="1411">
    <w:name w:val="Знак Знак141"/>
    <w:qFormat/>
    <w:locked/>
    <w:rsid w:val="00986055"/>
    <w:rPr>
      <w:b/>
      <w:sz w:val="27"/>
      <w:lang w:val="ru-RU" w:eastAsia="ru-RU"/>
    </w:rPr>
  </w:style>
  <w:style w:type="character" w:customStyle="1" w:styleId="101">
    <w:name w:val="Знак Знак101"/>
    <w:qFormat/>
    <w:locked/>
    <w:rsid w:val="00986055"/>
    <w:rPr>
      <w:sz w:val="16"/>
      <w:lang w:val="ru-RU" w:eastAsia="ru-RU"/>
    </w:rPr>
  </w:style>
  <w:style w:type="character" w:customStyle="1" w:styleId="6100">
    <w:name w:val="Знак Знак610"/>
    <w:qFormat/>
    <w:rsid w:val="00986055"/>
    <w:rPr>
      <w:rFonts w:ascii="Arial" w:hAnsi="Arial"/>
      <w:b/>
      <w:i/>
      <w:sz w:val="28"/>
      <w:lang w:val="ru-RU" w:eastAsia="en-US"/>
    </w:rPr>
  </w:style>
  <w:style w:type="character" w:customStyle="1" w:styleId="162">
    <w:name w:val="Знак Знак162"/>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qFormat/>
    <w:rsid w:val="00986055"/>
    <w:rPr>
      <w:rFonts w:ascii="Times New Roman" w:hAnsi="Times New Roman"/>
      <w:b/>
      <w:sz w:val="28"/>
    </w:rPr>
  </w:style>
  <w:style w:type="character" w:customStyle="1" w:styleId="2210">
    <w:name w:val="Знак Знак221"/>
    <w:qFormat/>
    <w:rsid w:val="00986055"/>
    <w:rPr>
      <w:rFonts w:ascii="Times New Roman" w:hAnsi="Times New Roman"/>
      <w:sz w:val="24"/>
    </w:rPr>
  </w:style>
  <w:style w:type="character" w:customStyle="1" w:styleId="201">
    <w:name w:val="Знак Знак201"/>
    <w:qFormat/>
    <w:rsid w:val="00986055"/>
    <w:rPr>
      <w:rFonts w:ascii="Arial" w:hAnsi="Arial"/>
      <w:sz w:val="22"/>
    </w:rPr>
  </w:style>
  <w:style w:type="character" w:customStyle="1" w:styleId="191">
    <w:name w:val="Знак Знак191"/>
    <w:qFormat/>
    <w:rsid w:val="00986055"/>
    <w:rPr>
      <w:rFonts w:ascii="Times New Roman" w:hAnsi="Times New Roman"/>
      <w:sz w:val="16"/>
      <w:lang w:eastAsia="ru-RU"/>
    </w:rPr>
  </w:style>
  <w:style w:type="character" w:customStyle="1" w:styleId="181">
    <w:name w:val="Знак Знак181"/>
    <w:qFormat/>
    <w:rsid w:val="00986055"/>
    <w:rPr>
      <w:rFonts w:ascii="Courier New" w:hAnsi="Courier New"/>
    </w:rPr>
  </w:style>
  <w:style w:type="character" w:customStyle="1" w:styleId="171">
    <w:name w:val="Знак Знак171"/>
    <w:qFormat/>
    <w:rsid w:val="00986055"/>
    <w:rPr>
      <w:rFonts w:ascii="Times New Roman" w:hAnsi="Times New Roman"/>
      <w:sz w:val="24"/>
    </w:rPr>
  </w:style>
  <w:style w:type="character" w:customStyle="1" w:styleId="151">
    <w:name w:val="Знак Знак151"/>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qFormat/>
    <w:locked/>
    <w:rsid w:val="00986055"/>
    <w:rPr>
      <w:b/>
      <w:caps/>
      <w:sz w:val="24"/>
      <w:lang w:val="ru-RU" w:eastAsia="ru-RU"/>
    </w:rPr>
  </w:style>
  <w:style w:type="character" w:customStyle="1" w:styleId="1110">
    <w:name w:val="Знак1 Знак Знак11"/>
    <w:qFormat/>
    <w:locked/>
    <w:rsid w:val="00986055"/>
    <w:rPr>
      <w:rFonts w:ascii="Times New Roman" w:hAnsi="Times New Roman"/>
      <w:sz w:val="24"/>
      <w:lang w:eastAsia="ru-RU"/>
    </w:rPr>
  </w:style>
  <w:style w:type="character" w:customStyle="1" w:styleId="461">
    <w:name w:val="Знак Знак461"/>
    <w:qFormat/>
    <w:locked/>
    <w:rsid w:val="00986055"/>
    <w:rPr>
      <w:b/>
      <w:sz w:val="27"/>
      <w:lang w:val="ru-RU" w:eastAsia="ru-RU"/>
    </w:rPr>
  </w:style>
  <w:style w:type="character" w:customStyle="1" w:styleId="481">
    <w:name w:val="Знак Знак481"/>
    <w:qFormat/>
    <w:locked/>
    <w:rsid w:val="00986055"/>
    <w:rPr>
      <w:b/>
      <w:sz w:val="27"/>
      <w:lang w:val="ru-RU" w:eastAsia="ru-RU"/>
    </w:rPr>
  </w:style>
  <w:style w:type="character" w:customStyle="1" w:styleId="441">
    <w:name w:val="Знак Знак441"/>
    <w:qFormat/>
    <w:locked/>
    <w:rsid w:val="00986055"/>
    <w:rPr>
      <w:sz w:val="24"/>
    </w:rPr>
  </w:style>
  <w:style w:type="character" w:customStyle="1" w:styleId="5110">
    <w:name w:val="Знак Знак511"/>
    <w:qFormat/>
    <w:locked/>
    <w:rsid w:val="00986055"/>
    <w:rPr>
      <w:b/>
      <w:sz w:val="27"/>
      <w:lang w:val="ru-RU" w:eastAsia="ru-RU"/>
    </w:rPr>
  </w:style>
  <w:style w:type="character" w:customStyle="1" w:styleId="431">
    <w:name w:val="Знак Знак431"/>
    <w:qFormat/>
    <w:locked/>
    <w:rsid w:val="00986055"/>
    <w:rPr>
      <w:color w:val="000000"/>
      <w:sz w:val="24"/>
      <w:lang w:eastAsia="ru-RU"/>
    </w:rPr>
  </w:style>
  <w:style w:type="character" w:customStyle="1" w:styleId="421">
    <w:name w:val="Знак Знак421"/>
    <w:qFormat/>
    <w:rsid w:val="00986055"/>
    <w:rPr>
      <w:rFonts w:ascii="Times New Roman" w:hAnsi="Times New Roman"/>
      <w:sz w:val="16"/>
    </w:rPr>
  </w:style>
  <w:style w:type="character" w:customStyle="1" w:styleId="491">
    <w:name w:val="Знак Знак491"/>
    <w:qFormat/>
    <w:rsid w:val="00986055"/>
    <w:rPr>
      <w:rFonts w:ascii="Times New Roman" w:hAnsi="Times New Roman"/>
      <w:b/>
      <w:caps/>
      <w:sz w:val="24"/>
      <w:lang w:eastAsia="ru-RU"/>
    </w:rPr>
  </w:style>
  <w:style w:type="character" w:customStyle="1" w:styleId="471">
    <w:name w:val="Знак Знак471"/>
    <w:qFormat/>
    <w:rsid w:val="00986055"/>
    <w:rPr>
      <w:rFonts w:ascii="Times New Roman" w:hAnsi="Times New Roman"/>
      <w:b/>
      <w:sz w:val="27"/>
      <w:lang w:eastAsia="ru-RU"/>
    </w:rPr>
  </w:style>
  <w:style w:type="character" w:customStyle="1" w:styleId="451">
    <w:name w:val="Знак Знак451"/>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qFormat/>
    <w:locked/>
    <w:rsid w:val="00986055"/>
    <w:rPr>
      <w:b/>
      <w:sz w:val="28"/>
      <w:lang w:val="ru-RU" w:eastAsia="ru-RU"/>
    </w:rPr>
  </w:style>
  <w:style w:type="character" w:customStyle="1" w:styleId="5210">
    <w:name w:val="Знак Знак521"/>
    <w:qFormat/>
    <w:rsid w:val="00986055"/>
    <w:rPr>
      <w:rFonts w:ascii="Arial" w:hAnsi="Arial"/>
      <w:b/>
      <w:i/>
      <w:sz w:val="28"/>
    </w:rPr>
  </w:style>
  <w:style w:type="character" w:customStyle="1" w:styleId="5111">
    <w:name w:val="Знак5 Знак Знак11"/>
    <w:qFormat/>
    <w:locked/>
    <w:rsid w:val="00986055"/>
    <w:rPr>
      <w:sz w:val="16"/>
      <w:lang w:val="ru-RU" w:eastAsia="ru-RU"/>
    </w:rPr>
  </w:style>
  <w:style w:type="character" w:customStyle="1" w:styleId="612">
    <w:name w:val="Знак6 Знак Знак1"/>
    <w:qFormat/>
    <w:rsid w:val="00986055"/>
    <w:rPr>
      <w:sz w:val="24"/>
      <w:lang w:val="ru-RU" w:eastAsia="ru-RU"/>
    </w:rPr>
  </w:style>
  <w:style w:type="character" w:customStyle="1" w:styleId="551">
    <w:name w:val="Знак Знак551"/>
    <w:qFormat/>
    <w:locked/>
    <w:rsid w:val="00986055"/>
    <w:rPr>
      <w:sz w:val="24"/>
      <w:lang w:val="ru-RU" w:eastAsia="ru-RU"/>
    </w:rPr>
  </w:style>
  <w:style w:type="character" w:customStyle="1" w:styleId="651">
    <w:name w:val="Знак Знак651"/>
    <w:qFormat/>
    <w:locked/>
    <w:rsid w:val="00986055"/>
    <w:rPr>
      <w:b/>
      <w:sz w:val="27"/>
      <w:lang w:val="ru-RU" w:eastAsia="ru-RU"/>
    </w:rPr>
  </w:style>
  <w:style w:type="character" w:customStyle="1" w:styleId="641">
    <w:name w:val="Знак Знак641"/>
    <w:qFormat/>
    <w:locked/>
    <w:rsid w:val="00986055"/>
    <w:rPr>
      <w:b/>
      <w:sz w:val="28"/>
      <w:lang w:val="ru-RU" w:eastAsia="ru-RU"/>
    </w:rPr>
  </w:style>
  <w:style w:type="character" w:customStyle="1" w:styleId="631">
    <w:name w:val="Знак Знак631"/>
    <w:qFormat/>
    <w:locked/>
    <w:rsid w:val="00986055"/>
    <w:rPr>
      <w:b/>
      <w:i/>
      <w:sz w:val="26"/>
      <w:lang w:val="ru-RU" w:eastAsia="ru-RU"/>
    </w:rPr>
  </w:style>
  <w:style w:type="character" w:customStyle="1" w:styleId="621">
    <w:name w:val="Знак Знак621"/>
    <w:qFormat/>
    <w:locked/>
    <w:rsid w:val="00986055"/>
    <w:rPr>
      <w:sz w:val="24"/>
      <w:lang w:val="ru-RU" w:eastAsia="ru-RU"/>
    </w:rPr>
  </w:style>
  <w:style w:type="character" w:customStyle="1" w:styleId="6110">
    <w:name w:val="Знак Знак611"/>
    <w:qFormat/>
    <w:locked/>
    <w:rsid w:val="00986055"/>
    <w:rPr>
      <w:sz w:val="24"/>
      <w:lang w:val="ru-RU" w:eastAsia="ru-RU"/>
    </w:rPr>
  </w:style>
  <w:style w:type="character" w:customStyle="1" w:styleId="601">
    <w:name w:val="Знак Знак601"/>
    <w:qFormat/>
    <w:locked/>
    <w:rsid w:val="00986055"/>
    <w:rPr>
      <w:i/>
      <w:sz w:val="24"/>
      <w:lang w:val="ru-RU" w:eastAsia="ru-RU"/>
    </w:rPr>
  </w:style>
  <w:style w:type="character" w:customStyle="1" w:styleId="591">
    <w:name w:val="Знак Знак591"/>
    <w:qFormat/>
    <w:locked/>
    <w:rsid w:val="00986055"/>
    <w:rPr>
      <w:rFonts w:ascii="Arial" w:hAnsi="Arial"/>
      <w:sz w:val="22"/>
      <w:lang w:val="ru-RU" w:eastAsia="ru-RU"/>
    </w:rPr>
  </w:style>
  <w:style w:type="character" w:customStyle="1" w:styleId="581">
    <w:name w:val="Знак Знак581"/>
    <w:qFormat/>
    <w:locked/>
    <w:rsid w:val="00986055"/>
    <w:rPr>
      <w:rFonts w:ascii="Courier New" w:hAnsi="Courier New"/>
      <w:lang w:val="ru-RU" w:eastAsia="ru-RU"/>
    </w:rPr>
  </w:style>
  <w:style w:type="character" w:customStyle="1" w:styleId="571">
    <w:name w:val="Знак Знак571"/>
    <w:qFormat/>
    <w:locked/>
    <w:rsid w:val="00986055"/>
    <w:rPr>
      <w:lang w:val="ru-RU" w:eastAsia="ru-RU"/>
    </w:rPr>
  </w:style>
  <w:style w:type="character" w:customStyle="1" w:styleId="561">
    <w:name w:val="Знак Знак561"/>
    <w:qFormat/>
    <w:locked/>
    <w:rsid w:val="00986055"/>
    <w:rPr>
      <w:sz w:val="24"/>
      <w:lang w:val="ru-RU" w:eastAsia="ru-RU"/>
    </w:rPr>
  </w:style>
  <w:style w:type="character" w:customStyle="1" w:styleId="541">
    <w:name w:val="Знак Знак541"/>
    <w:qFormat/>
    <w:locked/>
    <w:rsid w:val="00986055"/>
    <w:rPr>
      <w:sz w:val="24"/>
      <w:lang w:val="en-US" w:eastAsia="ru-RU"/>
    </w:rPr>
  </w:style>
  <w:style w:type="character" w:customStyle="1" w:styleId="671">
    <w:name w:val="Знак Знак671"/>
    <w:qFormat/>
    <w:rsid w:val="00986055"/>
    <w:rPr>
      <w:rFonts w:ascii="Arial" w:hAnsi="Arial"/>
      <w:b/>
      <w:sz w:val="26"/>
    </w:rPr>
  </w:style>
  <w:style w:type="character" w:customStyle="1" w:styleId="661">
    <w:name w:val="Знак Знак661"/>
    <w:qFormat/>
    <w:rsid w:val="00986055"/>
    <w:rPr>
      <w:b/>
      <w:sz w:val="28"/>
    </w:rPr>
  </w:style>
  <w:style w:type="character" w:customStyle="1" w:styleId="701">
    <w:name w:val="Знак Знак701"/>
    <w:qFormat/>
    <w:rsid w:val="00986055"/>
    <w:rPr>
      <w:rFonts w:ascii="Arial" w:hAnsi="Arial"/>
      <w:b/>
      <w:sz w:val="26"/>
    </w:rPr>
  </w:style>
  <w:style w:type="character" w:customStyle="1" w:styleId="691">
    <w:name w:val="Знак Знак691"/>
    <w:qFormat/>
    <w:rsid w:val="00986055"/>
    <w:rPr>
      <w:b/>
      <w:sz w:val="28"/>
    </w:rPr>
  </w:style>
  <w:style w:type="character" w:customStyle="1" w:styleId="681">
    <w:name w:val="Знак Знак681"/>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qFormat/>
    <w:rsid w:val="00986055"/>
    <w:pPr>
      <w:spacing w:before="0" w:beforeAutospacing="0" w:after="0" w:afterAutospacing="0"/>
      <w:jc w:val="center"/>
    </w:pPr>
    <w:rPr>
      <w:szCs w:val="20"/>
      <w:lang w:val="en-US"/>
    </w:rPr>
  </w:style>
  <w:style w:type="character" w:customStyle="1" w:styleId="3ff">
    <w:name w:val="Название Знак3"/>
    <w:link w:val="83"/>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qFormat/>
    <w:rsid w:val="00986055"/>
    <w:rPr>
      <w:sz w:val="16"/>
      <w:lang w:val="ru-RU" w:eastAsia="ru-RU"/>
    </w:rPr>
  </w:style>
  <w:style w:type="character" w:customStyle="1" w:styleId="Heading1Char3">
    <w:name w:val="Heading 1 Char3"/>
    <w:aliases w:val="Знак Char3,Заголовок 1 Знак Знак Char2,Знак Заголовок 1 Char2"/>
    <w:uiPriority w:val="99"/>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qFormat/>
    <w:rsid w:val="00986055"/>
    <w:rPr>
      <w:smallCaps/>
      <w:color w:val="C0504D"/>
      <w:u w:val="single"/>
    </w:rPr>
  </w:style>
  <w:style w:type="character" w:customStyle="1" w:styleId="1ffffff5">
    <w:name w:val="Сильная ссылка1"/>
    <w:qFormat/>
    <w:rsid w:val="00986055"/>
    <w:rPr>
      <w:b/>
      <w:smallCaps/>
      <w:color w:val="C0504D"/>
      <w:spacing w:val="5"/>
      <w:u w:val="single"/>
    </w:rPr>
  </w:style>
  <w:style w:type="character" w:customStyle="1" w:styleId="1ffffff6">
    <w:name w:val="Название книги1"/>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qFormat/>
    <w:locked/>
    <w:rsid w:val="00986055"/>
    <w:rPr>
      <w:sz w:val="24"/>
    </w:rPr>
  </w:style>
  <w:style w:type="character" w:customStyle="1" w:styleId="232">
    <w:name w:val="Основной текст 2 Знак3"/>
    <w:qFormat/>
    <w:rsid w:val="00986055"/>
    <w:rPr>
      <w:sz w:val="24"/>
    </w:rPr>
  </w:style>
  <w:style w:type="character" w:customStyle="1" w:styleId="2fff3">
    <w:name w:val="Красная строка Знак2"/>
    <w:rsid w:val="00986055"/>
  </w:style>
  <w:style w:type="character" w:customStyle="1" w:styleId="afffffffff7">
    <w:name w:val="Тело ИАК Знак"/>
    <w:link w:val="afffffffff8"/>
    <w:qFormat/>
    <w:locked/>
    <w:rsid w:val="00986055"/>
    <w:rPr>
      <w:sz w:val="28"/>
    </w:rPr>
  </w:style>
  <w:style w:type="paragraph" w:customStyle="1" w:styleId="afffffffff8">
    <w:name w:val="Тело ИАК"/>
    <w:basedOn w:val="a8"/>
    <w:link w:val="afffffffff7"/>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qFormat/>
    <w:locked/>
    <w:rsid w:val="00986055"/>
    <w:rPr>
      <w:b/>
      <w:i/>
    </w:rPr>
  </w:style>
  <w:style w:type="paragraph" w:customStyle="1" w:styleId="bloc">
    <w:name w:val="bloc"/>
    <w:basedOn w:val="a8"/>
    <w:qFormat/>
    <w:rsid w:val="00986055"/>
  </w:style>
  <w:style w:type="paragraph" w:customStyle="1" w:styleId="bordered">
    <w:name w:val="bordered"/>
    <w:basedOn w:val="a8"/>
    <w:qFormat/>
    <w:rsid w:val="00986055"/>
  </w:style>
  <w:style w:type="paragraph" w:customStyle="1" w:styleId="fr-collapsible-toggle">
    <w:name w:val="fr-collapsible-toggle"/>
    <w:basedOn w:val="a8"/>
    <w:qFormat/>
    <w:rsid w:val="00986055"/>
  </w:style>
  <w:style w:type="paragraph" w:customStyle="1" w:styleId="fr-collapsible-toggle-collapsed">
    <w:name w:val="fr-collapsible-toggle-collapsed"/>
    <w:basedOn w:val="a8"/>
    <w:qFormat/>
    <w:rsid w:val="00986055"/>
  </w:style>
  <w:style w:type="paragraph" w:customStyle="1" w:styleId="fr-collapsible-group-toogle-all">
    <w:name w:val="fr-collapsible-group-toogle-all"/>
    <w:basedOn w:val="a8"/>
    <w:qFormat/>
    <w:rsid w:val="00986055"/>
    <w:rPr>
      <w:sz w:val="18"/>
      <w:szCs w:val="18"/>
    </w:rPr>
  </w:style>
  <w:style w:type="paragraph" w:customStyle="1" w:styleId="toogleboxnew">
    <w:name w:val="toogleboxnew"/>
    <w:basedOn w:val="a8"/>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qFormat/>
    <w:rsid w:val="00986055"/>
    <w:pPr>
      <w:shd w:val="clear" w:color="auto" w:fill="EFEFEF"/>
      <w:spacing w:before="0" w:beforeAutospacing="0" w:after="30" w:afterAutospacing="0"/>
      <w:jc w:val="center"/>
    </w:pPr>
    <w:rPr>
      <w:b/>
      <w:bCs/>
    </w:rPr>
  </w:style>
  <w:style w:type="paragraph" w:customStyle="1" w:styleId="navboxnew">
    <w:name w:val="navboxnew"/>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qFormat/>
    <w:rsid w:val="00986055"/>
    <w:pPr>
      <w:ind w:left="-1200"/>
    </w:pPr>
    <w:rPr>
      <w:sz w:val="19"/>
      <w:szCs w:val="19"/>
    </w:rPr>
  </w:style>
  <w:style w:type="paragraph" w:customStyle="1" w:styleId="navboxnewoldie">
    <w:name w:val="navboxnew_oldie"/>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qFormat/>
    <w:rsid w:val="00986055"/>
  </w:style>
  <w:style w:type="paragraph" w:customStyle="1" w:styleId="mw-hiero-outer">
    <w:name w:val="mw-hiero-outer"/>
    <w:basedOn w:val="a8"/>
    <w:qFormat/>
    <w:rsid w:val="00986055"/>
  </w:style>
  <w:style w:type="paragraph" w:customStyle="1" w:styleId="mw-hiero-box">
    <w:name w:val="mw-hiero-box"/>
    <w:basedOn w:val="a8"/>
    <w:qFormat/>
    <w:rsid w:val="00986055"/>
    <w:pPr>
      <w:shd w:val="clear" w:color="auto" w:fill="000000"/>
    </w:pPr>
  </w:style>
  <w:style w:type="paragraph" w:customStyle="1" w:styleId="ui-helper-hidden">
    <w:name w:val="ui-helper-hidden"/>
    <w:basedOn w:val="a8"/>
    <w:qFormat/>
    <w:rsid w:val="00986055"/>
    <w:rPr>
      <w:vanish/>
    </w:rPr>
  </w:style>
  <w:style w:type="paragraph" w:customStyle="1" w:styleId="ui-helper-reset">
    <w:name w:val="ui-helper-reset"/>
    <w:basedOn w:val="a8"/>
    <w:qFormat/>
    <w:rsid w:val="00986055"/>
    <w:pPr>
      <w:spacing w:before="0" w:beforeAutospacing="0" w:after="0" w:afterAutospacing="0"/>
    </w:pPr>
  </w:style>
  <w:style w:type="paragraph" w:customStyle="1" w:styleId="ui-helper-clearfix">
    <w:name w:val="ui-helper-clearfix"/>
    <w:basedOn w:val="a8"/>
    <w:qFormat/>
    <w:rsid w:val="00986055"/>
  </w:style>
  <w:style w:type="paragraph" w:customStyle="1" w:styleId="ui-helper-zfix">
    <w:name w:val="ui-helper-zfix"/>
    <w:basedOn w:val="a8"/>
    <w:qFormat/>
    <w:rsid w:val="00986055"/>
  </w:style>
  <w:style w:type="paragraph" w:customStyle="1" w:styleId="ui-icon">
    <w:name w:val="ui-icon"/>
    <w:basedOn w:val="a8"/>
    <w:qFormat/>
    <w:rsid w:val="00986055"/>
    <w:pPr>
      <w:ind w:firstLine="7343"/>
    </w:pPr>
  </w:style>
  <w:style w:type="paragraph" w:customStyle="1" w:styleId="ui-widget-overlay">
    <w:name w:val="ui-widget-overlay"/>
    <w:basedOn w:val="a8"/>
    <w:qFormat/>
    <w:rsid w:val="00986055"/>
    <w:pPr>
      <w:shd w:val="clear" w:color="auto" w:fill="000000"/>
    </w:pPr>
  </w:style>
  <w:style w:type="paragraph" w:customStyle="1" w:styleId="ui-widget">
    <w:name w:val="ui-widget"/>
    <w:basedOn w:val="a8"/>
    <w:qFormat/>
    <w:rsid w:val="00986055"/>
    <w:rPr>
      <w:rFonts w:ascii="Arial" w:hAnsi="Arial" w:cs="Arial"/>
      <w:sz w:val="19"/>
      <w:szCs w:val="19"/>
    </w:rPr>
  </w:style>
  <w:style w:type="paragraph" w:customStyle="1" w:styleId="ui-widget-content">
    <w:name w:val="ui-widget-content"/>
    <w:basedOn w:val="a8"/>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qFormat/>
    <w:rsid w:val="00986055"/>
    <w:rPr>
      <w:color w:val="FFFFFF"/>
    </w:rPr>
  </w:style>
  <w:style w:type="paragraph" w:customStyle="1" w:styleId="ui-priority-primary">
    <w:name w:val="ui-priority-primary"/>
    <w:basedOn w:val="a8"/>
    <w:qFormat/>
    <w:rsid w:val="00986055"/>
    <w:rPr>
      <w:b/>
      <w:bCs/>
    </w:rPr>
  </w:style>
  <w:style w:type="paragraph" w:customStyle="1" w:styleId="ui-priority-secondary">
    <w:name w:val="ui-priority-secondary"/>
    <w:basedOn w:val="a8"/>
    <w:qFormat/>
    <w:rsid w:val="00986055"/>
  </w:style>
  <w:style w:type="paragraph" w:customStyle="1" w:styleId="ui-state-disabled">
    <w:name w:val="ui-state-disabled"/>
    <w:basedOn w:val="a8"/>
    <w:qFormat/>
    <w:rsid w:val="00986055"/>
  </w:style>
  <w:style w:type="paragraph" w:customStyle="1" w:styleId="ui-widget-shadow">
    <w:name w:val="ui-widget-shadow"/>
    <w:basedOn w:val="a8"/>
    <w:qFormat/>
    <w:rsid w:val="00986055"/>
    <w:pPr>
      <w:shd w:val="clear" w:color="auto" w:fill="000000"/>
      <w:spacing w:before="0" w:beforeAutospacing="0" w:after="0" w:afterAutospacing="0"/>
      <w:ind w:left="-105"/>
    </w:pPr>
  </w:style>
  <w:style w:type="paragraph" w:customStyle="1" w:styleId="ui-resizable-handle">
    <w:name w:val="ui-resizable-handle"/>
    <w:basedOn w:val="a8"/>
    <w:qFormat/>
    <w:rsid w:val="00986055"/>
    <w:rPr>
      <w:sz w:val="2"/>
      <w:szCs w:val="2"/>
    </w:rPr>
  </w:style>
  <w:style w:type="paragraph" w:customStyle="1" w:styleId="ui-resizable-n">
    <w:name w:val="ui-resizable-n"/>
    <w:basedOn w:val="a8"/>
    <w:qFormat/>
    <w:rsid w:val="00986055"/>
  </w:style>
  <w:style w:type="paragraph" w:customStyle="1" w:styleId="ui-resizable-s">
    <w:name w:val="ui-resizable-s"/>
    <w:basedOn w:val="a8"/>
    <w:qFormat/>
    <w:rsid w:val="00986055"/>
  </w:style>
  <w:style w:type="paragraph" w:customStyle="1" w:styleId="ui-resizable-e">
    <w:name w:val="ui-resizable-e"/>
    <w:basedOn w:val="a8"/>
    <w:qFormat/>
    <w:rsid w:val="00986055"/>
  </w:style>
  <w:style w:type="paragraph" w:customStyle="1" w:styleId="ui-resizable-w">
    <w:name w:val="ui-resizable-w"/>
    <w:basedOn w:val="a8"/>
    <w:qFormat/>
    <w:rsid w:val="00986055"/>
  </w:style>
  <w:style w:type="paragraph" w:customStyle="1" w:styleId="ui-resizable-se">
    <w:name w:val="ui-resizable-se"/>
    <w:basedOn w:val="a8"/>
    <w:qFormat/>
    <w:rsid w:val="00986055"/>
  </w:style>
  <w:style w:type="paragraph" w:customStyle="1" w:styleId="ui-resizable-sw">
    <w:name w:val="ui-resizable-sw"/>
    <w:basedOn w:val="a8"/>
    <w:qFormat/>
    <w:rsid w:val="00986055"/>
  </w:style>
  <w:style w:type="paragraph" w:customStyle="1" w:styleId="ui-resizable-nw">
    <w:name w:val="ui-resizable-nw"/>
    <w:basedOn w:val="a8"/>
    <w:qFormat/>
    <w:rsid w:val="00986055"/>
  </w:style>
  <w:style w:type="paragraph" w:customStyle="1" w:styleId="ui-resizable-ne">
    <w:name w:val="ui-resizable-ne"/>
    <w:basedOn w:val="a8"/>
    <w:qFormat/>
    <w:rsid w:val="00986055"/>
  </w:style>
  <w:style w:type="paragraph" w:customStyle="1" w:styleId="ui-button">
    <w:name w:val="ui-button"/>
    <w:basedOn w:val="a8"/>
    <w:qFormat/>
    <w:rsid w:val="00986055"/>
    <w:pPr>
      <w:ind w:right="24"/>
      <w:jc w:val="center"/>
    </w:pPr>
  </w:style>
  <w:style w:type="paragraph" w:customStyle="1" w:styleId="ui-button-icon-only">
    <w:name w:val="ui-button-icon-only"/>
    <w:basedOn w:val="a8"/>
    <w:qFormat/>
    <w:rsid w:val="00986055"/>
  </w:style>
  <w:style w:type="paragraph" w:customStyle="1" w:styleId="ui-button-icons-only">
    <w:name w:val="ui-button-icons-only"/>
    <w:basedOn w:val="a8"/>
    <w:qFormat/>
    <w:rsid w:val="00986055"/>
  </w:style>
  <w:style w:type="paragraph" w:customStyle="1" w:styleId="ui-buttonset">
    <w:name w:val="ui-buttonset"/>
    <w:basedOn w:val="a8"/>
    <w:qFormat/>
    <w:rsid w:val="00986055"/>
    <w:pPr>
      <w:ind w:right="105"/>
    </w:pPr>
  </w:style>
  <w:style w:type="paragraph" w:customStyle="1" w:styleId="ui-dialog">
    <w:name w:val="ui-dialog"/>
    <w:basedOn w:val="a8"/>
    <w:qFormat/>
    <w:rsid w:val="00986055"/>
  </w:style>
  <w:style w:type="paragraph" w:customStyle="1" w:styleId="suggestions">
    <w:name w:val="suggestions"/>
    <w:basedOn w:val="a8"/>
    <w:qFormat/>
    <w:rsid w:val="00986055"/>
    <w:pPr>
      <w:spacing w:before="0" w:beforeAutospacing="0" w:after="0" w:afterAutospacing="0"/>
      <w:ind w:right="-15"/>
    </w:pPr>
  </w:style>
  <w:style w:type="paragraph" w:customStyle="1" w:styleId="suggestions-special">
    <w:name w:val="suggestions-special"/>
    <w:basedOn w:val="a8"/>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qFormat/>
    <w:rsid w:val="00986055"/>
    <w:pPr>
      <w:shd w:val="clear" w:color="auto" w:fill="4C59A6"/>
    </w:pPr>
    <w:rPr>
      <w:color w:val="FFFFFF"/>
    </w:rPr>
  </w:style>
  <w:style w:type="paragraph" w:customStyle="1" w:styleId="autoellipsis-matched">
    <w:name w:val="autoellipsis-matched"/>
    <w:basedOn w:val="a8"/>
    <w:qFormat/>
    <w:rsid w:val="00986055"/>
    <w:rPr>
      <w:b/>
      <w:bCs/>
    </w:rPr>
  </w:style>
  <w:style w:type="paragraph" w:customStyle="1" w:styleId="mwembedplayer">
    <w:name w:val="mwembedplayer"/>
    <w:basedOn w:val="a8"/>
    <w:qFormat/>
    <w:rsid w:val="00986055"/>
  </w:style>
  <w:style w:type="paragraph" w:customStyle="1" w:styleId="loadingspinner">
    <w:name w:val="loadingspinner"/>
    <w:basedOn w:val="a8"/>
    <w:qFormat/>
    <w:rsid w:val="00986055"/>
  </w:style>
  <w:style w:type="paragraph" w:customStyle="1" w:styleId="mw-imported-resource">
    <w:name w:val="mw-imported-resource"/>
    <w:basedOn w:val="a8"/>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qFormat/>
    <w:rsid w:val="00986055"/>
    <w:pPr>
      <w:spacing w:before="30" w:beforeAutospacing="0"/>
      <w:ind w:left="45"/>
    </w:pPr>
  </w:style>
  <w:style w:type="paragraph" w:customStyle="1" w:styleId="mw-fullscreen-overlay">
    <w:name w:val="mw-fullscreen-overlay"/>
    <w:basedOn w:val="a8"/>
    <w:qFormat/>
    <w:rsid w:val="00986055"/>
    <w:pPr>
      <w:shd w:val="clear" w:color="auto" w:fill="000000"/>
    </w:pPr>
  </w:style>
  <w:style w:type="paragraph" w:customStyle="1" w:styleId="play-btn-large">
    <w:name w:val="play-btn-large"/>
    <w:basedOn w:val="a8"/>
    <w:qFormat/>
    <w:rsid w:val="00986055"/>
  </w:style>
  <w:style w:type="paragraph" w:customStyle="1" w:styleId="carouselcontainer">
    <w:name w:val="carouselcontainer"/>
    <w:basedOn w:val="a8"/>
    <w:qFormat/>
    <w:rsid w:val="00986055"/>
  </w:style>
  <w:style w:type="paragraph" w:customStyle="1" w:styleId="carouselvideotitle">
    <w:name w:val="carouselvideotitle"/>
    <w:basedOn w:val="a8"/>
    <w:qFormat/>
    <w:rsid w:val="00986055"/>
    <w:rPr>
      <w:b/>
      <w:bCs/>
      <w:color w:val="FFFFFF"/>
    </w:rPr>
  </w:style>
  <w:style w:type="paragraph" w:customStyle="1" w:styleId="carouselvideotitletext">
    <w:name w:val="carouselvideotitletext"/>
    <w:basedOn w:val="a8"/>
    <w:qFormat/>
    <w:rsid w:val="00986055"/>
  </w:style>
  <w:style w:type="paragraph" w:customStyle="1" w:styleId="carouseltitleduration">
    <w:name w:val="carouseltitleduration"/>
    <w:basedOn w:val="a8"/>
    <w:qFormat/>
    <w:rsid w:val="00986055"/>
    <w:pPr>
      <w:shd w:val="clear" w:color="auto" w:fill="5A5A5A"/>
    </w:pPr>
    <w:rPr>
      <w:color w:val="D9D9D9"/>
      <w:sz w:val="20"/>
      <w:szCs w:val="20"/>
    </w:rPr>
  </w:style>
  <w:style w:type="paragraph" w:customStyle="1" w:styleId="carouselimgtitle">
    <w:name w:val="carouselimgtitle"/>
    <w:basedOn w:val="a8"/>
    <w:qFormat/>
    <w:rsid w:val="00986055"/>
    <w:pPr>
      <w:jc w:val="center"/>
    </w:pPr>
    <w:rPr>
      <w:color w:val="FFFFFF"/>
    </w:rPr>
  </w:style>
  <w:style w:type="paragraph" w:customStyle="1" w:styleId="carouselimgduration">
    <w:name w:val="carouselimgduration"/>
    <w:basedOn w:val="a8"/>
    <w:qFormat/>
    <w:rsid w:val="00986055"/>
    <w:rPr>
      <w:color w:val="FFFFFF"/>
    </w:rPr>
  </w:style>
  <w:style w:type="paragraph" w:customStyle="1" w:styleId="carouselprevbutton">
    <w:name w:val="carouselprevbutton"/>
    <w:basedOn w:val="a8"/>
    <w:qFormat/>
    <w:rsid w:val="00986055"/>
  </w:style>
  <w:style w:type="paragraph" w:customStyle="1" w:styleId="carouselnextbutton">
    <w:name w:val="carouselnextbutton"/>
    <w:basedOn w:val="a8"/>
    <w:qFormat/>
    <w:rsid w:val="00986055"/>
  </w:style>
  <w:style w:type="paragraph" w:customStyle="1" w:styleId="alert-container">
    <w:name w:val="alert-container"/>
    <w:basedOn w:val="a8"/>
    <w:qFormat/>
    <w:rsid w:val="00986055"/>
  </w:style>
  <w:style w:type="paragraph" w:customStyle="1" w:styleId="alert-title">
    <w:name w:val="alert-title"/>
    <w:basedOn w:val="a8"/>
    <w:qFormat/>
    <w:rsid w:val="00986055"/>
    <w:pPr>
      <w:pBdr>
        <w:bottom w:val="single" w:sz="6" w:space="4" w:color="D1D1D1"/>
      </w:pBdr>
      <w:shd w:val="clear" w:color="auto" w:fill="E6E6E6"/>
    </w:pPr>
    <w:rPr>
      <w:sz w:val="21"/>
      <w:szCs w:val="21"/>
    </w:rPr>
  </w:style>
  <w:style w:type="paragraph" w:customStyle="1" w:styleId="alert-message">
    <w:name w:val="alert-message"/>
    <w:basedOn w:val="a8"/>
    <w:qFormat/>
    <w:rsid w:val="00986055"/>
    <w:pPr>
      <w:jc w:val="center"/>
    </w:pPr>
    <w:rPr>
      <w:sz w:val="21"/>
      <w:szCs w:val="21"/>
    </w:rPr>
  </w:style>
  <w:style w:type="paragraph" w:customStyle="1" w:styleId="alert-buttons-container">
    <w:name w:val="alert-buttons-container"/>
    <w:basedOn w:val="a8"/>
    <w:qFormat/>
    <w:rsid w:val="00986055"/>
    <w:pPr>
      <w:jc w:val="center"/>
    </w:pPr>
  </w:style>
  <w:style w:type="paragraph" w:customStyle="1" w:styleId="alert-button">
    <w:name w:val="alert-button"/>
    <w:basedOn w:val="a8"/>
    <w:qFormat/>
    <w:rsid w:val="00986055"/>
    <w:pPr>
      <w:shd w:val="clear" w:color="auto" w:fill="474747"/>
    </w:pPr>
    <w:rPr>
      <w:color w:val="FFFFFF"/>
    </w:rPr>
  </w:style>
  <w:style w:type="paragraph" w:customStyle="1" w:styleId="mw-plusminus-pos">
    <w:name w:val="mw-plusminus-pos"/>
    <w:basedOn w:val="a8"/>
    <w:qFormat/>
    <w:rsid w:val="00986055"/>
    <w:rPr>
      <w:color w:val="00B000"/>
    </w:rPr>
  </w:style>
  <w:style w:type="paragraph" w:customStyle="1" w:styleId="mw-plusminus-neg">
    <w:name w:val="mw-plusminus-neg"/>
    <w:basedOn w:val="a8"/>
    <w:qFormat/>
    <w:rsid w:val="00986055"/>
    <w:rPr>
      <w:color w:val="FF2050"/>
    </w:rPr>
  </w:style>
  <w:style w:type="paragraph" w:customStyle="1" w:styleId="mw-plusminus-null">
    <w:name w:val="mw-plusminus-null"/>
    <w:basedOn w:val="a8"/>
    <w:qFormat/>
    <w:rsid w:val="00986055"/>
    <w:rPr>
      <w:color w:val="999999"/>
    </w:rPr>
  </w:style>
  <w:style w:type="paragraph" w:customStyle="1" w:styleId="mw-tag-markers">
    <w:name w:val="mw-tag-markers"/>
    <w:basedOn w:val="a8"/>
    <w:qFormat/>
    <w:rsid w:val="00986055"/>
    <w:rPr>
      <w:rFonts w:ascii="Arial" w:hAnsi="Arial" w:cs="Arial"/>
      <w:i/>
      <w:iCs/>
      <w:sz w:val="22"/>
      <w:szCs w:val="22"/>
    </w:rPr>
  </w:style>
  <w:style w:type="paragraph" w:customStyle="1" w:styleId="history-size">
    <w:name w:val="history-size"/>
    <w:basedOn w:val="a8"/>
    <w:qFormat/>
    <w:rsid w:val="00986055"/>
    <w:rPr>
      <w:sz w:val="19"/>
      <w:szCs w:val="19"/>
    </w:rPr>
  </w:style>
  <w:style w:type="paragraph" w:customStyle="1" w:styleId="mw-whatlinkshere-tools">
    <w:name w:val="mw-whatlinkshere-tools"/>
    <w:basedOn w:val="a8"/>
    <w:qFormat/>
    <w:rsid w:val="00986055"/>
    <w:rPr>
      <w:sz w:val="19"/>
      <w:szCs w:val="19"/>
    </w:rPr>
  </w:style>
  <w:style w:type="paragraph" w:customStyle="1" w:styleId="italique">
    <w:name w:val="italique"/>
    <w:basedOn w:val="a8"/>
    <w:qFormat/>
    <w:rsid w:val="00986055"/>
    <w:rPr>
      <w:i/>
      <w:iCs/>
    </w:rPr>
  </w:style>
  <w:style w:type="paragraph" w:customStyle="1" w:styleId="nowrap">
    <w:name w:val="nowrap"/>
    <w:basedOn w:val="a8"/>
    <w:qFormat/>
    <w:rsid w:val="00986055"/>
  </w:style>
  <w:style w:type="paragraph" w:customStyle="1" w:styleId="rcoptions">
    <w:name w:val="rcoptions"/>
    <w:basedOn w:val="a8"/>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qFormat/>
    <w:rsid w:val="00986055"/>
    <w:rPr>
      <w:vanish/>
    </w:rPr>
  </w:style>
  <w:style w:type="paragraph" w:customStyle="1" w:styleId="fieldsetlike">
    <w:name w:val="fieldsetlike"/>
    <w:basedOn w:val="a8"/>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qFormat/>
    <w:rsid w:val="00986055"/>
    <w:rPr>
      <w:rFonts w:ascii="Courier New" w:hAnsi="Courier New" w:cs="Courier New"/>
      <w:b/>
      <w:bCs/>
    </w:rPr>
  </w:style>
  <w:style w:type="paragraph" w:customStyle="1" w:styleId="romain">
    <w:name w:val="romain"/>
    <w:basedOn w:val="a8"/>
    <w:qFormat/>
    <w:rsid w:val="00986055"/>
    <w:rPr>
      <w:smallCaps/>
    </w:rPr>
  </w:style>
  <w:style w:type="paragraph" w:customStyle="1" w:styleId="reference">
    <w:name w:val="reference"/>
    <w:basedOn w:val="a8"/>
    <w:qFormat/>
    <w:rsid w:val="00986055"/>
    <w:rPr>
      <w:sz w:val="19"/>
      <w:szCs w:val="19"/>
    </w:rPr>
  </w:style>
  <w:style w:type="paragraph" w:customStyle="1" w:styleId="exposant">
    <w:name w:val="exposant"/>
    <w:basedOn w:val="a8"/>
    <w:qFormat/>
    <w:rsid w:val="00986055"/>
    <w:rPr>
      <w:sz w:val="19"/>
      <w:szCs w:val="19"/>
    </w:rPr>
  </w:style>
  <w:style w:type="paragraph" w:customStyle="1" w:styleId="mw-magiclink-isbn">
    <w:name w:val="mw-magiclink-isbn"/>
    <w:basedOn w:val="a8"/>
    <w:qFormat/>
    <w:rsid w:val="00986055"/>
  </w:style>
  <w:style w:type="paragraph" w:customStyle="1" w:styleId="biblist">
    <w:name w:val="biblist"/>
    <w:basedOn w:val="a8"/>
    <w:qFormat/>
    <w:rsid w:val="00986055"/>
  </w:style>
  <w:style w:type="paragraph" w:customStyle="1" w:styleId="wikinorme">
    <w:name w:val="wikinorme"/>
    <w:basedOn w:val="a8"/>
    <w:qFormat/>
    <w:rsid w:val="00986055"/>
    <w:rPr>
      <w:vanish/>
    </w:rPr>
  </w:style>
  <w:style w:type="paragraph" w:customStyle="1" w:styleId="bibtex">
    <w:name w:val="bibtex"/>
    <w:basedOn w:val="a8"/>
    <w:qFormat/>
    <w:rsid w:val="00986055"/>
    <w:rPr>
      <w:vanish/>
    </w:rPr>
  </w:style>
  <w:style w:type="paragraph" w:customStyle="1" w:styleId="isbd">
    <w:name w:val="isbd"/>
    <w:basedOn w:val="a8"/>
    <w:qFormat/>
    <w:rsid w:val="00986055"/>
    <w:rPr>
      <w:vanish/>
    </w:rPr>
  </w:style>
  <w:style w:type="paragraph" w:customStyle="1" w:styleId="iso690">
    <w:name w:val="iso690"/>
    <w:basedOn w:val="a8"/>
    <w:qFormat/>
    <w:rsid w:val="00986055"/>
    <w:rPr>
      <w:vanish/>
    </w:rPr>
  </w:style>
  <w:style w:type="paragraph" w:customStyle="1" w:styleId="specialbib">
    <w:name w:val="specialbib"/>
    <w:basedOn w:val="a8"/>
    <w:qFormat/>
    <w:rsid w:val="00986055"/>
    <w:rPr>
      <w:vanish/>
    </w:rPr>
  </w:style>
  <w:style w:type="paragraph" w:customStyle="1" w:styleId="citevirgule">
    <w:name w:val="cite_virgule"/>
    <w:basedOn w:val="a8"/>
    <w:qFormat/>
    <w:rsid w:val="00986055"/>
  </w:style>
  <w:style w:type="paragraph" w:customStyle="1" w:styleId="boite-sans-fond">
    <w:name w:val="boite-sans-fond"/>
    <w:basedOn w:val="a8"/>
    <w:qFormat/>
    <w:rsid w:val="00986055"/>
  </w:style>
  <w:style w:type="paragraph" w:customStyle="1" w:styleId="boite-grise">
    <w:name w:val="boite-grise"/>
    <w:basedOn w:val="a8"/>
    <w:qFormat/>
    <w:rsid w:val="00986055"/>
    <w:pPr>
      <w:shd w:val="clear" w:color="auto" w:fill="F9F9F9"/>
    </w:pPr>
  </w:style>
  <w:style w:type="paragraph" w:customStyle="1" w:styleId="bandeau-niveau-grave">
    <w:name w:val="bandeau-niveau-grave"/>
    <w:basedOn w:val="a8"/>
    <w:qFormat/>
    <w:rsid w:val="00986055"/>
    <w:pPr>
      <w:shd w:val="clear" w:color="auto" w:fill="FFCCCC"/>
    </w:pPr>
  </w:style>
  <w:style w:type="paragraph" w:customStyle="1" w:styleId="bandeau-niveau-modere">
    <w:name w:val="bandeau-niveau-modere"/>
    <w:basedOn w:val="a8"/>
    <w:qFormat/>
    <w:rsid w:val="00986055"/>
    <w:pPr>
      <w:shd w:val="clear" w:color="auto" w:fill="FFEEDD"/>
    </w:pPr>
  </w:style>
  <w:style w:type="paragraph" w:customStyle="1" w:styleId="bandeau-niveau-ebauche">
    <w:name w:val="bandeau-niveau-ebauche"/>
    <w:basedOn w:val="a8"/>
    <w:qFormat/>
    <w:rsid w:val="00986055"/>
    <w:pPr>
      <w:shd w:val="clear" w:color="auto" w:fill="FBFBFB"/>
    </w:pPr>
  </w:style>
  <w:style w:type="paragraph" w:customStyle="1" w:styleId="bandeau-niveau-information">
    <w:name w:val="bandeau-niveau-information"/>
    <w:basedOn w:val="a8"/>
    <w:qFormat/>
    <w:rsid w:val="00986055"/>
    <w:pPr>
      <w:shd w:val="clear" w:color="auto" w:fill="FBFBFB"/>
    </w:pPr>
  </w:style>
  <w:style w:type="paragraph" w:customStyle="1" w:styleId="bandeau">
    <w:name w:val="bandeau"/>
    <w:basedOn w:val="a8"/>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qFormat/>
    <w:rsid w:val="00986055"/>
    <w:pPr>
      <w:jc w:val="center"/>
    </w:pPr>
  </w:style>
  <w:style w:type="paragraph" w:customStyle="1" w:styleId="bandeau-titre">
    <w:name w:val="bandeau-titre"/>
    <w:basedOn w:val="a8"/>
    <w:qFormat/>
    <w:rsid w:val="00986055"/>
    <w:pPr>
      <w:spacing w:after="120" w:afterAutospacing="0" w:line="336" w:lineRule="atLeast"/>
    </w:pPr>
  </w:style>
  <w:style w:type="paragraph" w:customStyle="1" w:styleId="bandeau-texte">
    <w:name w:val="bandeau-texte"/>
    <w:basedOn w:val="a8"/>
    <w:qFormat/>
    <w:rsid w:val="00986055"/>
    <w:pPr>
      <w:spacing w:line="288" w:lineRule="atLeast"/>
    </w:pPr>
    <w:rPr>
      <w:sz w:val="22"/>
      <w:szCs w:val="22"/>
    </w:rPr>
  </w:style>
  <w:style w:type="paragraph" w:customStyle="1" w:styleId="indentation">
    <w:name w:val="indentation"/>
    <w:basedOn w:val="a8"/>
    <w:qFormat/>
    <w:rsid w:val="00986055"/>
    <w:pPr>
      <w:spacing w:line="360" w:lineRule="atLeast"/>
      <w:ind w:firstLine="345"/>
    </w:pPr>
  </w:style>
  <w:style w:type="paragraph" w:customStyle="1" w:styleId="loupe">
    <w:name w:val="loupe"/>
    <w:basedOn w:val="a8"/>
    <w:qFormat/>
    <w:rsid w:val="00986055"/>
    <w:pPr>
      <w:spacing w:line="360" w:lineRule="atLeast"/>
      <w:ind w:firstLine="345"/>
    </w:pPr>
  </w:style>
  <w:style w:type="paragraph" w:customStyle="1" w:styleId="general">
    <w:name w:val="general"/>
    <w:basedOn w:val="a8"/>
    <w:qFormat/>
    <w:rsid w:val="00986055"/>
    <w:pPr>
      <w:spacing w:line="360" w:lineRule="atLeast"/>
      <w:ind w:firstLine="345"/>
    </w:pPr>
  </w:style>
  <w:style w:type="paragraph" w:customStyle="1" w:styleId="accessibilite">
    <w:name w:val="accessibilite"/>
    <w:basedOn w:val="a8"/>
    <w:qFormat/>
    <w:rsid w:val="00986055"/>
    <w:pPr>
      <w:spacing w:line="360" w:lineRule="atLeast"/>
      <w:ind w:firstLine="345"/>
    </w:pPr>
  </w:style>
  <w:style w:type="paragraph" w:customStyle="1" w:styleId="etoile-or">
    <w:name w:val="etoile-or"/>
    <w:basedOn w:val="a8"/>
    <w:qFormat/>
    <w:rsid w:val="00986055"/>
    <w:pPr>
      <w:spacing w:line="360" w:lineRule="atLeast"/>
      <w:ind w:firstLine="345"/>
    </w:pPr>
  </w:style>
  <w:style w:type="paragraph" w:customStyle="1" w:styleId="etoile-argent">
    <w:name w:val="etoile-argent"/>
    <w:basedOn w:val="a8"/>
    <w:qFormat/>
    <w:rsid w:val="00986055"/>
    <w:pPr>
      <w:spacing w:line="360" w:lineRule="atLeast"/>
      <w:ind w:firstLine="345"/>
    </w:pPr>
  </w:style>
  <w:style w:type="paragraph" w:customStyle="1" w:styleId="categorie">
    <w:name w:val="categorie"/>
    <w:basedOn w:val="a8"/>
    <w:qFormat/>
    <w:rsid w:val="00986055"/>
    <w:pPr>
      <w:spacing w:line="360" w:lineRule="atLeast"/>
      <w:ind w:firstLine="345"/>
    </w:pPr>
  </w:style>
  <w:style w:type="paragraph" w:customStyle="1" w:styleId="recyclage">
    <w:name w:val="recyclage"/>
    <w:basedOn w:val="a8"/>
    <w:qFormat/>
    <w:rsid w:val="00986055"/>
    <w:pPr>
      <w:spacing w:line="360" w:lineRule="atLeast"/>
      <w:ind w:firstLine="345"/>
    </w:pPr>
  </w:style>
  <w:style w:type="paragraph" w:customStyle="1" w:styleId="archives">
    <w:name w:val="archives"/>
    <w:basedOn w:val="a8"/>
    <w:qFormat/>
    <w:rsid w:val="00986055"/>
    <w:pPr>
      <w:spacing w:line="360" w:lineRule="atLeast"/>
      <w:ind w:firstLine="345"/>
    </w:pPr>
  </w:style>
  <w:style w:type="paragraph" w:customStyle="1" w:styleId="conflit-edition">
    <w:name w:val="conflit-edition"/>
    <w:basedOn w:val="a8"/>
    <w:qFormat/>
    <w:rsid w:val="00986055"/>
    <w:pPr>
      <w:spacing w:line="360" w:lineRule="atLeast"/>
      <w:ind w:firstLine="345"/>
    </w:pPr>
  </w:style>
  <w:style w:type="paragraph" w:customStyle="1" w:styleId="sons">
    <w:name w:val="sons"/>
    <w:basedOn w:val="a8"/>
    <w:qFormat/>
    <w:rsid w:val="00986055"/>
    <w:pPr>
      <w:spacing w:line="360" w:lineRule="atLeast"/>
      <w:ind w:firstLine="345"/>
    </w:pPr>
  </w:style>
  <w:style w:type="paragraph" w:customStyle="1" w:styleId="videos">
    <w:name w:val="videos"/>
    <w:basedOn w:val="a8"/>
    <w:qFormat/>
    <w:rsid w:val="00986055"/>
    <w:pPr>
      <w:spacing w:line="360" w:lineRule="atLeast"/>
      <w:ind w:firstLine="345"/>
    </w:pPr>
  </w:style>
  <w:style w:type="paragraph" w:customStyle="1" w:styleId="incomplet">
    <w:name w:val="incomplet"/>
    <w:basedOn w:val="a8"/>
    <w:qFormat/>
    <w:rsid w:val="00986055"/>
    <w:pPr>
      <w:spacing w:line="360" w:lineRule="atLeast"/>
      <w:ind w:firstLine="345"/>
    </w:pPr>
  </w:style>
  <w:style w:type="paragraph" w:customStyle="1" w:styleId="sources">
    <w:name w:val="sources"/>
    <w:basedOn w:val="a8"/>
    <w:qFormat/>
    <w:rsid w:val="00986055"/>
    <w:pPr>
      <w:spacing w:line="360" w:lineRule="atLeast"/>
      <w:ind w:firstLine="345"/>
    </w:pPr>
  </w:style>
  <w:style w:type="paragraph" w:customStyle="1" w:styleId="important">
    <w:name w:val="important"/>
    <w:basedOn w:val="a8"/>
    <w:qFormat/>
    <w:rsid w:val="00986055"/>
    <w:pPr>
      <w:spacing w:line="360" w:lineRule="atLeast"/>
      <w:ind w:firstLine="345"/>
    </w:pPr>
  </w:style>
  <w:style w:type="paragraph" w:customStyle="1" w:styleId="en-travaux">
    <w:name w:val="en-travaux"/>
    <w:basedOn w:val="a8"/>
    <w:qFormat/>
    <w:rsid w:val="00986055"/>
    <w:pPr>
      <w:spacing w:line="360" w:lineRule="atLeast"/>
      <w:ind w:firstLine="345"/>
    </w:pPr>
  </w:style>
  <w:style w:type="paragraph" w:customStyle="1" w:styleId="incubator">
    <w:name w:val="incubator"/>
    <w:basedOn w:val="a8"/>
    <w:qFormat/>
    <w:rsid w:val="00986055"/>
    <w:pPr>
      <w:spacing w:line="360" w:lineRule="atLeast"/>
      <w:ind w:firstLine="345"/>
    </w:pPr>
  </w:style>
  <w:style w:type="paragraph" w:customStyle="1" w:styleId="extension">
    <w:name w:val="extension"/>
    <w:basedOn w:val="a8"/>
    <w:qFormat/>
    <w:rsid w:val="00986055"/>
    <w:pPr>
      <w:spacing w:line="360" w:lineRule="atLeast"/>
      <w:ind w:firstLine="345"/>
    </w:pPr>
  </w:style>
  <w:style w:type="paragraph" w:customStyle="1" w:styleId="wikispecies">
    <w:name w:val="wikispecies"/>
    <w:basedOn w:val="a8"/>
    <w:qFormat/>
    <w:rsid w:val="00986055"/>
    <w:pPr>
      <w:spacing w:line="360" w:lineRule="atLeast"/>
      <w:ind w:firstLine="345"/>
    </w:pPr>
  </w:style>
  <w:style w:type="paragraph" w:customStyle="1" w:styleId="metawiki">
    <w:name w:val="metawiki"/>
    <w:basedOn w:val="a8"/>
    <w:qFormat/>
    <w:rsid w:val="00986055"/>
    <w:pPr>
      <w:spacing w:line="360" w:lineRule="atLeast"/>
      <w:ind w:firstLine="345"/>
    </w:pPr>
  </w:style>
  <w:style w:type="paragraph" w:customStyle="1" w:styleId="wikiversity">
    <w:name w:val="wikiversity"/>
    <w:basedOn w:val="a8"/>
    <w:qFormat/>
    <w:rsid w:val="00986055"/>
    <w:pPr>
      <w:spacing w:line="360" w:lineRule="atLeast"/>
      <w:ind w:firstLine="345"/>
    </w:pPr>
  </w:style>
  <w:style w:type="paragraph" w:customStyle="1" w:styleId="wikipedia">
    <w:name w:val="wikipedia"/>
    <w:basedOn w:val="a8"/>
    <w:qFormat/>
    <w:rsid w:val="00986055"/>
    <w:pPr>
      <w:spacing w:line="360" w:lineRule="atLeast"/>
      <w:ind w:firstLine="345"/>
    </w:pPr>
  </w:style>
  <w:style w:type="paragraph" w:customStyle="1" w:styleId="wikibooks">
    <w:name w:val="wikibooks"/>
    <w:basedOn w:val="a8"/>
    <w:qFormat/>
    <w:rsid w:val="00986055"/>
    <w:pPr>
      <w:spacing w:line="360" w:lineRule="atLeast"/>
      <w:ind w:firstLine="345"/>
    </w:pPr>
  </w:style>
  <w:style w:type="paragraph" w:customStyle="1" w:styleId="wikinews">
    <w:name w:val="wikinews"/>
    <w:basedOn w:val="a8"/>
    <w:qFormat/>
    <w:rsid w:val="00986055"/>
    <w:pPr>
      <w:spacing w:line="360" w:lineRule="atLeast"/>
      <w:ind w:firstLine="345"/>
    </w:pPr>
  </w:style>
  <w:style w:type="paragraph" w:customStyle="1" w:styleId="wikiquote">
    <w:name w:val="wikiquote"/>
    <w:basedOn w:val="a8"/>
    <w:qFormat/>
    <w:rsid w:val="00986055"/>
    <w:pPr>
      <w:spacing w:line="360" w:lineRule="atLeast"/>
      <w:ind w:firstLine="345"/>
    </w:pPr>
  </w:style>
  <w:style w:type="paragraph" w:customStyle="1" w:styleId="wikisource">
    <w:name w:val="wikisource"/>
    <w:basedOn w:val="a8"/>
    <w:qFormat/>
    <w:rsid w:val="00986055"/>
    <w:pPr>
      <w:spacing w:line="360" w:lineRule="atLeast"/>
      <w:ind w:firstLine="345"/>
    </w:pPr>
  </w:style>
  <w:style w:type="paragraph" w:customStyle="1" w:styleId="commons">
    <w:name w:val="commons"/>
    <w:basedOn w:val="a8"/>
    <w:qFormat/>
    <w:rsid w:val="00986055"/>
    <w:pPr>
      <w:spacing w:line="360" w:lineRule="atLeast"/>
      <w:ind w:firstLine="345"/>
    </w:pPr>
  </w:style>
  <w:style w:type="paragraph" w:customStyle="1" w:styleId="wikimedia">
    <w:name w:val="wikimedia"/>
    <w:basedOn w:val="a8"/>
    <w:qFormat/>
    <w:rsid w:val="00986055"/>
    <w:pPr>
      <w:spacing w:line="360" w:lineRule="atLeast"/>
      <w:ind w:firstLine="345"/>
    </w:pPr>
  </w:style>
  <w:style w:type="paragraph" w:customStyle="1" w:styleId="wiktionary">
    <w:name w:val="wiktionary"/>
    <w:basedOn w:val="a8"/>
    <w:qFormat/>
    <w:rsid w:val="00986055"/>
    <w:pPr>
      <w:spacing w:line="360" w:lineRule="atLeast"/>
      <w:ind w:firstLine="345"/>
    </w:pPr>
  </w:style>
  <w:style w:type="paragraph" w:customStyle="1" w:styleId="wikidata">
    <w:name w:val="wikidata"/>
    <w:basedOn w:val="a8"/>
    <w:qFormat/>
    <w:rsid w:val="00986055"/>
    <w:pPr>
      <w:spacing w:line="360" w:lineRule="atLeast"/>
      <w:ind w:firstLine="345"/>
    </w:pPr>
  </w:style>
  <w:style w:type="paragraph" w:customStyle="1" w:styleId="wikivoyage">
    <w:name w:val="wikivoyage"/>
    <w:basedOn w:val="a8"/>
    <w:qFormat/>
    <w:rsid w:val="00986055"/>
    <w:pPr>
      <w:spacing w:line="360" w:lineRule="atLeast"/>
      <w:ind w:firstLine="345"/>
    </w:pPr>
  </w:style>
  <w:style w:type="paragraph" w:customStyle="1" w:styleId="grosse-icone">
    <w:name w:val="grosse-icone"/>
    <w:basedOn w:val="a8"/>
    <w:qFormat/>
    <w:rsid w:val="00986055"/>
  </w:style>
  <w:style w:type="paragraph" w:customStyle="1" w:styleId="alerte">
    <w:name w:val="alerte"/>
    <w:basedOn w:val="a8"/>
    <w:qFormat/>
    <w:rsid w:val="00986055"/>
    <w:pPr>
      <w:shd w:val="clear" w:color="auto" w:fill="FFFFDD"/>
      <w:spacing w:after="96" w:afterAutospacing="0"/>
    </w:pPr>
    <w:rPr>
      <w:i/>
      <w:iCs/>
    </w:rPr>
  </w:style>
  <w:style w:type="paragraph" w:customStyle="1" w:styleId="grave">
    <w:name w:val="grave"/>
    <w:basedOn w:val="a8"/>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qFormat/>
    <w:rsid w:val="00986055"/>
    <w:pPr>
      <w:ind w:left="360" w:right="360"/>
    </w:pPr>
  </w:style>
  <w:style w:type="paragraph" w:customStyle="1" w:styleId="bandeau-portail-icone">
    <w:name w:val="bandeau-portail-icone"/>
    <w:basedOn w:val="a8"/>
    <w:qFormat/>
    <w:rsid w:val="00986055"/>
    <w:pPr>
      <w:ind w:right="120"/>
    </w:pPr>
  </w:style>
  <w:style w:type="paragraph" w:customStyle="1" w:styleId="bandeau-portail-texte">
    <w:name w:val="bandeau-portail-texte"/>
    <w:basedOn w:val="a8"/>
    <w:qFormat/>
    <w:rsid w:val="00986055"/>
    <w:rPr>
      <w:b/>
      <w:bCs/>
    </w:rPr>
  </w:style>
  <w:style w:type="paragraph" w:customStyle="1" w:styleId="exemple">
    <w:name w:val="exemple"/>
    <w:basedOn w:val="a8"/>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qFormat/>
    <w:rsid w:val="00986055"/>
    <w:pPr>
      <w:shd w:val="clear" w:color="auto" w:fill="A0A0FF"/>
      <w:spacing w:before="0" w:beforeAutospacing="0" w:after="0" w:afterAutospacing="0"/>
    </w:pPr>
  </w:style>
  <w:style w:type="paragraph" w:customStyle="1" w:styleId="avancetexte">
    <w:name w:val="avance_texte"/>
    <w:basedOn w:val="a8"/>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qFormat/>
    <w:rsid w:val="00986055"/>
    <w:rPr>
      <w:vanish/>
    </w:rPr>
  </w:style>
  <w:style w:type="paragraph" w:customStyle="1" w:styleId="mw-alerte">
    <w:name w:val="mw-alerte"/>
    <w:basedOn w:val="a8"/>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qFormat/>
    <w:rsid w:val="00986055"/>
    <w:rPr>
      <w:sz w:val="22"/>
      <w:szCs w:val="22"/>
    </w:rPr>
  </w:style>
  <w:style w:type="paragraph" w:customStyle="1" w:styleId="navtoggle">
    <w:name w:val="navtoggle"/>
    <w:basedOn w:val="a8"/>
    <w:qFormat/>
    <w:rsid w:val="00986055"/>
    <w:rPr>
      <w:sz w:val="22"/>
      <w:szCs w:val="22"/>
    </w:rPr>
  </w:style>
  <w:style w:type="paragraph" w:customStyle="1" w:styleId="alternance">
    <w:name w:val="alternance"/>
    <w:basedOn w:val="a8"/>
    <w:qFormat/>
    <w:rsid w:val="00986055"/>
  </w:style>
  <w:style w:type="paragraph" w:customStyle="1" w:styleId="alternance2">
    <w:name w:val="alternance2"/>
    <w:basedOn w:val="a8"/>
    <w:qFormat/>
    <w:rsid w:val="00986055"/>
  </w:style>
  <w:style w:type="paragraph" w:customStyle="1" w:styleId="infobox">
    <w:name w:val="infobox"/>
    <w:basedOn w:val="a8"/>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qFormat/>
    <w:rsid w:val="00986055"/>
  </w:style>
  <w:style w:type="paragraph" w:customStyle="1" w:styleId="assistant">
    <w:name w:val="assistant"/>
    <w:basedOn w:val="a8"/>
    <w:qFormat/>
    <w:rsid w:val="00986055"/>
  </w:style>
  <w:style w:type="paragraph" w:customStyle="1" w:styleId="headergris">
    <w:name w:val="headergris"/>
    <w:basedOn w:val="a8"/>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qFormat/>
    <w:rsid w:val="00986055"/>
    <w:pPr>
      <w:ind w:right="120"/>
      <w:jc w:val="right"/>
    </w:pPr>
    <w:rPr>
      <w:sz w:val="15"/>
      <w:szCs w:val="15"/>
    </w:rPr>
  </w:style>
  <w:style w:type="paragraph" w:customStyle="1" w:styleId="geo-default">
    <w:name w:val="geo-default"/>
    <w:basedOn w:val="a8"/>
    <w:qFormat/>
    <w:rsid w:val="00986055"/>
  </w:style>
  <w:style w:type="paragraph" w:customStyle="1" w:styleId="geo-nondefault">
    <w:name w:val="geo-nondefault"/>
    <w:basedOn w:val="a8"/>
    <w:qFormat/>
    <w:rsid w:val="00986055"/>
    <w:rPr>
      <w:vanish/>
    </w:rPr>
  </w:style>
  <w:style w:type="paragraph" w:customStyle="1" w:styleId="geo-dms">
    <w:name w:val="geo-dms"/>
    <w:basedOn w:val="a8"/>
    <w:qFormat/>
    <w:rsid w:val="00986055"/>
  </w:style>
  <w:style w:type="paragraph" w:customStyle="1" w:styleId="geo-dec">
    <w:name w:val="geo-dec"/>
    <w:basedOn w:val="a8"/>
    <w:qFormat/>
    <w:rsid w:val="00986055"/>
  </w:style>
  <w:style w:type="paragraph" w:customStyle="1" w:styleId="geo-multi-punct">
    <w:name w:val="geo-multi-punct"/>
    <w:basedOn w:val="a8"/>
    <w:qFormat/>
    <w:rsid w:val="00986055"/>
    <w:rPr>
      <w:vanish/>
    </w:rPr>
  </w:style>
  <w:style w:type="paragraph" w:customStyle="1" w:styleId="infoboxv2">
    <w:name w:val="infobox_v2"/>
    <w:basedOn w:val="a8"/>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qFormat/>
    <w:rsid w:val="00986055"/>
  </w:style>
  <w:style w:type="paragraph" w:customStyle="1" w:styleId="degrade">
    <w:name w:val="degrade"/>
    <w:basedOn w:val="a8"/>
    <w:qFormat/>
    <w:rsid w:val="00986055"/>
  </w:style>
  <w:style w:type="paragraph" w:customStyle="1" w:styleId="degraderev">
    <w:name w:val="degrade_rev"/>
    <w:basedOn w:val="a8"/>
    <w:qFormat/>
    <w:rsid w:val="00986055"/>
  </w:style>
  <w:style w:type="paragraph" w:customStyle="1" w:styleId="ombre">
    <w:name w:val="ombre"/>
    <w:basedOn w:val="a8"/>
    <w:qFormat/>
    <w:rsid w:val="00986055"/>
  </w:style>
  <w:style w:type="paragraph" w:customStyle="1" w:styleId="ombrepale">
    <w:name w:val="ombre_pale"/>
    <w:basedOn w:val="a8"/>
    <w:qFormat/>
    <w:rsid w:val="00986055"/>
  </w:style>
  <w:style w:type="paragraph" w:customStyle="1" w:styleId="ombrebl">
    <w:name w:val="ombre_bl"/>
    <w:basedOn w:val="a8"/>
    <w:qFormat/>
    <w:rsid w:val="00986055"/>
  </w:style>
  <w:style w:type="paragraph" w:customStyle="1" w:styleId="ombreblpale">
    <w:name w:val="ombre_blpale"/>
    <w:basedOn w:val="a8"/>
    <w:qFormat/>
    <w:rsid w:val="00986055"/>
  </w:style>
  <w:style w:type="paragraph" w:customStyle="1" w:styleId="ombrerg">
    <w:name w:val="ombre_rg"/>
    <w:basedOn w:val="a8"/>
    <w:qFormat/>
    <w:rsid w:val="00986055"/>
  </w:style>
  <w:style w:type="paragraph" w:customStyle="1" w:styleId="ombrergpale">
    <w:name w:val="ombre_rgpale"/>
    <w:basedOn w:val="a8"/>
    <w:qFormat/>
    <w:rsid w:val="00986055"/>
  </w:style>
  <w:style w:type="paragraph" w:customStyle="1" w:styleId="hidden">
    <w:name w:val="hidden"/>
    <w:basedOn w:val="a8"/>
    <w:qFormat/>
    <w:rsid w:val="00986055"/>
  </w:style>
  <w:style w:type="paragraph" w:customStyle="1" w:styleId="cinema-bandeau">
    <w:name w:val="cinema-bandeau"/>
    <w:basedOn w:val="a8"/>
    <w:qFormat/>
    <w:rsid w:val="00986055"/>
  </w:style>
  <w:style w:type="paragraph" w:customStyle="1" w:styleId="mw-textarea-protected">
    <w:name w:val="mw-textarea-protected"/>
    <w:basedOn w:val="a8"/>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qFormat/>
    <w:rsid w:val="00986055"/>
  </w:style>
  <w:style w:type="paragraph" w:customStyle="1" w:styleId="wikimagtitre">
    <w:name w:val="wikimag_titre"/>
    <w:basedOn w:val="a8"/>
    <w:qFormat/>
    <w:rsid w:val="00986055"/>
  </w:style>
  <w:style w:type="paragraph" w:customStyle="1" w:styleId="ui-button-large">
    <w:name w:val="ui-button-large"/>
    <w:basedOn w:val="a8"/>
    <w:qFormat/>
    <w:rsid w:val="00986055"/>
  </w:style>
  <w:style w:type="paragraph" w:customStyle="1" w:styleId="fr-collapsible-content">
    <w:name w:val="fr-collapsible-content"/>
    <w:basedOn w:val="a8"/>
    <w:qFormat/>
    <w:rsid w:val="00986055"/>
  </w:style>
  <w:style w:type="paragraph" w:customStyle="1" w:styleId="navboxnewtitle">
    <w:name w:val="navboxnew_title"/>
    <w:basedOn w:val="a8"/>
    <w:qFormat/>
    <w:rsid w:val="00986055"/>
  </w:style>
  <w:style w:type="paragraph" w:customStyle="1" w:styleId="navboxnewtitlesub">
    <w:name w:val="navboxnew_titlesub"/>
    <w:basedOn w:val="a8"/>
    <w:qFormat/>
    <w:rsid w:val="00986055"/>
  </w:style>
  <w:style w:type="paragraph" w:customStyle="1" w:styleId="navboxnewcell">
    <w:name w:val="navboxnew_cell"/>
    <w:basedOn w:val="a8"/>
    <w:qFormat/>
    <w:rsid w:val="00986055"/>
  </w:style>
  <w:style w:type="paragraph" w:customStyle="1" w:styleId="navboxnewth">
    <w:name w:val="navboxnew_th"/>
    <w:basedOn w:val="a8"/>
    <w:qFormat/>
    <w:rsid w:val="00986055"/>
  </w:style>
  <w:style w:type="paragraph" w:customStyle="1" w:styleId="impair">
    <w:name w:val="impair"/>
    <w:basedOn w:val="a8"/>
    <w:qFormat/>
    <w:rsid w:val="00986055"/>
  </w:style>
  <w:style w:type="paragraph" w:customStyle="1" w:styleId="pair">
    <w:name w:val="pair"/>
    <w:basedOn w:val="a8"/>
    <w:qFormat/>
    <w:rsid w:val="00986055"/>
  </w:style>
  <w:style w:type="paragraph" w:customStyle="1" w:styleId="navboxnewbanner">
    <w:name w:val="navboxnew_banner"/>
    <w:basedOn w:val="a8"/>
    <w:qFormat/>
    <w:rsid w:val="00986055"/>
  </w:style>
  <w:style w:type="paragraph" w:customStyle="1" w:styleId="navboxnewimage">
    <w:name w:val="navboxnew_image"/>
    <w:basedOn w:val="a8"/>
    <w:qFormat/>
    <w:rsid w:val="00986055"/>
  </w:style>
  <w:style w:type="paragraph" w:customStyle="1" w:styleId="navboxnewrow">
    <w:name w:val="navboxnew_row"/>
    <w:basedOn w:val="a8"/>
    <w:qFormat/>
    <w:rsid w:val="00986055"/>
  </w:style>
  <w:style w:type="paragraph" w:customStyle="1" w:styleId="navboxnewie">
    <w:name w:val="navboxnew_ie"/>
    <w:basedOn w:val="a8"/>
    <w:qFormat/>
    <w:rsid w:val="00986055"/>
  </w:style>
  <w:style w:type="paragraph" w:customStyle="1" w:styleId="navboxnewinline">
    <w:name w:val="navboxnew_inline"/>
    <w:basedOn w:val="a8"/>
    <w:qFormat/>
    <w:rsid w:val="00986055"/>
  </w:style>
  <w:style w:type="paragraph" w:customStyle="1" w:styleId="ui-button-text">
    <w:name w:val="ui-button-text"/>
    <w:basedOn w:val="a8"/>
    <w:qFormat/>
    <w:rsid w:val="00986055"/>
  </w:style>
  <w:style w:type="paragraph" w:customStyle="1" w:styleId="ui-dialog-titlebar">
    <w:name w:val="ui-dialog-titlebar"/>
    <w:basedOn w:val="a8"/>
    <w:qFormat/>
    <w:rsid w:val="00986055"/>
  </w:style>
  <w:style w:type="paragraph" w:customStyle="1" w:styleId="ui-dialog-title">
    <w:name w:val="ui-dialog-title"/>
    <w:basedOn w:val="a8"/>
    <w:qFormat/>
    <w:rsid w:val="00986055"/>
  </w:style>
  <w:style w:type="paragraph" w:customStyle="1" w:styleId="ui-dialog-titlebar-close">
    <w:name w:val="ui-dialog-titlebar-close"/>
    <w:basedOn w:val="a8"/>
    <w:qFormat/>
    <w:rsid w:val="00986055"/>
  </w:style>
  <w:style w:type="paragraph" w:customStyle="1" w:styleId="ui-dialog-content">
    <w:name w:val="ui-dialog-content"/>
    <w:basedOn w:val="a8"/>
    <w:qFormat/>
    <w:rsid w:val="00986055"/>
  </w:style>
  <w:style w:type="paragraph" w:customStyle="1" w:styleId="ui-dialog-buttonpane">
    <w:name w:val="ui-dialog-buttonpane"/>
    <w:basedOn w:val="a8"/>
    <w:qFormat/>
    <w:rsid w:val="00986055"/>
  </w:style>
  <w:style w:type="paragraph" w:customStyle="1" w:styleId="fr-collapsible-toggle-keyboard">
    <w:name w:val="fr-collapsible-toggle-keyboard"/>
    <w:basedOn w:val="a8"/>
    <w:qFormat/>
    <w:rsid w:val="00986055"/>
  </w:style>
  <w:style w:type="paragraph" w:customStyle="1" w:styleId="navboxnewlast">
    <w:name w:val="navboxnew_last"/>
    <w:basedOn w:val="a8"/>
    <w:qFormat/>
    <w:rsid w:val="00986055"/>
  </w:style>
  <w:style w:type="paragraph" w:customStyle="1" w:styleId="special-label">
    <w:name w:val="special-label"/>
    <w:basedOn w:val="a8"/>
    <w:qFormat/>
    <w:rsid w:val="00986055"/>
  </w:style>
  <w:style w:type="paragraph" w:customStyle="1" w:styleId="special-query">
    <w:name w:val="special-query"/>
    <w:basedOn w:val="a8"/>
    <w:qFormat/>
    <w:rsid w:val="00986055"/>
  </w:style>
  <w:style w:type="paragraph" w:customStyle="1" w:styleId="special-hover">
    <w:name w:val="special-hover"/>
    <w:basedOn w:val="a8"/>
    <w:qFormat/>
    <w:rsid w:val="00986055"/>
  </w:style>
  <w:style w:type="paragraph" w:customStyle="1" w:styleId="mw-specialpage-summary">
    <w:name w:val="mw-specialpage-summary"/>
    <w:basedOn w:val="a8"/>
    <w:qFormat/>
    <w:rsid w:val="00986055"/>
  </w:style>
  <w:style w:type="paragraph" w:customStyle="1" w:styleId="legendlike">
    <w:name w:val="legendlike"/>
    <w:basedOn w:val="a8"/>
    <w:qFormat/>
    <w:rsid w:val="00986055"/>
  </w:style>
  <w:style w:type="paragraph" w:customStyle="1" w:styleId="legendtextlike">
    <w:name w:val="legendtextlike"/>
    <w:basedOn w:val="a8"/>
    <w:qFormat/>
    <w:rsid w:val="00986055"/>
  </w:style>
  <w:style w:type="paragraph" w:customStyle="1" w:styleId="scrollbar">
    <w:name w:val="scrollbar"/>
    <w:basedOn w:val="a8"/>
    <w:qFormat/>
    <w:rsid w:val="00986055"/>
  </w:style>
  <w:style w:type="paragraph" w:customStyle="1" w:styleId="scrollbarcontainer">
    <w:name w:val="scrollbarcontainer"/>
    <w:basedOn w:val="a8"/>
    <w:qFormat/>
    <w:rsid w:val="00986055"/>
  </w:style>
  <w:style w:type="paragraph" w:customStyle="1" w:styleId="magnify">
    <w:name w:val="magnify"/>
    <w:basedOn w:val="a8"/>
    <w:qFormat/>
    <w:rsid w:val="00986055"/>
  </w:style>
  <w:style w:type="paragraph" w:customStyle="1" w:styleId="infoboximage">
    <w:name w:val="infoboximage"/>
    <w:basedOn w:val="a8"/>
    <w:qFormat/>
    <w:rsid w:val="00986055"/>
  </w:style>
  <w:style w:type="paragraph" w:customStyle="1" w:styleId="infoboxsoustitre">
    <w:name w:val="infoboxsoustitre"/>
    <w:basedOn w:val="a8"/>
    <w:qFormat/>
    <w:rsid w:val="00986055"/>
  </w:style>
  <w:style w:type="paragraph" w:customStyle="1" w:styleId="latitude">
    <w:name w:val="latitude"/>
    <w:basedOn w:val="a8"/>
    <w:qFormat/>
    <w:rsid w:val="00986055"/>
  </w:style>
  <w:style w:type="paragraph" w:customStyle="1" w:styleId="entete">
    <w:name w:val="entete"/>
    <w:basedOn w:val="a8"/>
    <w:qFormat/>
    <w:rsid w:val="00986055"/>
  </w:style>
  <w:style w:type="paragraph" w:customStyle="1" w:styleId="media">
    <w:name w:val="media"/>
    <w:basedOn w:val="a8"/>
    <w:qFormat/>
    <w:rsid w:val="00986055"/>
  </w:style>
  <w:style w:type="paragraph" w:customStyle="1" w:styleId="thumbimage">
    <w:name w:val="thumbimage"/>
    <w:basedOn w:val="a8"/>
    <w:qFormat/>
    <w:rsid w:val="00986055"/>
  </w:style>
  <w:style w:type="paragraph" w:customStyle="1" w:styleId="thumbinner">
    <w:name w:val="thumbinner"/>
    <w:basedOn w:val="a8"/>
    <w:qFormat/>
    <w:rsid w:val="00986055"/>
  </w:style>
  <w:style w:type="paragraph" w:customStyle="1" w:styleId="thumb">
    <w:name w:val="thumb"/>
    <w:basedOn w:val="a8"/>
    <w:qFormat/>
    <w:rsid w:val="00986055"/>
  </w:style>
  <w:style w:type="paragraph" w:customStyle="1" w:styleId="thumbcaption">
    <w:name w:val="thumbcaption"/>
    <w:basedOn w:val="a8"/>
    <w:qFormat/>
    <w:rsid w:val="00986055"/>
  </w:style>
  <w:style w:type="paragraph" w:customStyle="1" w:styleId="legend">
    <w:name w:val="legend"/>
    <w:basedOn w:val="a8"/>
    <w:qFormat/>
    <w:rsid w:val="00986055"/>
  </w:style>
  <w:style w:type="paragraph" w:customStyle="1" w:styleId="image2">
    <w:name w:val="image2"/>
    <w:basedOn w:val="a8"/>
    <w:qFormat/>
    <w:rsid w:val="00986055"/>
  </w:style>
  <w:style w:type="paragraph" w:customStyle="1" w:styleId="hr">
    <w:name w:val="hr"/>
    <w:basedOn w:val="a8"/>
    <w:qFormat/>
    <w:rsid w:val="00986055"/>
  </w:style>
  <w:style w:type="paragraph" w:customStyle="1" w:styleId="navbar">
    <w:name w:val="navbar"/>
    <w:basedOn w:val="a8"/>
    <w:qFormat/>
    <w:rsid w:val="00986055"/>
  </w:style>
  <w:style w:type="paragraph" w:customStyle="1" w:styleId="prevbloc">
    <w:name w:val="prev_bloc"/>
    <w:basedOn w:val="a8"/>
    <w:qFormat/>
    <w:rsid w:val="00986055"/>
  </w:style>
  <w:style w:type="paragraph" w:customStyle="1" w:styleId="nextbloc">
    <w:name w:val="next_bloc"/>
    <w:basedOn w:val="a8"/>
    <w:qFormat/>
    <w:rsid w:val="00986055"/>
  </w:style>
  <w:style w:type="paragraph" w:customStyle="1" w:styleId="imgtoogle">
    <w:name w:val="img_toogle"/>
    <w:basedOn w:val="a8"/>
    <w:qFormat/>
    <w:rsid w:val="00986055"/>
  </w:style>
  <w:style w:type="paragraph" w:customStyle="1" w:styleId="atoogle">
    <w:name w:val="a_toogle"/>
    <w:basedOn w:val="a8"/>
    <w:qFormat/>
    <w:rsid w:val="00986055"/>
  </w:style>
  <w:style w:type="paragraph" w:customStyle="1" w:styleId="geopoint">
    <w:name w:val="geopoint"/>
    <w:basedOn w:val="a8"/>
    <w:qFormat/>
    <w:rsid w:val="00986055"/>
  </w:style>
  <w:style w:type="paragraph" w:customStyle="1" w:styleId="titre">
    <w:name w:val="titre"/>
    <w:basedOn w:val="a8"/>
    <w:qFormat/>
    <w:rsid w:val="00986055"/>
  </w:style>
  <w:style w:type="paragraph" w:customStyle="1" w:styleId="ui-icon-closethick">
    <w:name w:val="ui-icon-closethick"/>
    <w:basedOn w:val="a8"/>
    <w:qFormat/>
    <w:rsid w:val="00986055"/>
  </w:style>
  <w:style w:type="paragraph" w:customStyle="1" w:styleId="taxoboxclassification">
    <w:name w:val="taxobox_classification"/>
    <w:basedOn w:val="a8"/>
    <w:qFormat/>
    <w:rsid w:val="00986055"/>
  </w:style>
  <w:style w:type="paragraph" w:customStyle="1" w:styleId="rnormal">
    <w:name w:val="rnormal"/>
    <w:basedOn w:val="a8"/>
    <w:qFormat/>
    <w:rsid w:val="00986055"/>
  </w:style>
  <w:style w:type="paragraph" w:customStyle="1" w:styleId="alert-text">
    <w:name w:val="alert-text"/>
    <w:basedOn w:val="a8"/>
    <w:qFormat/>
    <w:rsid w:val="00986055"/>
    <w:rPr>
      <w:color w:val="000000"/>
    </w:rPr>
  </w:style>
  <w:style w:type="paragraph" w:customStyle="1" w:styleId="regardsactu">
    <w:name w:val="regards_actu"/>
    <w:basedOn w:val="a8"/>
    <w:qFormat/>
    <w:rsid w:val="00986055"/>
  </w:style>
  <w:style w:type="paragraph" w:customStyle="1" w:styleId="mw-geshi">
    <w:name w:val="mw-geshi"/>
    <w:basedOn w:val="a8"/>
    <w:qFormat/>
    <w:rsid w:val="00986055"/>
    <w:rPr>
      <w:rFonts w:ascii="Courier New" w:hAnsi="Courier New" w:cs="Courier New"/>
    </w:rPr>
  </w:style>
  <w:style w:type="paragraph" w:customStyle="1" w:styleId="fr-collapsible-content1">
    <w:name w:val="fr-collapsible-content1"/>
    <w:basedOn w:val="a8"/>
    <w:qFormat/>
    <w:rsid w:val="00986055"/>
    <w:rPr>
      <w:sz w:val="22"/>
      <w:szCs w:val="22"/>
    </w:rPr>
  </w:style>
  <w:style w:type="paragraph" w:customStyle="1" w:styleId="fr-collapsible-toggle1">
    <w:name w:val="fr-collapsible-toggle1"/>
    <w:basedOn w:val="a8"/>
    <w:qFormat/>
    <w:rsid w:val="00986055"/>
    <w:rPr>
      <w:sz w:val="22"/>
      <w:szCs w:val="22"/>
    </w:rPr>
  </w:style>
  <w:style w:type="paragraph" w:customStyle="1" w:styleId="fr-collapsible-toggle2">
    <w:name w:val="fr-collapsible-toggle2"/>
    <w:basedOn w:val="a8"/>
    <w:qFormat/>
    <w:rsid w:val="00986055"/>
    <w:rPr>
      <w:sz w:val="22"/>
      <w:szCs w:val="22"/>
    </w:rPr>
  </w:style>
  <w:style w:type="paragraph" w:customStyle="1" w:styleId="fr-collapsible-toggle3">
    <w:name w:val="fr-collapsible-toggle3"/>
    <w:basedOn w:val="a8"/>
    <w:qFormat/>
    <w:rsid w:val="00986055"/>
    <w:rPr>
      <w:sz w:val="22"/>
      <w:szCs w:val="22"/>
    </w:rPr>
  </w:style>
  <w:style w:type="paragraph" w:customStyle="1" w:styleId="navboxnewtitle1">
    <w:name w:val="navboxnew_title1"/>
    <w:basedOn w:val="a8"/>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qFormat/>
    <w:rsid w:val="00986055"/>
    <w:rPr>
      <w:sz w:val="19"/>
      <w:szCs w:val="19"/>
    </w:rPr>
  </w:style>
  <w:style w:type="paragraph" w:customStyle="1" w:styleId="fr-collapsible-content2">
    <w:name w:val="fr-collapsible-content2"/>
    <w:basedOn w:val="a8"/>
    <w:qFormat/>
    <w:rsid w:val="00986055"/>
    <w:rPr>
      <w:sz w:val="22"/>
      <w:szCs w:val="22"/>
    </w:rPr>
  </w:style>
  <w:style w:type="paragraph" w:customStyle="1" w:styleId="navboxnewcell1">
    <w:name w:val="navboxnew_cell1"/>
    <w:basedOn w:val="a8"/>
    <w:qFormat/>
    <w:rsid w:val="00986055"/>
    <w:pPr>
      <w:jc w:val="center"/>
    </w:pPr>
  </w:style>
  <w:style w:type="paragraph" w:customStyle="1" w:styleId="navboxnewth1">
    <w:name w:val="navboxnew_th1"/>
    <w:basedOn w:val="a8"/>
    <w:qFormat/>
    <w:rsid w:val="00986055"/>
    <w:pPr>
      <w:pBdr>
        <w:right w:val="single" w:sz="12" w:space="9" w:color="F9F9F9"/>
      </w:pBdr>
      <w:shd w:val="clear" w:color="auto" w:fill="DDDDFF"/>
    </w:pPr>
    <w:rPr>
      <w:b/>
      <w:bCs/>
    </w:rPr>
  </w:style>
  <w:style w:type="paragraph" w:customStyle="1" w:styleId="navboxnewlast1">
    <w:name w:val="navboxnew_last1"/>
    <w:basedOn w:val="a8"/>
    <w:qFormat/>
    <w:rsid w:val="00986055"/>
  </w:style>
  <w:style w:type="paragraph" w:customStyle="1" w:styleId="impair1">
    <w:name w:val="impair1"/>
    <w:basedOn w:val="a8"/>
    <w:qFormat/>
    <w:rsid w:val="00986055"/>
    <w:pPr>
      <w:shd w:val="clear" w:color="auto" w:fill="EEEEFF"/>
    </w:pPr>
  </w:style>
  <w:style w:type="paragraph" w:customStyle="1" w:styleId="pair1">
    <w:name w:val="pair1"/>
    <w:basedOn w:val="a8"/>
    <w:qFormat/>
    <w:rsid w:val="00986055"/>
    <w:pPr>
      <w:shd w:val="clear" w:color="auto" w:fill="F9F9F9"/>
    </w:pPr>
  </w:style>
  <w:style w:type="paragraph" w:customStyle="1" w:styleId="navboxnewbanner1">
    <w:name w:val="navboxnew_banner1"/>
    <w:basedOn w:val="a8"/>
    <w:qFormat/>
    <w:rsid w:val="00986055"/>
    <w:pPr>
      <w:shd w:val="clear" w:color="auto" w:fill="DDDDFF"/>
      <w:spacing w:before="0" w:beforeAutospacing="0" w:after="30" w:afterAutospacing="0"/>
      <w:jc w:val="center"/>
    </w:pPr>
  </w:style>
  <w:style w:type="paragraph" w:customStyle="1" w:styleId="navboxnewimage1">
    <w:name w:val="navboxnew_image1"/>
    <w:basedOn w:val="a8"/>
    <w:qFormat/>
    <w:rsid w:val="00986055"/>
  </w:style>
  <w:style w:type="paragraph" w:customStyle="1" w:styleId="navboxnewcell2">
    <w:name w:val="navboxnew_cell2"/>
    <w:basedOn w:val="a8"/>
    <w:qFormat/>
    <w:rsid w:val="00986055"/>
    <w:pPr>
      <w:jc w:val="center"/>
    </w:pPr>
  </w:style>
  <w:style w:type="paragraph" w:customStyle="1" w:styleId="navboxnewie1">
    <w:name w:val="navboxnew_ie1"/>
    <w:basedOn w:val="a8"/>
    <w:qFormat/>
    <w:rsid w:val="00986055"/>
  </w:style>
  <w:style w:type="paragraph" w:customStyle="1" w:styleId="navboxnewtitle2">
    <w:name w:val="navboxnew_title2"/>
    <w:basedOn w:val="a8"/>
    <w:qFormat/>
    <w:rsid w:val="00986055"/>
    <w:pPr>
      <w:shd w:val="clear" w:color="auto" w:fill="99CC99"/>
    </w:pPr>
  </w:style>
  <w:style w:type="paragraph" w:customStyle="1" w:styleId="navboxnewbanner2">
    <w:name w:val="navboxnew_banner2"/>
    <w:basedOn w:val="a8"/>
    <w:qFormat/>
    <w:rsid w:val="00986055"/>
    <w:pPr>
      <w:shd w:val="clear" w:color="auto" w:fill="99CC99"/>
    </w:pPr>
  </w:style>
  <w:style w:type="paragraph" w:customStyle="1" w:styleId="navboxnewth2">
    <w:name w:val="navboxnew_th2"/>
    <w:basedOn w:val="a8"/>
    <w:qFormat/>
    <w:rsid w:val="00986055"/>
    <w:pPr>
      <w:shd w:val="clear" w:color="auto" w:fill="B3D9B3"/>
    </w:pPr>
  </w:style>
  <w:style w:type="paragraph" w:customStyle="1" w:styleId="navboxnewtitle3">
    <w:name w:val="navboxnew_title3"/>
    <w:basedOn w:val="a8"/>
    <w:qFormat/>
    <w:rsid w:val="00986055"/>
    <w:pPr>
      <w:shd w:val="clear" w:color="auto" w:fill="DFEDFF"/>
    </w:pPr>
  </w:style>
  <w:style w:type="paragraph" w:customStyle="1" w:styleId="navboxnewbanner3">
    <w:name w:val="navboxnew_banner3"/>
    <w:basedOn w:val="a8"/>
    <w:qFormat/>
    <w:rsid w:val="00986055"/>
    <w:pPr>
      <w:shd w:val="clear" w:color="auto" w:fill="DFEDFF"/>
    </w:pPr>
  </w:style>
  <w:style w:type="paragraph" w:customStyle="1" w:styleId="navboxnewth3">
    <w:name w:val="navboxnew_th3"/>
    <w:basedOn w:val="a8"/>
    <w:qFormat/>
    <w:rsid w:val="00986055"/>
    <w:pPr>
      <w:shd w:val="clear" w:color="auto" w:fill="E7F2FF"/>
    </w:pPr>
  </w:style>
  <w:style w:type="paragraph" w:customStyle="1" w:styleId="fr-collapsible-toggle4">
    <w:name w:val="fr-collapsible-toggle4"/>
    <w:basedOn w:val="a8"/>
    <w:qFormat/>
    <w:rsid w:val="00986055"/>
    <w:rPr>
      <w:sz w:val="22"/>
      <w:szCs w:val="22"/>
    </w:rPr>
  </w:style>
  <w:style w:type="paragraph" w:customStyle="1" w:styleId="navboxnewtitle4">
    <w:name w:val="navboxnew_title4"/>
    <w:basedOn w:val="a8"/>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qFormat/>
    <w:rsid w:val="00986055"/>
    <w:rPr>
      <w:sz w:val="19"/>
      <w:szCs w:val="19"/>
    </w:rPr>
  </w:style>
  <w:style w:type="paragraph" w:customStyle="1" w:styleId="fr-collapsible-content3">
    <w:name w:val="fr-collapsible-content3"/>
    <w:basedOn w:val="a8"/>
    <w:qFormat/>
    <w:rsid w:val="00986055"/>
    <w:rPr>
      <w:sz w:val="22"/>
      <w:szCs w:val="22"/>
    </w:rPr>
  </w:style>
  <w:style w:type="paragraph" w:customStyle="1" w:styleId="navboxnewrow1">
    <w:name w:val="navboxnew_row1"/>
    <w:basedOn w:val="a8"/>
    <w:qFormat/>
    <w:rsid w:val="00986055"/>
    <w:pPr>
      <w:shd w:val="clear" w:color="auto" w:fill="DDDDFF"/>
    </w:pPr>
  </w:style>
  <w:style w:type="paragraph" w:customStyle="1" w:styleId="navboxnewth4">
    <w:name w:val="navboxnew_th4"/>
    <w:basedOn w:val="a8"/>
    <w:qFormat/>
    <w:rsid w:val="00986055"/>
    <w:pPr>
      <w:pBdr>
        <w:top w:val="single" w:sz="12" w:space="0" w:color="F9F9F9"/>
      </w:pBdr>
      <w:jc w:val="center"/>
    </w:pPr>
    <w:rPr>
      <w:b/>
      <w:bCs/>
    </w:rPr>
  </w:style>
  <w:style w:type="paragraph" w:customStyle="1" w:styleId="navboxnewie2">
    <w:name w:val="navboxnew_ie2"/>
    <w:basedOn w:val="a8"/>
    <w:qFormat/>
    <w:rsid w:val="00986055"/>
    <w:pPr>
      <w:pBdr>
        <w:left w:val="single" w:sz="12" w:space="0" w:color="F9F9F9"/>
      </w:pBdr>
    </w:pPr>
  </w:style>
  <w:style w:type="paragraph" w:customStyle="1" w:styleId="navboxnewinline1">
    <w:name w:val="navboxnew_inline1"/>
    <w:basedOn w:val="a8"/>
    <w:qFormat/>
    <w:rsid w:val="00986055"/>
    <w:pPr>
      <w:shd w:val="clear" w:color="auto" w:fill="F9F9F9"/>
    </w:pPr>
  </w:style>
  <w:style w:type="paragraph" w:customStyle="1" w:styleId="navboxnewinline2">
    <w:name w:val="navboxnew_inline2"/>
    <w:basedOn w:val="a8"/>
    <w:qFormat/>
    <w:rsid w:val="00986055"/>
    <w:pPr>
      <w:shd w:val="clear" w:color="auto" w:fill="EEEEFF"/>
    </w:pPr>
  </w:style>
  <w:style w:type="paragraph" w:customStyle="1" w:styleId="navboxnewimage2">
    <w:name w:val="navboxnew_image2"/>
    <w:basedOn w:val="a8"/>
    <w:qFormat/>
    <w:rsid w:val="00986055"/>
    <w:rPr>
      <w:vanish/>
    </w:rPr>
  </w:style>
  <w:style w:type="paragraph" w:customStyle="1" w:styleId="navboxnewbanner4">
    <w:name w:val="navboxnew_banner4"/>
    <w:basedOn w:val="a8"/>
    <w:qFormat/>
    <w:rsid w:val="00986055"/>
    <w:pPr>
      <w:shd w:val="clear" w:color="auto" w:fill="CCCCFF"/>
      <w:spacing w:before="30" w:beforeAutospacing="0" w:after="0" w:afterAutospacing="0"/>
      <w:jc w:val="center"/>
    </w:pPr>
  </w:style>
  <w:style w:type="paragraph" w:customStyle="1" w:styleId="navboxnew1">
    <w:name w:val="navboxnew1"/>
    <w:basedOn w:val="a8"/>
    <w:qFormat/>
    <w:rsid w:val="00986055"/>
    <w:pPr>
      <w:shd w:val="clear" w:color="auto" w:fill="F9F9F9"/>
    </w:pPr>
  </w:style>
  <w:style w:type="paragraph" w:customStyle="1" w:styleId="play-btn-large1">
    <w:name w:val="play-btn-large1"/>
    <w:basedOn w:val="a8"/>
    <w:qFormat/>
    <w:rsid w:val="00986055"/>
    <w:pPr>
      <w:spacing w:before="0" w:beforeAutospacing="0"/>
      <w:ind w:left="-525"/>
    </w:pPr>
  </w:style>
  <w:style w:type="paragraph" w:customStyle="1" w:styleId="ui-widget1">
    <w:name w:val="ui-widget1"/>
    <w:basedOn w:val="a8"/>
    <w:qFormat/>
    <w:rsid w:val="00986055"/>
    <w:rPr>
      <w:rFonts w:ascii="Arial" w:hAnsi="Arial" w:cs="Arial"/>
    </w:rPr>
  </w:style>
  <w:style w:type="paragraph" w:customStyle="1" w:styleId="ui-state-default1">
    <w:name w:val="ui-state-default1"/>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qFormat/>
    <w:rsid w:val="00986055"/>
    <w:rPr>
      <w:color w:val="FFFFFF"/>
    </w:rPr>
  </w:style>
  <w:style w:type="paragraph" w:customStyle="1" w:styleId="ui-state-error-text2">
    <w:name w:val="ui-state-error-text2"/>
    <w:basedOn w:val="a8"/>
    <w:qFormat/>
    <w:rsid w:val="00986055"/>
    <w:rPr>
      <w:color w:val="FFFFFF"/>
    </w:rPr>
  </w:style>
  <w:style w:type="paragraph" w:customStyle="1" w:styleId="ui-priority-primary1">
    <w:name w:val="ui-priority-primary1"/>
    <w:basedOn w:val="a8"/>
    <w:qFormat/>
    <w:rsid w:val="00986055"/>
    <w:rPr>
      <w:b/>
      <w:bCs/>
    </w:rPr>
  </w:style>
  <w:style w:type="paragraph" w:customStyle="1" w:styleId="ui-priority-primary2">
    <w:name w:val="ui-priority-primary2"/>
    <w:basedOn w:val="a8"/>
    <w:qFormat/>
    <w:rsid w:val="00986055"/>
    <w:rPr>
      <w:b/>
      <w:bCs/>
    </w:rPr>
  </w:style>
  <w:style w:type="paragraph" w:customStyle="1" w:styleId="ui-priority-secondary1">
    <w:name w:val="ui-priority-secondary1"/>
    <w:basedOn w:val="a8"/>
    <w:qFormat/>
    <w:rsid w:val="00986055"/>
  </w:style>
  <w:style w:type="paragraph" w:customStyle="1" w:styleId="ui-priority-secondary2">
    <w:name w:val="ui-priority-secondary2"/>
    <w:basedOn w:val="a8"/>
    <w:qFormat/>
    <w:rsid w:val="00986055"/>
  </w:style>
  <w:style w:type="paragraph" w:customStyle="1" w:styleId="ui-state-disabled1">
    <w:name w:val="ui-state-disabled1"/>
    <w:basedOn w:val="a8"/>
    <w:qFormat/>
    <w:rsid w:val="00986055"/>
  </w:style>
  <w:style w:type="paragraph" w:customStyle="1" w:styleId="ui-state-disabled2">
    <w:name w:val="ui-state-disabled2"/>
    <w:basedOn w:val="a8"/>
    <w:qFormat/>
    <w:rsid w:val="00986055"/>
  </w:style>
  <w:style w:type="paragraph" w:customStyle="1" w:styleId="ui-icon1">
    <w:name w:val="ui-icon1"/>
    <w:basedOn w:val="a8"/>
    <w:qFormat/>
    <w:rsid w:val="00986055"/>
    <w:pPr>
      <w:ind w:firstLine="7343"/>
    </w:pPr>
  </w:style>
  <w:style w:type="paragraph" w:customStyle="1" w:styleId="ui-icon2">
    <w:name w:val="ui-icon2"/>
    <w:basedOn w:val="a8"/>
    <w:qFormat/>
    <w:rsid w:val="00986055"/>
    <w:pPr>
      <w:ind w:firstLine="7343"/>
    </w:pPr>
  </w:style>
  <w:style w:type="paragraph" w:customStyle="1" w:styleId="ui-icon3">
    <w:name w:val="ui-icon3"/>
    <w:basedOn w:val="a8"/>
    <w:qFormat/>
    <w:rsid w:val="00986055"/>
    <w:pPr>
      <w:ind w:firstLine="7343"/>
    </w:pPr>
  </w:style>
  <w:style w:type="paragraph" w:customStyle="1" w:styleId="ui-icon4">
    <w:name w:val="ui-icon4"/>
    <w:basedOn w:val="a8"/>
    <w:qFormat/>
    <w:rsid w:val="00986055"/>
    <w:pPr>
      <w:ind w:firstLine="7343"/>
    </w:pPr>
  </w:style>
  <w:style w:type="paragraph" w:customStyle="1" w:styleId="ui-icon5">
    <w:name w:val="ui-icon5"/>
    <w:basedOn w:val="a8"/>
    <w:qFormat/>
    <w:rsid w:val="00986055"/>
    <w:pPr>
      <w:ind w:firstLine="7343"/>
    </w:pPr>
  </w:style>
  <w:style w:type="paragraph" w:customStyle="1" w:styleId="ui-icon6">
    <w:name w:val="ui-icon6"/>
    <w:basedOn w:val="a8"/>
    <w:qFormat/>
    <w:rsid w:val="00986055"/>
    <w:pPr>
      <w:ind w:firstLine="7343"/>
    </w:pPr>
  </w:style>
  <w:style w:type="paragraph" w:customStyle="1" w:styleId="ui-icon7">
    <w:name w:val="ui-icon7"/>
    <w:basedOn w:val="a8"/>
    <w:qFormat/>
    <w:rsid w:val="00986055"/>
    <w:pPr>
      <w:ind w:firstLine="7343"/>
    </w:pPr>
  </w:style>
  <w:style w:type="paragraph" w:customStyle="1" w:styleId="ui-icon8">
    <w:name w:val="ui-icon8"/>
    <w:basedOn w:val="a8"/>
    <w:qFormat/>
    <w:rsid w:val="00986055"/>
    <w:pPr>
      <w:ind w:firstLine="7343"/>
    </w:pPr>
  </w:style>
  <w:style w:type="paragraph" w:customStyle="1" w:styleId="ui-icon9">
    <w:name w:val="ui-icon9"/>
    <w:basedOn w:val="a8"/>
    <w:qFormat/>
    <w:rsid w:val="00986055"/>
    <w:pPr>
      <w:ind w:firstLine="7343"/>
    </w:pPr>
  </w:style>
  <w:style w:type="paragraph" w:customStyle="1" w:styleId="ui-resizable-handle1">
    <w:name w:val="ui-resizable-handle1"/>
    <w:basedOn w:val="a8"/>
    <w:qFormat/>
    <w:rsid w:val="00986055"/>
    <w:rPr>
      <w:vanish/>
      <w:sz w:val="2"/>
      <w:szCs w:val="2"/>
    </w:rPr>
  </w:style>
  <w:style w:type="paragraph" w:customStyle="1" w:styleId="ui-resizable-handle2">
    <w:name w:val="ui-resizable-handle2"/>
    <w:basedOn w:val="a8"/>
    <w:qFormat/>
    <w:rsid w:val="00986055"/>
    <w:rPr>
      <w:vanish/>
      <w:sz w:val="2"/>
      <w:szCs w:val="2"/>
    </w:rPr>
  </w:style>
  <w:style w:type="paragraph" w:customStyle="1" w:styleId="ui-button-text1">
    <w:name w:val="ui-button-text1"/>
    <w:basedOn w:val="a8"/>
    <w:qFormat/>
    <w:rsid w:val="00986055"/>
  </w:style>
  <w:style w:type="paragraph" w:customStyle="1" w:styleId="ui-button-text2">
    <w:name w:val="ui-button-text2"/>
    <w:basedOn w:val="a8"/>
    <w:qFormat/>
    <w:rsid w:val="00986055"/>
  </w:style>
  <w:style w:type="paragraph" w:customStyle="1" w:styleId="ui-button-text3">
    <w:name w:val="ui-button-text3"/>
    <w:basedOn w:val="a8"/>
    <w:qFormat/>
    <w:rsid w:val="00986055"/>
    <w:pPr>
      <w:ind w:firstLine="11919"/>
    </w:pPr>
  </w:style>
  <w:style w:type="paragraph" w:customStyle="1" w:styleId="ui-button-text4">
    <w:name w:val="ui-button-text4"/>
    <w:basedOn w:val="a8"/>
    <w:qFormat/>
    <w:rsid w:val="00986055"/>
    <w:pPr>
      <w:ind w:firstLine="11919"/>
    </w:pPr>
  </w:style>
  <w:style w:type="paragraph" w:customStyle="1" w:styleId="ui-button-text5">
    <w:name w:val="ui-button-text5"/>
    <w:basedOn w:val="a8"/>
    <w:qFormat/>
    <w:rsid w:val="00986055"/>
  </w:style>
  <w:style w:type="paragraph" w:customStyle="1" w:styleId="ui-button-text6">
    <w:name w:val="ui-button-text6"/>
    <w:basedOn w:val="a8"/>
    <w:qFormat/>
    <w:rsid w:val="00986055"/>
  </w:style>
  <w:style w:type="paragraph" w:customStyle="1" w:styleId="ui-button-text7">
    <w:name w:val="ui-button-text7"/>
    <w:basedOn w:val="a8"/>
    <w:qFormat/>
    <w:rsid w:val="00986055"/>
  </w:style>
  <w:style w:type="paragraph" w:customStyle="1" w:styleId="ui-icon10">
    <w:name w:val="ui-icon10"/>
    <w:basedOn w:val="a8"/>
    <w:qFormat/>
    <w:rsid w:val="00986055"/>
    <w:pPr>
      <w:spacing w:before="0" w:beforeAutospacing="0"/>
      <w:ind w:left="-120" w:firstLine="7343"/>
    </w:pPr>
  </w:style>
  <w:style w:type="paragraph" w:customStyle="1" w:styleId="ui-icon11">
    <w:name w:val="ui-icon11"/>
    <w:basedOn w:val="a8"/>
    <w:qFormat/>
    <w:rsid w:val="00986055"/>
    <w:pPr>
      <w:spacing w:before="0" w:beforeAutospacing="0"/>
      <w:ind w:firstLine="7343"/>
    </w:pPr>
  </w:style>
  <w:style w:type="paragraph" w:customStyle="1" w:styleId="ui-icon12">
    <w:name w:val="ui-icon12"/>
    <w:basedOn w:val="a8"/>
    <w:qFormat/>
    <w:rsid w:val="00986055"/>
    <w:pPr>
      <w:spacing w:before="0" w:beforeAutospacing="0"/>
      <w:ind w:firstLine="7343"/>
    </w:pPr>
  </w:style>
  <w:style w:type="paragraph" w:customStyle="1" w:styleId="ui-icon13">
    <w:name w:val="ui-icon13"/>
    <w:basedOn w:val="a8"/>
    <w:qFormat/>
    <w:rsid w:val="00986055"/>
    <w:pPr>
      <w:spacing w:before="0" w:beforeAutospacing="0"/>
      <w:ind w:firstLine="7343"/>
    </w:pPr>
  </w:style>
  <w:style w:type="paragraph" w:customStyle="1" w:styleId="ui-icon14">
    <w:name w:val="ui-icon14"/>
    <w:basedOn w:val="a8"/>
    <w:qFormat/>
    <w:rsid w:val="00986055"/>
    <w:pPr>
      <w:spacing w:before="0" w:beforeAutospacing="0"/>
      <w:ind w:firstLine="7343"/>
    </w:pPr>
  </w:style>
  <w:style w:type="paragraph" w:customStyle="1" w:styleId="ui-icon15">
    <w:name w:val="ui-icon15"/>
    <w:basedOn w:val="a8"/>
    <w:qFormat/>
    <w:rsid w:val="00986055"/>
    <w:pPr>
      <w:spacing w:before="0" w:beforeAutospacing="0"/>
      <w:ind w:firstLine="7343"/>
    </w:pPr>
  </w:style>
  <w:style w:type="paragraph" w:customStyle="1" w:styleId="ui-button1">
    <w:name w:val="ui-button1"/>
    <w:basedOn w:val="a8"/>
    <w:qFormat/>
    <w:rsid w:val="00986055"/>
    <w:pPr>
      <w:ind w:right="-72"/>
      <w:jc w:val="center"/>
    </w:pPr>
  </w:style>
  <w:style w:type="paragraph" w:customStyle="1" w:styleId="ui-button2">
    <w:name w:val="ui-button2"/>
    <w:basedOn w:val="a8"/>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qFormat/>
    <w:rsid w:val="00986055"/>
  </w:style>
  <w:style w:type="paragraph" w:customStyle="1" w:styleId="ui-icon16">
    <w:name w:val="ui-icon16"/>
    <w:basedOn w:val="a8"/>
    <w:qFormat/>
    <w:rsid w:val="00986055"/>
    <w:pPr>
      <w:ind w:firstLine="7343"/>
    </w:pPr>
  </w:style>
  <w:style w:type="paragraph" w:customStyle="1" w:styleId="ui-icon17">
    <w:name w:val="ui-icon17"/>
    <w:basedOn w:val="a8"/>
    <w:qFormat/>
    <w:rsid w:val="00986055"/>
    <w:pPr>
      <w:ind w:firstLine="7343"/>
    </w:pPr>
  </w:style>
  <w:style w:type="paragraph" w:customStyle="1" w:styleId="ui-icon18">
    <w:name w:val="ui-icon18"/>
    <w:basedOn w:val="a8"/>
    <w:qFormat/>
    <w:rsid w:val="00986055"/>
    <w:pPr>
      <w:ind w:firstLine="7343"/>
    </w:pPr>
  </w:style>
  <w:style w:type="paragraph" w:customStyle="1" w:styleId="ui-icon19">
    <w:name w:val="ui-icon19"/>
    <w:basedOn w:val="a8"/>
    <w:qFormat/>
    <w:rsid w:val="00986055"/>
    <w:pPr>
      <w:ind w:firstLine="7343"/>
    </w:pPr>
  </w:style>
  <w:style w:type="paragraph" w:customStyle="1" w:styleId="ui-dialog-titlebar1">
    <w:name w:val="ui-dialog-titlebar1"/>
    <w:basedOn w:val="a8"/>
    <w:qFormat/>
    <w:rsid w:val="00986055"/>
  </w:style>
  <w:style w:type="paragraph" w:customStyle="1" w:styleId="ui-dialog-title1">
    <w:name w:val="ui-dialog-title1"/>
    <w:basedOn w:val="a8"/>
    <w:qFormat/>
    <w:rsid w:val="00986055"/>
    <w:pPr>
      <w:spacing w:before="0" w:beforeAutospacing="0" w:after="0" w:afterAutospacing="0"/>
    </w:pPr>
  </w:style>
  <w:style w:type="paragraph" w:customStyle="1" w:styleId="ui-dialog-titlebar-close1">
    <w:name w:val="ui-dialog-titlebar-close1"/>
    <w:basedOn w:val="a8"/>
    <w:qFormat/>
    <w:rsid w:val="00986055"/>
    <w:pPr>
      <w:spacing w:before="0" w:beforeAutospacing="0" w:after="0" w:afterAutospacing="0"/>
    </w:pPr>
  </w:style>
  <w:style w:type="paragraph" w:customStyle="1" w:styleId="ui-dialog-titlebar-close2">
    <w:name w:val="ui-dialog-titlebar-close2"/>
    <w:basedOn w:val="a8"/>
    <w:qFormat/>
    <w:rsid w:val="00986055"/>
    <w:pPr>
      <w:spacing w:before="0" w:beforeAutospacing="0" w:after="0" w:afterAutospacing="0"/>
    </w:pPr>
  </w:style>
  <w:style w:type="paragraph" w:customStyle="1" w:styleId="ui-dialog-content1">
    <w:name w:val="ui-dialog-content1"/>
    <w:basedOn w:val="a8"/>
    <w:qFormat/>
    <w:rsid w:val="00986055"/>
  </w:style>
  <w:style w:type="paragraph" w:customStyle="1" w:styleId="ui-dialog-buttonpane1">
    <w:name w:val="ui-dialog-buttonpane1"/>
    <w:basedOn w:val="a8"/>
    <w:qFormat/>
    <w:rsid w:val="00986055"/>
    <w:pPr>
      <w:spacing w:before="120" w:beforeAutospacing="0" w:after="0" w:afterAutospacing="0"/>
    </w:pPr>
  </w:style>
  <w:style w:type="paragraph" w:customStyle="1" w:styleId="ui-resizable-se1">
    <w:name w:val="ui-resizable-se1"/>
    <w:basedOn w:val="a8"/>
    <w:qFormat/>
    <w:rsid w:val="00986055"/>
  </w:style>
  <w:style w:type="paragraph" w:customStyle="1" w:styleId="ui-dialog-titlebar-close3">
    <w:name w:val="ui-dialog-titlebar-close3"/>
    <w:basedOn w:val="a8"/>
    <w:qFormat/>
    <w:rsid w:val="00986055"/>
    <w:pPr>
      <w:spacing w:before="0" w:beforeAutospacing="0" w:after="0" w:afterAutospacing="0"/>
    </w:pPr>
  </w:style>
  <w:style w:type="paragraph" w:customStyle="1" w:styleId="ui-dialog-titlebar2">
    <w:name w:val="ui-dialog-titlebar2"/>
    <w:basedOn w:val="a8"/>
    <w:qFormat/>
    <w:rsid w:val="00986055"/>
  </w:style>
  <w:style w:type="paragraph" w:customStyle="1" w:styleId="ui-widget-header1">
    <w:name w:val="ui-widget-header1"/>
    <w:basedOn w:val="a8"/>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qFormat/>
    <w:rsid w:val="00986055"/>
  </w:style>
  <w:style w:type="paragraph" w:customStyle="1" w:styleId="ui-dialog-buttonpane2">
    <w:name w:val="ui-dialog-buttonpane2"/>
    <w:basedOn w:val="a8"/>
    <w:qFormat/>
    <w:rsid w:val="00986055"/>
    <w:pPr>
      <w:spacing w:before="0" w:beforeAutospacing="0" w:after="0" w:afterAutospacing="0"/>
    </w:pPr>
  </w:style>
  <w:style w:type="paragraph" w:customStyle="1" w:styleId="special-label1">
    <w:name w:val="special-label1"/>
    <w:basedOn w:val="a8"/>
    <w:qFormat/>
    <w:rsid w:val="00986055"/>
    <w:rPr>
      <w:color w:val="808080"/>
    </w:rPr>
  </w:style>
  <w:style w:type="paragraph" w:customStyle="1" w:styleId="special-query1">
    <w:name w:val="special-query1"/>
    <w:basedOn w:val="a8"/>
    <w:qFormat/>
    <w:rsid w:val="00986055"/>
    <w:rPr>
      <w:i/>
      <w:iCs/>
      <w:color w:val="000000"/>
    </w:rPr>
  </w:style>
  <w:style w:type="paragraph" w:customStyle="1" w:styleId="special-hover1">
    <w:name w:val="special-hover1"/>
    <w:basedOn w:val="a8"/>
    <w:qFormat/>
    <w:rsid w:val="00986055"/>
    <w:pPr>
      <w:shd w:val="clear" w:color="auto" w:fill="C0C0C0"/>
    </w:pPr>
  </w:style>
  <w:style w:type="paragraph" w:customStyle="1" w:styleId="special-label2">
    <w:name w:val="special-label2"/>
    <w:basedOn w:val="a8"/>
    <w:qFormat/>
    <w:rsid w:val="00986055"/>
    <w:rPr>
      <w:color w:val="FFFFFF"/>
    </w:rPr>
  </w:style>
  <w:style w:type="paragraph" w:customStyle="1" w:styleId="special-query2">
    <w:name w:val="special-query2"/>
    <w:basedOn w:val="a8"/>
    <w:qFormat/>
    <w:rsid w:val="00986055"/>
    <w:rPr>
      <w:color w:val="FFFFFF"/>
    </w:rPr>
  </w:style>
  <w:style w:type="paragraph" w:customStyle="1" w:styleId="mw-specialpage-summary1">
    <w:name w:val="mw-specialpage-summary1"/>
    <w:basedOn w:val="a8"/>
    <w:qFormat/>
    <w:rsid w:val="00986055"/>
    <w:rPr>
      <w:vanish/>
    </w:rPr>
  </w:style>
  <w:style w:type="paragraph" w:customStyle="1" w:styleId="editsection1">
    <w:name w:val="editsection1"/>
    <w:basedOn w:val="a8"/>
    <w:qFormat/>
    <w:rsid w:val="00986055"/>
    <w:rPr>
      <w:sz w:val="20"/>
      <w:szCs w:val="20"/>
    </w:rPr>
  </w:style>
  <w:style w:type="paragraph" w:customStyle="1" w:styleId="mw-headline1">
    <w:name w:val="mw-headline1"/>
    <w:basedOn w:val="a8"/>
    <w:qFormat/>
    <w:rsid w:val="00986055"/>
    <w:pPr>
      <w:ind w:right="72"/>
    </w:pPr>
  </w:style>
  <w:style w:type="paragraph" w:customStyle="1" w:styleId="legendlike1">
    <w:name w:val="legendlike1"/>
    <w:basedOn w:val="a8"/>
    <w:qFormat/>
    <w:rsid w:val="00986055"/>
    <w:pPr>
      <w:spacing w:before="0" w:beforeAutospacing="0"/>
    </w:pPr>
  </w:style>
  <w:style w:type="paragraph" w:customStyle="1" w:styleId="legendtextlike1">
    <w:name w:val="legendtextlike1"/>
    <w:basedOn w:val="a8"/>
    <w:qFormat/>
    <w:rsid w:val="00986055"/>
    <w:pPr>
      <w:shd w:val="clear" w:color="auto" w:fill="FFFFFF"/>
    </w:pPr>
  </w:style>
  <w:style w:type="paragraph" w:customStyle="1" w:styleId="scrollbar1">
    <w:name w:val="scrollbar1"/>
    <w:basedOn w:val="a8"/>
    <w:qFormat/>
    <w:rsid w:val="00986055"/>
  </w:style>
  <w:style w:type="paragraph" w:customStyle="1" w:styleId="scrollbarcontainer1">
    <w:name w:val="scrollbarcontainer1"/>
    <w:basedOn w:val="a8"/>
    <w:qFormat/>
    <w:rsid w:val="00986055"/>
  </w:style>
  <w:style w:type="paragraph" w:customStyle="1" w:styleId="magnify1">
    <w:name w:val="magnify1"/>
    <w:basedOn w:val="a8"/>
    <w:qFormat/>
    <w:rsid w:val="00986055"/>
    <w:rPr>
      <w:vanish/>
    </w:rPr>
  </w:style>
  <w:style w:type="paragraph" w:customStyle="1" w:styleId="infoboximage1">
    <w:name w:val="infoboximage1"/>
    <w:basedOn w:val="a8"/>
    <w:qFormat/>
    <w:rsid w:val="00986055"/>
    <w:pPr>
      <w:shd w:val="clear" w:color="auto" w:fill="FFFFFF"/>
      <w:spacing w:before="0" w:beforeAutospacing="0"/>
      <w:jc w:val="center"/>
    </w:pPr>
    <w:rPr>
      <w:color w:val="000000"/>
    </w:rPr>
  </w:style>
  <w:style w:type="paragraph" w:customStyle="1" w:styleId="infoboxsoustitre1">
    <w:name w:val="infoboxsoustitre1"/>
    <w:basedOn w:val="a8"/>
    <w:qFormat/>
    <w:rsid w:val="00986055"/>
    <w:pPr>
      <w:spacing w:line="480" w:lineRule="auto"/>
      <w:jc w:val="center"/>
    </w:pPr>
    <w:rPr>
      <w:b/>
      <w:bCs/>
      <w:color w:val="000000"/>
      <w:sz w:val="28"/>
      <w:szCs w:val="28"/>
    </w:rPr>
  </w:style>
  <w:style w:type="paragraph" w:customStyle="1" w:styleId="latitude1">
    <w:name w:val="latitude1"/>
    <w:basedOn w:val="a8"/>
    <w:qFormat/>
    <w:rsid w:val="00986055"/>
  </w:style>
  <w:style w:type="paragraph" w:customStyle="1" w:styleId="entete1">
    <w:name w:val="entete1"/>
    <w:basedOn w:val="a8"/>
    <w:qFormat/>
    <w:rsid w:val="00986055"/>
    <w:pPr>
      <w:spacing w:line="288" w:lineRule="atLeast"/>
      <w:jc w:val="center"/>
    </w:pPr>
    <w:rPr>
      <w:b/>
      <w:bCs/>
      <w:color w:val="000000"/>
      <w:sz w:val="36"/>
      <w:szCs w:val="36"/>
    </w:rPr>
  </w:style>
  <w:style w:type="paragraph" w:customStyle="1" w:styleId="media1">
    <w:name w:val="media1"/>
    <w:basedOn w:val="a8"/>
    <w:qFormat/>
    <w:rsid w:val="00986055"/>
    <w:pPr>
      <w:jc w:val="center"/>
    </w:pPr>
    <w:rPr>
      <w:b/>
      <w:bCs/>
      <w:color w:val="000000"/>
    </w:rPr>
  </w:style>
  <w:style w:type="paragraph" w:customStyle="1" w:styleId="entete2">
    <w:name w:val="entete2"/>
    <w:basedOn w:val="a8"/>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qFormat/>
    <w:rsid w:val="00986055"/>
  </w:style>
  <w:style w:type="paragraph" w:customStyle="1" w:styleId="thumbinner1">
    <w:name w:val="thumbinner1"/>
    <w:basedOn w:val="a8"/>
    <w:qFormat/>
    <w:rsid w:val="00986055"/>
  </w:style>
  <w:style w:type="paragraph" w:customStyle="1" w:styleId="thumb1">
    <w:name w:val="thumb1"/>
    <w:basedOn w:val="a8"/>
    <w:qFormat/>
    <w:rsid w:val="00986055"/>
  </w:style>
  <w:style w:type="paragraph" w:customStyle="1" w:styleId="thumbcaption1">
    <w:name w:val="thumbcaption1"/>
    <w:basedOn w:val="a8"/>
    <w:qFormat/>
    <w:rsid w:val="00986055"/>
    <w:rPr>
      <w:vanish/>
    </w:rPr>
  </w:style>
  <w:style w:type="paragraph" w:customStyle="1" w:styleId="legend1">
    <w:name w:val="legend1"/>
    <w:basedOn w:val="a8"/>
    <w:qFormat/>
    <w:rsid w:val="00986055"/>
    <w:pPr>
      <w:spacing w:before="75" w:beforeAutospacing="0" w:after="120" w:afterAutospacing="0"/>
      <w:jc w:val="center"/>
    </w:pPr>
    <w:rPr>
      <w:sz w:val="22"/>
      <w:szCs w:val="22"/>
    </w:rPr>
  </w:style>
  <w:style w:type="paragraph" w:customStyle="1" w:styleId="image21">
    <w:name w:val="image21"/>
    <w:basedOn w:val="a8"/>
    <w:qFormat/>
    <w:rsid w:val="00986055"/>
    <w:pPr>
      <w:jc w:val="center"/>
    </w:pPr>
  </w:style>
  <w:style w:type="paragraph" w:customStyle="1" w:styleId="bloc1">
    <w:name w:val="bloc1"/>
    <w:basedOn w:val="a8"/>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qFormat/>
    <w:rsid w:val="00986055"/>
    <w:pPr>
      <w:spacing w:before="0" w:beforeAutospacing="0" w:after="0" w:afterAutospacing="0"/>
      <w:jc w:val="right"/>
    </w:pPr>
    <w:rPr>
      <w:sz w:val="19"/>
      <w:szCs w:val="19"/>
    </w:rPr>
  </w:style>
  <w:style w:type="paragraph" w:customStyle="1" w:styleId="prevbloc1">
    <w:name w:val="prev_bloc1"/>
    <w:basedOn w:val="a8"/>
    <w:qFormat/>
    <w:rsid w:val="00986055"/>
  </w:style>
  <w:style w:type="paragraph" w:customStyle="1" w:styleId="nextbloc1">
    <w:name w:val="next_bloc1"/>
    <w:basedOn w:val="a8"/>
    <w:qFormat/>
    <w:rsid w:val="00986055"/>
    <w:pPr>
      <w:jc w:val="right"/>
    </w:pPr>
  </w:style>
  <w:style w:type="paragraph" w:customStyle="1" w:styleId="entete3">
    <w:name w:val="entete3"/>
    <w:basedOn w:val="a8"/>
    <w:qFormat/>
    <w:rsid w:val="00986055"/>
  </w:style>
  <w:style w:type="paragraph" w:customStyle="1" w:styleId="bloc2">
    <w:name w:val="bloc2"/>
    <w:basedOn w:val="a8"/>
    <w:qFormat/>
    <w:rsid w:val="00986055"/>
  </w:style>
  <w:style w:type="paragraph" w:customStyle="1" w:styleId="taxoboxclassification1">
    <w:name w:val="taxobox_classification1"/>
    <w:basedOn w:val="a8"/>
    <w:qFormat/>
    <w:rsid w:val="00986055"/>
    <w:rPr>
      <w:i/>
      <w:iCs/>
    </w:rPr>
  </w:style>
  <w:style w:type="paragraph" w:customStyle="1" w:styleId="rnormal1">
    <w:name w:val="rnormal1"/>
    <w:basedOn w:val="a8"/>
    <w:qFormat/>
    <w:rsid w:val="00986055"/>
  </w:style>
  <w:style w:type="paragraph" w:customStyle="1" w:styleId="imgtoogle1">
    <w:name w:val="img_toogle1"/>
    <w:basedOn w:val="a8"/>
    <w:qFormat/>
    <w:rsid w:val="00986055"/>
  </w:style>
  <w:style w:type="paragraph" w:customStyle="1" w:styleId="atoogle1">
    <w:name w:val="a_toogle1"/>
    <w:basedOn w:val="a8"/>
    <w:qFormat/>
    <w:rsid w:val="00986055"/>
    <w:pPr>
      <w:jc w:val="center"/>
    </w:pPr>
    <w:rPr>
      <w:sz w:val="23"/>
      <w:szCs w:val="23"/>
    </w:rPr>
  </w:style>
  <w:style w:type="paragraph" w:customStyle="1" w:styleId="geopoint1">
    <w:name w:val="geopoint1"/>
    <w:basedOn w:val="a8"/>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qFormat/>
    <w:rsid w:val="00986055"/>
    <w:pPr>
      <w:spacing w:before="0" w:beforeAutospacing="0" w:after="0" w:afterAutospacing="0"/>
    </w:pPr>
  </w:style>
  <w:style w:type="paragraph" w:customStyle="1" w:styleId="titre1">
    <w:name w:val="titre1"/>
    <w:basedOn w:val="a8"/>
    <w:qFormat/>
    <w:rsid w:val="00986055"/>
    <w:pPr>
      <w:spacing w:before="48" w:beforeAutospacing="0" w:after="48" w:afterAutospacing="0"/>
      <w:jc w:val="center"/>
    </w:pPr>
  </w:style>
  <w:style w:type="paragraph" w:customStyle="1" w:styleId="e6e73">
    <w:name w:val="¶e6e7аголовок 3"/>
    <w:basedOn w:val="a8"/>
    <w:next w:val="a8"/>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qFormat/>
    <w:rsid w:val="00986055"/>
    <w:pPr>
      <w:suppressAutoHyphens/>
      <w:spacing w:before="280" w:beforeAutospacing="0" w:after="280" w:afterAutospacing="0"/>
    </w:pPr>
    <w:rPr>
      <w:rFonts w:eastAsia="Times New Roman"/>
      <w:lang w:eastAsia="ar-SA"/>
    </w:rPr>
  </w:style>
  <w:style w:type="paragraph" w:customStyle="1" w:styleId="l1">
    <w:name w:val="l1"/>
    <w:basedOn w:val="a8"/>
    <w:qFormat/>
    <w:rsid w:val="00986055"/>
    <w:rPr>
      <w:rFonts w:eastAsia="Times New Roman"/>
    </w:rPr>
  </w:style>
  <w:style w:type="character" w:customStyle="1" w:styleId="afffffffffa">
    <w:name w:val="Подпись к таблице_"/>
    <w:link w:val="afffffffffb"/>
    <w:qFormat/>
    <w:locked/>
    <w:rsid w:val="00986055"/>
    <w:rPr>
      <w:sz w:val="17"/>
      <w:shd w:val="clear" w:color="auto" w:fill="FFFFFF"/>
    </w:rPr>
  </w:style>
  <w:style w:type="paragraph" w:customStyle="1" w:styleId="afffffffffb">
    <w:name w:val="Подпись к таблице"/>
    <w:basedOn w:val="a8"/>
    <w:link w:val="afffffffffa"/>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qFormat/>
    <w:locked/>
    <w:rsid w:val="00986055"/>
    <w:rPr>
      <w:sz w:val="14"/>
      <w:shd w:val="clear" w:color="auto" w:fill="FFFFFF"/>
    </w:rPr>
  </w:style>
  <w:style w:type="paragraph" w:customStyle="1" w:styleId="6b">
    <w:name w:val="Основной текст (6)"/>
    <w:basedOn w:val="a8"/>
    <w:link w:val="6a"/>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qFormat/>
    <w:rsid w:val="00986055"/>
    <w:pPr>
      <w:ind w:firstLine="0"/>
      <w:jc w:val="center"/>
    </w:pPr>
    <w:rPr>
      <w:rFonts w:ascii="Times New Roman" w:hAnsi="Times New Roman"/>
      <w:b/>
      <w:sz w:val="20"/>
    </w:rPr>
  </w:style>
  <w:style w:type="character" w:customStyle="1" w:styleId="nameautor4">
    <w:name w:val="name_autor4"/>
    <w:qFormat/>
    <w:rsid w:val="00986055"/>
    <w:rPr>
      <w:sz w:val="22"/>
    </w:rPr>
  </w:style>
  <w:style w:type="character" w:customStyle="1" w:styleId="useremail">
    <w:name w:val="useremail"/>
    <w:qFormat/>
    <w:rsid w:val="00986055"/>
    <w:rPr>
      <w:b/>
      <w:color w:val="555555"/>
    </w:rPr>
  </w:style>
  <w:style w:type="character" w:customStyle="1" w:styleId="sel1">
    <w:name w:val="sel1"/>
    <w:qFormat/>
    <w:rsid w:val="00986055"/>
    <w:rPr>
      <w:shd w:val="clear" w:color="auto" w:fill="000000"/>
    </w:rPr>
  </w:style>
  <w:style w:type="character" w:customStyle="1" w:styleId="1ffffff8">
    <w:name w:val="Основной текст + Курсив1"/>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qFormat/>
    <w:rsid w:val="00986055"/>
    <w:rPr>
      <w:rFonts w:ascii="Times New Roman" w:hAnsi="Times New Roman"/>
      <w:b/>
      <w:i/>
      <w:spacing w:val="0"/>
      <w:sz w:val="20"/>
    </w:rPr>
  </w:style>
  <w:style w:type="character" w:customStyle="1" w:styleId="sel11">
    <w:name w:val="sel11"/>
    <w:qFormat/>
    <w:rsid w:val="00986055"/>
    <w:rPr>
      <w:b/>
    </w:rPr>
  </w:style>
  <w:style w:type="character" w:customStyle="1" w:styleId="bodyouter">
    <w:name w:val="body_outer"/>
    <w:qFormat/>
    <w:rsid w:val="00986055"/>
  </w:style>
  <w:style w:type="character" w:customStyle="1" w:styleId="at3">
    <w:name w:val="at3"/>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qFormat/>
    <w:rsid w:val="00986055"/>
  </w:style>
  <w:style w:type="character" w:customStyle="1" w:styleId="tooltipextranews">
    <w:name w:val="tooltip_extranews"/>
    <w:qFormat/>
    <w:rsid w:val="00986055"/>
    <w:rPr>
      <w:rFonts w:ascii="Times New Roman" w:hAnsi="Times New Roman"/>
    </w:rPr>
  </w:style>
  <w:style w:type="character" w:customStyle="1" w:styleId="citecrochet1">
    <w:name w:val="cite_crochet1"/>
    <w:qFormat/>
    <w:rsid w:val="00986055"/>
    <w:rPr>
      <w:rFonts w:ascii="Times New Roman" w:hAnsi="Times New Roman"/>
      <w:vanish/>
    </w:rPr>
  </w:style>
  <w:style w:type="character" w:customStyle="1" w:styleId="nowrap1">
    <w:name w:val="nowrap1"/>
    <w:qFormat/>
    <w:rsid w:val="00986055"/>
    <w:rPr>
      <w:rFonts w:ascii="Times New Roman" w:hAnsi="Times New Roman"/>
    </w:rPr>
  </w:style>
  <w:style w:type="character" w:customStyle="1" w:styleId="needref">
    <w:name w:val="need_ref"/>
    <w:qFormat/>
    <w:rsid w:val="00986055"/>
    <w:rPr>
      <w:rFonts w:ascii="Times New Roman" w:hAnsi="Times New Roman"/>
    </w:rPr>
  </w:style>
  <w:style w:type="character" w:customStyle="1" w:styleId="up">
    <w:name w:val="up"/>
    <w:qFormat/>
    <w:rsid w:val="00986055"/>
    <w:rPr>
      <w:rFonts w:ascii="Times New Roman" w:hAnsi="Times New Roman"/>
    </w:rPr>
  </w:style>
  <w:style w:type="character" w:customStyle="1" w:styleId="down">
    <w:name w:val="down"/>
    <w:qFormat/>
    <w:rsid w:val="00986055"/>
    <w:rPr>
      <w:rFonts w:ascii="Times New Roman" w:hAnsi="Times New Roman"/>
    </w:rPr>
  </w:style>
  <w:style w:type="character" w:customStyle="1" w:styleId="ref">
    <w:name w:val="ref"/>
    <w:qFormat/>
    <w:rsid w:val="00986055"/>
    <w:rPr>
      <w:rFonts w:ascii="Times New Roman" w:hAnsi="Times New Roman"/>
    </w:rPr>
  </w:style>
  <w:style w:type="character" w:customStyle="1" w:styleId="up1">
    <w:name w:val="up1"/>
    <w:qFormat/>
    <w:rsid w:val="00986055"/>
    <w:rPr>
      <w:rFonts w:ascii="Times New Roman" w:hAnsi="Times New Roman"/>
      <w:color w:val="0645AD"/>
    </w:rPr>
  </w:style>
  <w:style w:type="character" w:customStyle="1" w:styleId="down1">
    <w:name w:val="down1"/>
    <w:qFormat/>
    <w:rsid w:val="00986055"/>
    <w:rPr>
      <w:rFonts w:ascii="Times New Roman" w:hAnsi="Times New Roman"/>
      <w:color w:val="0645AD"/>
    </w:rPr>
  </w:style>
  <w:style w:type="character" w:customStyle="1" w:styleId="up2">
    <w:name w:val="up2"/>
    <w:qFormat/>
    <w:rsid w:val="00986055"/>
    <w:rPr>
      <w:rFonts w:ascii="Times New Roman" w:hAnsi="Times New Roman"/>
      <w:vanish/>
    </w:rPr>
  </w:style>
  <w:style w:type="character" w:customStyle="1" w:styleId="down2">
    <w:name w:val="down2"/>
    <w:qFormat/>
    <w:rsid w:val="00986055"/>
    <w:rPr>
      <w:rFonts w:ascii="Times New Roman" w:hAnsi="Times New Roman"/>
      <w:vanish/>
    </w:rPr>
  </w:style>
  <w:style w:type="character" w:customStyle="1" w:styleId="toctoggle">
    <w:name w:val="toctoggle"/>
    <w:qFormat/>
    <w:rsid w:val="00986055"/>
    <w:rPr>
      <w:rFonts w:ascii="Times New Roman" w:hAnsi="Times New Roman"/>
    </w:rPr>
  </w:style>
  <w:style w:type="character" w:customStyle="1" w:styleId="tocnumber">
    <w:name w:val="tocnumber"/>
    <w:qFormat/>
    <w:rsid w:val="00986055"/>
    <w:rPr>
      <w:rFonts w:ascii="Times New Roman" w:hAnsi="Times New Roman"/>
    </w:rPr>
  </w:style>
  <w:style w:type="character" w:customStyle="1" w:styleId="romain1">
    <w:name w:val="romain1"/>
    <w:qFormat/>
    <w:rsid w:val="00986055"/>
    <w:rPr>
      <w:rFonts w:ascii="Times New Roman" w:hAnsi="Times New Roman"/>
      <w:smallCaps/>
    </w:rPr>
  </w:style>
  <w:style w:type="character" w:customStyle="1" w:styleId="editsection2">
    <w:name w:val="editsection2"/>
    <w:qFormat/>
    <w:rsid w:val="00986055"/>
    <w:rPr>
      <w:rFonts w:ascii="Times New Roman" w:hAnsi="Times New Roman"/>
    </w:rPr>
  </w:style>
  <w:style w:type="character" w:customStyle="1" w:styleId="mw-headline2">
    <w:name w:val="mw-headline2"/>
    <w:qFormat/>
    <w:rsid w:val="00986055"/>
    <w:rPr>
      <w:rFonts w:ascii="Times New Roman" w:hAnsi="Times New Roman"/>
    </w:rPr>
  </w:style>
  <w:style w:type="character" w:customStyle="1" w:styleId="750">
    <w:name w:val="Основной текст (7)5"/>
    <w:qFormat/>
    <w:rsid w:val="00986055"/>
    <w:rPr>
      <w:rFonts w:ascii="Times New Roman" w:hAnsi="Times New Roman"/>
      <w:spacing w:val="0"/>
      <w:sz w:val="20"/>
    </w:rPr>
  </w:style>
  <w:style w:type="character" w:customStyle="1" w:styleId="term1">
    <w:name w:val="term1"/>
    <w:qFormat/>
    <w:rsid w:val="00986055"/>
    <w:rPr>
      <w:b/>
      <w:i/>
      <w:color w:val="121F48"/>
    </w:rPr>
  </w:style>
  <w:style w:type="character" w:customStyle="1" w:styleId="fontstyle290">
    <w:name w:val="fontstyle2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semiHidden/>
    <w:qFormat/>
    <w:locked/>
    <w:rsid w:val="00986055"/>
    <w:rPr>
      <w:lang w:eastAsia="ru-RU"/>
    </w:rPr>
  </w:style>
  <w:style w:type="character" w:customStyle="1" w:styleId="style50">
    <w:name w:val="style5"/>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986055"/>
    <w:rPr>
      <w:lang w:val="ru-RU" w:eastAsia="ru-RU"/>
    </w:rPr>
  </w:style>
  <w:style w:type="character" w:customStyle="1" w:styleId="gapspan">
    <w:name w:val="gapspan"/>
    <w:qFormat/>
    <w:rsid w:val="00986055"/>
  </w:style>
  <w:style w:type="character" w:customStyle="1" w:styleId="721">
    <w:name w:val="Основной текст (7)2"/>
    <w:qFormat/>
    <w:rsid w:val="00986055"/>
    <w:rPr>
      <w:rFonts w:ascii="Times New Roman" w:hAnsi="Times New Roman"/>
      <w:spacing w:val="0"/>
      <w:sz w:val="20"/>
    </w:rPr>
  </w:style>
  <w:style w:type="character" w:customStyle="1" w:styleId="760">
    <w:name w:val="Основной текст (7)6"/>
    <w:qFormat/>
    <w:rsid w:val="00986055"/>
    <w:rPr>
      <w:rFonts w:ascii="Times New Roman" w:hAnsi="Times New Roman"/>
      <w:spacing w:val="0"/>
      <w:sz w:val="20"/>
    </w:rPr>
  </w:style>
  <w:style w:type="character" w:customStyle="1" w:styleId="Absatz-Standardschriftart">
    <w:name w:val="Absatz-Standardschriftart"/>
    <w:qFormat/>
    <w:rsid w:val="00986055"/>
  </w:style>
  <w:style w:type="character" w:customStyle="1" w:styleId="WW-Absatz-Standardschriftart">
    <w:name w:val="WW-Absatz-Standardschriftart"/>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qFormat/>
    <w:rsid w:val="00986055"/>
    <w:rPr>
      <w:rFonts w:ascii="Times New Roman" w:hAnsi="Times New Roman"/>
      <w:b/>
      <w:sz w:val="20"/>
    </w:rPr>
  </w:style>
  <w:style w:type="character" w:customStyle="1" w:styleId="b-serp-urlitem">
    <w:name w:val="b-serp-url__item"/>
    <w:qFormat/>
    <w:rsid w:val="00986055"/>
    <w:rPr>
      <w:rFonts w:ascii="Times New Roman" w:hAnsi="Times New Roman"/>
    </w:rPr>
  </w:style>
  <w:style w:type="character" w:customStyle="1" w:styleId="79">
    <w:name w:val="Основной текст (7)9"/>
    <w:qFormat/>
    <w:rsid w:val="00986055"/>
    <w:rPr>
      <w:rFonts w:ascii="Times New Roman" w:hAnsi="Times New Roman"/>
      <w:spacing w:val="0"/>
      <w:sz w:val="20"/>
    </w:rPr>
  </w:style>
  <w:style w:type="character" w:customStyle="1" w:styleId="afffffffffc">
    <w:name w:val="пример"/>
    <w:qFormat/>
    <w:rsid w:val="00986055"/>
    <w:rPr>
      <w:rFonts w:ascii="Times New Roman" w:hAnsi="Times New Roman"/>
    </w:rPr>
  </w:style>
  <w:style w:type="character" w:customStyle="1" w:styleId="first-letter">
    <w:name w:val="first-letter"/>
    <w:qFormat/>
    <w:rsid w:val="00986055"/>
  </w:style>
  <w:style w:type="character" w:customStyle="1" w:styleId="indicateur-langue1">
    <w:name w:val="indicateur-langue1"/>
    <w:qFormat/>
    <w:rsid w:val="00986055"/>
    <w:rPr>
      <w:rFonts w:ascii="Courier New" w:hAnsi="Courier New"/>
      <w:b/>
      <w:sz w:val="24"/>
    </w:rPr>
  </w:style>
  <w:style w:type="character" w:customStyle="1" w:styleId="italique1">
    <w:name w:val="italique1"/>
    <w:qFormat/>
    <w:rsid w:val="00986055"/>
    <w:rPr>
      <w:i/>
    </w:rPr>
  </w:style>
  <w:style w:type="character" w:customStyle="1" w:styleId="hl21">
    <w:name w:val="hl21"/>
    <w:qFormat/>
    <w:rsid w:val="00986055"/>
    <w:rPr>
      <w:b/>
      <w:sz w:val="24"/>
    </w:rPr>
  </w:style>
  <w:style w:type="character" w:customStyle="1" w:styleId="m1">
    <w:name w:val="m1"/>
    <w:qFormat/>
    <w:rsid w:val="00986055"/>
    <w:rPr>
      <w:rFonts w:ascii="Tahoma" w:hAnsi="Tahoma"/>
      <w:sz w:val="18"/>
      <w:u w:val="none"/>
    </w:rPr>
  </w:style>
  <w:style w:type="character" w:customStyle="1" w:styleId="trd12">
    <w:name w:val="trd12"/>
    <w:qFormat/>
    <w:rsid w:val="00986055"/>
  </w:style>
  <w:style w:type="character" w:customStyle="1" w:styleId="mr1">
    <w:name w:val="mr1"/>
    <w:qFormat/>
    <w:rsid w:val="00986055"/>
    <w:rPr>
      <w:rFonts w:ascii="Tahoma" w:hAnsi="Tahoma"/>
      <w:color w:val="800000"/>
      <w:sz w:val="18"/>
      <w:u w:val="none"/>
    </w:rPr>
  </w:style>
  <w:style w:type="character" w:customStyle="1" w:styleId="trd121">
    <w:name w:val="trd121"/>
    <w:qFormat/>
    <w:rsid w:val="00986055"/>
    <w:rPr>
      <w:rFonts w:ascii="Arial" w:hAnsi="Arial"/>
      <w:b/>
      <w:color w:val="800000"/>
      <w:sz w:val="18"/>
      <w:u w:val="none"/>
    </w:rPr>
  </w:style>
  <w:style w:type="character" w:customStyle="1" w:styleId="hlnormal">
    <w:name w:val="hlnormal"/>
    <w:qFormat/>
    <w:rsid w:val="00986055"/>
  </w:style>
  <w:style w:type="character" w:customStyle="1" w:styleId="bod1">
    <w:name w:val="bod1"/>
    <w:qFormat/>
    <w:rsid w:val="00986055"/>
  </w:style>
  <w:style w:type="paragraph" w:customStyle="1" w:styleId="911">
    <w:name w:val="Знак91"/>
    <w:basedOn w:val="a8"/>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qFormat/>
    <w:locked/>
    <w:rsid w:val="00986055"/>
    <w:rPr>
      <w:rFonts w:ascii="Arial" w:hAnsi="Arial"/>
      <w:b/>
      <w:kern w:val="32"/>
      <w:sz w:val="32"/>
      <w:lang w:val="ru-RU" w:eastAsia="ru-RU"/>
    </w:rPr>
  </w:style>
  <w:style w:type="character" w:customStyle="1" w:styleId="2112">
    <w:name w:val="Знак2 Знак Знак11"/>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qFormat/>
    <w:locked/>
    <w:rsid w:val="00986055"/>
    <w:rPr>
      <w:rFonts w:ascii="Times New Roman" w:hAnsi="Times New Roman"/>
      <w:sz w:val="24"/>
      <w:lang w:eastAsia="ru-RU"/>
    </w:rPr>
  </w:style>
  <w:style w:type="character" w:customStyle="1" w:styleId="spellingerror">
    <w:name w:val="spellingerror"/>
    <w:qFormat/>
    <w:rsid w:val="00986055"/>
  </w:style>
  <w:style w:type="character" w:customStyle="1" w:styleId="contextualspellingandgrammarerror">
    <w:name w:val="contextualspellingandgrammarerror"/>
    <w:qFormat/>
    <w:rsid w:val="00986055"/>
  </w:style>
  <w:style w:type="character" w:customStyle="1" w:styleId="normaltextrun1">
    <w:name w:val="normaltextrun1"/>
    <w:qFormat/>
    <w:rsid w:val="00986055"/>
  </w:style>
  <w:style w:type="character" w:customStyle="1" w:styleId="eop">
    <w:name w:val="eop"/>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10"/>
    <w:qFormat/>
    <w:locked/>
    <w:rsid w:val="00986055"/>
    <w:rPr>
      <w:rFonts w:ascii="Times New Roman" w:hAnsi="Times New Roman" w:cs="Times New Roman" w:hint="default"/>
      <w:sz w:val="24"/>
      <w:szCs w:val="24"/>
      <w:lang w:val="en-US"/>
    </w:rPr>
  </w:style>
  <w:style w:type="character" w:customStyle="1" w:styleId="229">
    <w:name w:val="Цитата 2 Знак2"/>
    <w:rsid w:val="00986055"/>
    <w:rPr>
      <w:rFonts w:ascii="Times New Roman" w:hAnsi="Times New Roman"/>
      <w:i/>
      <w:iCs/>
      <w:color w:val="000000"/>
      <w:sz w:val="24"/>
      <w:szCs w:val="24"/>
    </w:rPr>
  </w:style>
  <w:style w:type="character" w:customStyle="1" w:styleId="2fff8">
    <w:name w:val="Выделенная цитата Знак2"/>
    <w:uiPriority w:val="30"/>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uiPriority w:val="99"/>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uiPriority w:val="99"/>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uiPriority w:val="99"/>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qFormat/>
    <w:rsid w:val="00986055"/>
    <w:pPr>
      <w:spacing w:before="0" w:beforeAutospacing="0" w:after="0" w:afterAutospacing="0"/>
      <w:ind w:left="720"/>
      <w:contextualSpacing/>
    </w:pPr>
    <w:rPr>
      <w:szCs w:val="20"/>
    </w:rPr>
  </w:style>
  <w:style w:type="paragraph" w:customStyle="1" w:styleId="12f0">
    <w:name w:val="Основной текст12"/>
    <w:basedOn w:val="a8"/>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rsid w:val="00986055"/>
    <w:rPr>
      <w:sz w:val="24"/>
      <w:lang w:val="ru-RU" w:eastAsia="en-US"/>
    </w:rPr>
  </w:style>
  <w:style w:type="character" w:customStyle="1" w:styleId="3fff0">
    <w:name w:val="Замещающий текст3"/>
    <w:rsid w:val="00986055"/>
    <w:rPr>
      <w:color w:val="808080"/>
    </w:rPr>
  </w:style>
  <w:style w:type="character" w:customStyle="1" w:styleId="11f5">
    <w:name w:val="Сильное выделение11"/>
    <w:qFormat/>
    <w:rsid w:val="00986055"/>
    <w:rPr>
      <w:b/>
    </w:rPr>
  </w:style>
  <w:style w:type="character" w:customStyle="1" w:styleId="4fb">
    <w:name w:val="Основной текст с отступом Знак4"/>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qFormat/>
    <w:rsid w:val="00986055"/>
    <w:pPr>
      <w:keepNext/>
      <w:widowControl/>
      <w:spacing w:line="240" w:lineRule="auto"/>
      <w:ind w:firstLine="0"/>
      <w:jc w:val="left"/>
    </w:pPr>
    <w:rPr>
      <w:rFonts w:eastAsia="Times New Roman"/>
      <w:sz w:val="24"/>
    </w:rPr>
  </w:style>
  <w:style w:type="paragraph" w:customStyle="1" w:styleId="11f7">
    <w:name w:val="Без интервала11"/>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uiPriority w:val="99"/>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rsid w:val="00986055"/>
    <w:rPr>
      <w:rFonts w:ascii="Arial" w:hAnsi="Arial"/>
      <w:b/>
      <w:sz w:val="26"/>
    </w:rPr>
  </w:style>
  <w:style w:type="character" w:customStyle="1" w:styleId="3830">
    <w:name w:val="Знак Знак383"/>
    <w:rsid w:val="00986055"/>
    <w:rPr>
      <w:b/>
      <w:sz w:val="28"/>
    </w:rPr>
  </w:style>
  <w:style w:type="character" w:customStyle="1" w:styleId="3730">
    <w:name w:val="Знак Знак373"/>
    <w:rsid w:val="00986055"/>
    <w:rPr>
      <w:b/>
      <w:i/>
      <w:sz w:val="26"/>
    </w:rPr>
  </w:style>
  <w:style w:type="character" w:customStyle="1" w:styleId="3630">
    <w:name w:val="Знак Знак363"/>
    <w:rsid w:val="00986055"/>
    <w:rPr>
      <w:b/>
      <w:sz w:val="22"/>
      <w:lang w:val="ru-RU" w:eastAsia="ru-RU"/>
    </w:rPr>
  </w:style>
  <w:style w:type="character" w:customStyle="1" w:styleId="3530">
    <w:name w:val="Знак Знак353"/>
    <w:rsid w:val="00986055"/>
    <w:rPr>
      <w:sz w:val="24"/>
      <w:lang w:val="ru-RU" w:eastAsia="ru-RU"/>
    </w:rPr>
  </w:style>
  <w:style w:type="character" w:customStyle="1" w:styleId="3430">
    <w:name w:val="Знак Знак343"/>
    <w:rsid w:val="00986055"/>
    <w:rPr>
      <w:rFonts w:ascii="Calibri" w:hAnsi="Calibri"/>
      <w:i/>
      <w:sz w:val="24"/>
      <w:lang w:eastAsia="en-US"/>
    </w:rPr>
  </w:style>
  <w:style w:type="character" w:customStyle="1" w:styleId="3230">
    <w:name w:val="Знак Знак323"/>
    <w:rsid w:val="00986055"/>
    <w:rPr>
      <w:sz w:val="16"/>
    </w:rPr>
  </w:style>
  <w:style w:type="character" w:customStyle="1" w:styleId="3141">
    <w:name w:val="Знак Знак314"/>
    <w:rsid w:val="00986055"/>
    <w:rPr>
      <w:sz w:val="24"/>
    </w:rPr>
  </w:style>
  <w:style w:type="character" w:customStyle="1" w:styleId="302">
    <w:name w:val="Знак Знак302"/>
    <w:rsid w:val="00986055"/>
    <w:rPr>
      <w:sz w:val="24"/>
    </w:rPr>
  </w:style>
  <w:style w:type="character" w:customStyle="1" w:styleId="293">
    <w:name w:val="Знак Знак293"/>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rsid w:val="00986055"/>
    <w:rPr>
      <w:rFonts w:ascii="Tahoma" w:hAnsi="Tahoma"/>
    </w:rPr>
  </w:style>
  <w:style w:type="character" w:customStyle="1" w:styleId="2730">
    <w:name w:val="Знак Знак273"/>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rsid w:val="00986055"/>
    <w:rPr>
      <w:smallCaps/>
      <w:color w:val="C0504D"/>
      <w:u w:val="single"/>
    </w:rPr>
  </w:style>
  <w:style w:type="character" w:customStyle="1" w:styleId="2ffff8">
    <w:name w:val="Сильная ссылка2"/>
    <w:rsid w:val="00986055"/>
    <w:rPr>
      <w:b/>
      <w:smallCaps/>
      <w:color w:val="C0504D"/>
      <w:spacing w:val="5"/>
      <w:u w:val="single"/>
    </w:rPr>
  </w:style>
  <w:style w:type="character" w:customStyle="1" w:styleId="2ffff9">
    <w:name w:val="Название книги2"/>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uiPriority w:val="99"/>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986055"/>
    <w:rPr>
      <w:rFonts w:ascii="Microsoft Sans Serif" w:hAnsi="Microsoft Sans Serif"/>
      <w:i/>
      <w:spacing w:val="30"/>
      <w:sz w:val="24"/>
    </w:rPr>
  </w:style>
  <w:style w:type="character" w:customStyle="1" w:styleId="2ffffb">
    <w:name w:val="Основной текст (2) + Полужирный"/>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uiPriority w:val="99"/>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qFormat/>
    <w:rsid w:val="00986055"/>
    <w:rPr>
      <w:i/>
      <w:color w:val="808080"/>
    </w:rPr>
  </w:style>
  <w:style w:type="character" w:customStyle="1" w:styleId="mathjax1">
    <w:name w:val="mathjax1"/>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qFormat/>
    <w:locked/>
    <w:rsid w:val="00986055"/>
    <w:rPr>
      <w:sz w:val="24"/>
      <w:lang w:val="ru-RU" w:eastAsia="ru-RU"/>
    </w:rPr>
  </w:style>
  <w:style w:type="character" w:customStyle="1" w:styleId="4011">
    <w:name w:val="Знак Знак401"/>
    <w:qFormat/>
    <w:locked/>
    <w:rsid w:val="00986055"/>
    <w:rPr>
      <w:b/>
      <w:sz w:val="27"/>
      <w:lang w:val="ru-RU" w:eastAsia="ru-RU"/>
    </w:rPr>
  </w:style>
  <w:style w:type="character" w:customStyle="1" w:styleId="3910">
    <w:name w:val="Знак Знак391"/>
    <w:qFormat/>
    <w:locked/>
    <w:rsid w:val="00986055"/>
    <w:rPr>
      <w:b/>
      <w:sz w:val="28"/>
      <w:lang w:val="ru-RU" w:eastAsia="ru-RU"/>
    </w:rPr>
  </w:style>
  <w:style w:type="character" w:customStyle="1" w:styleId="3810">
    <w:name w:val="Знак Знак381"/>
    <w:qFormat/>
    <w:locked/>
    <w:rsid w:val="00986055"/>
    <w:rPr>
      <w:b/>
      <w:i/>
      <w:sz w:val="26"/>
      <w:lang w:val="ru-RU" w:eastAsia="ru-RU"/>
    </w:rPr>
  </w:style>
  <w:style w:type="character" w:customStyle="1" w:styleId="3710">
    <w:name w:val="Знак Знак371"/>
    <w:qFormat/>
    <w:locked/>
    <w:rsid w:val="00986055"/>
    <w:rPr>
      <w:sz w:val="24"/>
      <w:lang w:val="ru-RU" w:eastAsia="ru-RU"/>
    </w:rPr>
  </w:style>
  <w:style w:type="character" w:customStyle="1" w:styleId="3610">
    <w:name w:val="Знак Знак361"/>
    <w:qFormat/>
    <w:locked/>
    <w:rsid w:val="00986055"/>
    <w:rPr>
      <w:sz w:val="24"/>
      <w:lang w:val="ru-RU" w:eastAsia="ru-RU"/>
    </w:rPr>
  </w:style>
  <w:style w:type="character" w:customStyle="1" w:styleId="3510">
    <w:name w:val="Знак Знак351"/>
    <w:qFormat/>
    <w:locked/>
    <w:rsid w:val="00986055"/>
    <w:rPr>
      <w:i/>
      <w:sz w:val="24"/>
      <w:lang w:val="ru-RU" w:eastAsia="ru-RU"/>
    </w:rPr>
  </w:style>
  <w:style w:type="character" w:customStyle="1" w:styleId="3410">
    <w:name w:val="Знак Знак341"/>
    <w:qFormat/>
    <w:locked/>
    <w:rsid w:val="00986055"/>
    <w:rPr>
      <w:rFonts w:ascii="Arial" w:hAnsi="Arial"/>
      <w:sz w:val="22"/>
      <w:lang w:val="ru-RU" w:eastAsia="ru-RU"/>
    </w:rPr>
  </w:style>
  <w:style w:type="character" w:customStyle="1" w:styleId="3310">
    <w:name w:val="Знак Знак331"/>
    <w:qFormat/>
    <w:locked/>
    <w:rsid w:val="00986055"/>
    <w:rPr>
      <w:rFonts w:ascii="Courier New" w:hAnsi="Courier New"/>
      <w:lang w:val="ru-RU" w:eastAsia="ru-RU"/>
    </w:rPr>
  </w:style>
  <w:style w:type="character" w:customStyle="1" w:styleId="3212">
    <w:name w:val="Знак Знак321"/>
    <w:qFormat/>
    <w:locked/>
    <w:rsid w:val="00986055"/>
    <w:rPr>
      <w:lang w:val="ru-RU" w:eastAsia="ru-RU"/>
    </w:rPr>
  </w:style>
  <w:style w:type="character" w:customStyle="1" w:styleId="3114">
    <w:name w:val="Знак Знак311"/>
    <w:qFormat/>
    <w:locked/>
    <w:rsid w:val="00986055"/>
    <w:rPr>
      <w:sz w:val="24"/>
      <w:lang w:val="ru-RU" w:eastAsia="ru-RU"/>
    </w:rPr>
  </w:style>
  <w:style w:type="character" w:customStyle="1" w:styleId="2910">
    <w:name w:val="Знак Знак291"/>
    <w:qFormat/>
    <w:locked/>
    <w:rsid w:val="00986055"/>
    <w:rPr>
      <w:sz w:val="16"/>
      <w:lang w:val="ru-RU" w:eastAsia="ru-RU"/>
    </w:rPr>
  </w:style>
  <w:style w:type="character" w:customStyle="1" w:styleId="2810">
    <w:name w:val="Знак Знак281"/>
    <w:qFormat/>
    <w:locked/>
    <w:rsid w:val="00986055"/>
    <w:rPr>
      <w:sz w:val="16"/>
      <w:lang w:val="ru-RU" w:eastAsia="ru-RU"/>
    </w:rPr>
  </w:style>
  <w:style w:type="character" w:customStyle="1" w:styleId="2710">
    <w:name w:val="Знак Знак271"/>
    <w:qFormat/>
    <w:locked/>
    <w:rsid w:val="00986055"/>
    <w:rPr>
      <w:rFonts w:ascii="Courier New" w:hAnsi="Courier New"/>
      <w:lang w:val="ru-RU" w:eastAsia="ru-RU"/>
    </w:rPr>
  </w:style>
  <w:style w:type="character" w:customStyle="1" w:styleId="1320">
    <w:name w:val="Знак Знак132"/>
    <w:qFormat/>
    <w:locked/>
    <w:rsid w:val="00986055"/>
    <w:rPr>
      <w:lang w:val="ru-RU" w:eastAsia="ar-SA" w:bidi="ar-SA"/>
    </w:rPr>
  </w:style>
  <w:style w:type="character" w:customStyle="1" w:styleId="1221">
    <w:name w:val="Знак Знак122"/>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qFormat/>
    <w:locked/>
    <w:rsid w:val="00986055"/>
    <w:rPr>
      <w:rFonts w:ascii="Arial" w:hAnsi="Arial"/>
      <w:b/>
      <w:i/>
      <w:sz w:val="28"/>
      <w:lang w:val="ru-RU" w:eastAsia="zh-CN"/>
    </w:rPr>
  </w:style>
  <w:style w:type="character" w:customStyle="1" w:styleId="3920">
    <w:name w:val="Знак Знак392"/>
    <w:qFormat/>
    <w:locked/>
    <w:rsid w:val="00986055"/>
    <w:rPr>
      <w:b/>
      <w:sz w:val="27"/>
      <w:lang w:val="ru-RU" w:eastAsia="zh-CN"/>
    </w:rPr>
  </w:style>
  <w:style w:type="character" w:customStyle="1" w:styleId="3820">
    <w:name w:val="Знак Знак382"/>
    <w:qFormat/>
    <w:locked/>
    <w:rsid w:val="00986055"/>
    <w:rPr>
      <w:b/>
      <w:sz w:val="28"/>
      <w:lang w:val="ru-RU" w:eastAsia="ru-RU"/>
    </w:rPr>
  </w:style>
  <w:style w:type="character" w:customStyle="1" w:styleId="3720">
    <w:name w:val="Знак Знак372"/>
    <w:qFormat/>
    <w:locked/>
    <w:rsid w:val="00986055"/>
    <w:rPr>
      <w:b/>
      <w:i/>
      <w:sz w:val="26"/>
      <w:lang w:val="ru-RU" w:eastAsia="zh-CN"/>
    </w:rPr>
  </w:style>
  <w:style w:type="character" w:customStyle="1" w:styleId="3620">
    <w:name w:val="Знак Знак362"/>
    <w:qFormat/>
    <w:locked/>
    <w:rsid w:val="00986055"/>
    <w:rPr>
      <w:sz w:val="24"/>
      <w:lang w:val="ru-RU" w:eastAsia="ru-RU"/>
    </w:rPr>
  </w:style>
  <w:style w:type="character" w:customStyle="1" w:styleId="3121">
    <w:name w:val="Знак Знак312"/>
    <w:qFormat/>
    <w:locked/>
    <w:rsid w:val="00986055"/>
    <w:rPr>
      <w:rFonts w:ascii="Courier New" w:hAnsi="Courier New"/>
      <w:lang w:val="ru-RU" w:eastAsia="ru-RU"/>
    </w:rPr>
  </w:style>
  <w:style w:type="character" w:customStyle="1" w:styleId="3420">
    <w:name w:val="Знак Знак342"/>
    <w:qFormat/>
    <w:locked/>
    <w:rsid w:val="00986055"/>
    <w:rPr>
      <w:rFonts w:ascii="Calibri" w:hAnsi="Calibri"/>
      <w:i/>
      <w:sz w:val="24"/>
      <w:lang w:val="ru-RU" w:eastAsia="zh-CN"/>
    </w:rPr>
  </w:style>
  <w:style w:type="character" w:customStyle="1" w:styleId="3220">
    <w:name w:val="Знак Знак322"/>
    <w:qFormat/>
    <w:locked/>
    <w:rsid w:val="00986055"/>
    <w:rPr>
      <w:rFonts w:ascii="Arial" w:hAnsi="Arial"/>
      <w:sz w:val="22"/>
      <w:lang w:val="ru-RU" w:eastAsia="ru-RU"/>
    </w:rPr>
  </w:style>
  <w:style w:type="character" w:customStyle="1" w:styleId="3010">
    <w:name w:val="Знак Знак301"/>
    <w:qFormat/>
    <w:locked/>
    <w:rsid w:val="00986055"/>
    <w:rPr>
      <w:lang w:val="ru-RU" w:eastAsia="ru-RU"/>
    </w:rPr>
  </w:style>
  <w:style w:type="character" w:customStyle="1" w:styleId="292">
    <w:name w:val="Знак Знак292"/>
    <w:qFormat/>
    <w:locked/>
    <w:rsid w:val="00986055"/>
    <w:rPr>
      <w:sz w:val="24"/>
      <w:lang w:val="ru-RU" w:eastAsia="zh-CN"/>
    </w:rPr>
  </w:style>
  <w:style w:type="character" w:customStyle="1" w:styleId="2820">
    <w:name w:val="Знак Знак282"/>
    <w:qFormat/>
    <w:locked/>
    <w:rsid w:val="00986055"/>
    <w:rPr>
      <w:sz w:val="24"/>
      <w:lang w:val="ru-RU" w:eastAsia="ru-RU"/>
    </w:rPr>
  </w:style>
  <w:style w:type="character" w:customStyle="1" w:styleId="2720">
    <w:name w:val="Знак Знак272"/>
    <w:qFormat/>
    <w:locked/>
    <w:rsid w:val="00986055"/>
    <w:rPr>
      <w:sz w:val="16"/>
      <w:lang w:val="ru-RU" w:eastAsia="ru-RU"/>
    </w:rPr>
  </w:style>
  <w:style w:type="character" w:customStyle="1" w:styleId="2125">
    <w:name w:val="Знак Знак212"/>
    <w:qFormat/>
    <w:locked/>
    <w:rsid w:val="00986055"/>
    <w:rPr>
      <w:rFonts w:ascii="Tahoma" w:hAnsi="Tahoma"/>
      <w:lang w:val="ru-RU" w:eastAsia="ru-RU"/>
    </w:rPr>
  </w:style>
  <w:style w:type="character" w:customStyle="1" w:styleId="2620">
    <w:name w:val="Знак Знак262"/>
    <w:qFormat/>
    <w:rsid w:val="00986055"/>
    <w:rPr>
      <w:rFonts w:ascii="Cambria" w:hAnsi="Cambria"/>
      <w:b/>
      <w:sz w:val="26"/>
    </w:rPr>
  </w:style>
  <w:style w:type="character" w:customStyle="1" w:styleId="2420">
    <w:name w:val="Знак Знак242"/>
    <w:qFormat/>
    <w:rsid w:val="00986055"/>
    <w:rPr>
      <w:rFonts w:ascii="Times New Roman" w:hAnsi="Times New Roman"/>
      <w:b/>
      <w:i/>
      <w:sz w:val="26"/>
    </w:rPr>
  </w:style>
  <w:style w:type="character" w:customStyle="1" w:styleId="2320">
    <w:name w:val="Знак Знак232"/>
    <w:qFormat/>
    <w:rsid w:val="00986055"/>
    <w:rPr>
      <w:rFonts w:ascii="Times New Roman" w:hAnsi="Times New Roman"/>
      <w:b/>
      <w:sz w:val="22"/>
    </w:rPr>
  </w:style>
  <w:style w:type="character" w:customStyle="1" w:styleId="3131">
    <w:name w:val="Знак Знак313"/>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rsid w:val="00986055"/>
    <w:rPr>
      <w:rFonts w:ascii="Times New Roman" w:hAnsi="Times New Roman"/>
      <w:lang w:eastAsia="en-US"/>
    </w:rPr>
  </w:style>
  <w:style w:type="paragraph" w:customStyle="1" w:styleId="10f0">
    <w:name w:val="Абзац списка10"/>
    <w:basedOn w:val="a8"/>
    <w:uiPriority w:val="99"/>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uiPriority w:val="99"/>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uiPriority w:val="99"/>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uiPriority w:val="99"/>
    <w:rsid w:val="00986055"/>
    <w:rPr>
      <w:rFonts w:ascii="Arial" w:hAnsi="Arial"/>
      <w:b/>
      <w:sz w:val="26"/>
    </w:rPr>
  </w:style>
  <w:style w:type="character" w:customStyle="1" w:styleId="3840">
    <w:name w:val="Знак Знак384"/>
    <w:uiPriority w:val="99"/>
    <w:rsid w:val="00986055"/>
    <w:rPr>
      <w:b/>
      <w:sz w:val="28"/>
    </w:rPr>
  </w:style>
  <w:style w:type="character" w:customStyle="1" w:styleId="3740">
    <w:name w:val="Знак Знак374"/>
    <w:uiPriority w:val="99"/>
    <w:rsid w:val="00986055"/>
    <w:rPr>
      <w:b/>
      <w:i/>
      <w:sz w:val="26"/>
    </w:rPr>
  </w:style>
  <w:style w:type="character" w:customStyle="1" w:styleId="3640">
    <w:name w:val="Знак Знак364"/>
    <w:uiPriority w:val="99"/>
    <w:rsid w:val="00986055"/>
    <w:rPr>
      <w:b/>
      <w:sz w:val="22"/>
      <w:lang w:val="ru-RU" w:eastAsia="ru-RU"/>
    </w:rPr>
  </w:style>
  <w:style w:type="character" w:customStyle="1" w:styleId="3540">
    <w:name w:val="Знак Знак354"/>
    <w:uiPriority w:val="99"/>
    <w:rsid w:val="00986055"/>
    <w:rPr>
      <w:sz w:val="24"/>
      <w:lang w:val="ru-RU" w:eastAsia="ru-RU"/>
    </w:rPr>
  </w:style>
  <w:style w:type="character" w:customStyle="1" w:styleId="3440">
    <w:name w:val="Знак Знак344"/>
    <w:uiPriority w:val="99"/>
    <w:rsid w:val="00986055"/>
    <w:rPr>
      <w:rFonts w:ascii="Calibri" w:hAnsi="Calibri"/>
      <w:i/>
      <w:sz w:val="24"/>
      <w:lang w:eastAsia="en-US"/>
    </w:rPr>
  </w:style>
  <w:style w:type="character" w:customStyle="1" w:styleId="3240">
    <w:name w:val="Знак Знак324"/>
    <w:uiPriority w:val="99"/>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uiPriority w:val="99"/>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uiPriority w:val="99"/>
    <w:rsid w:val="00986055"/>
    <w:rPr>
      <w:sz w:val="24"/>
    </w:rPr>
  </w:style>
  <w:style w:type="character" w:customStyle="1" w:styleId="294">
    <w:name w:val="Знак Знак294"/>
    <w:uiPriority w:val="99"/>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uiPriority w:val="99"/>
    <w:locked/>
    <w:rsid w:val="00986055"/>
    <w:rPr>
      <w:b/>
      <w:sz w:val="27"/>
      <w:lang w:val="ru-RU" w:eastAsia="ru-RU"/>
    </w:rPr>
  </w:style>
  <w:style w:type="character" w:customStyle="1" w:styleId="2840">
    <w:name w:val="Знак Знак284"/>
    <w:uiPriority w:val="99"/>
    <w:rsid w:val="00986055"/>
    <w:rPr>
      <w:rFonts w:ascii="Tahoma" w:hAnsi="Tahoma"/>
    </w:rPr>
  </w:style>
  <w:style w:type="character" w:customStyle="1" w:styleId="2740">
    <w:name w:val="Знак Знак274"/>
    <w:uiPriority w:val="99"/>
    <w:rsid w:val="00986055"/>
    <w:rPr>
      <w:sz w:val="24"/>
    </w:rPr>
  </w:style>
  <w:style w:type="character" w:customStyle="1" w:styleId="1010">
    <w:name w:val="Знак Знак1010"/>
    <w:uiPriority w:val="99"/>
    <w:locked/>
    <w:rsid w:val="00986055"/>
    <w:rPr>
      <w:sz w:val="16"/>
      <w:lang w:val="ru-RU" w:eastAsia="ru-RU"/>
    </w:rPr>
  </w:style>
  <w:style w:type="character" w:customStyle="1" w:styleId="628">
    <w:name w:val="Знак Знак628"/>
    <w:uiPriority w:val="99"/>
    <w:rsid w:val="00986055"/>
    <w:rPr>
      <w:rFonts w:ascii="Arial" w:hAnsi="Arial"/>
      <w:b/>
      <w:i/>
      <w:sz w:val="28"/>
      <w:lang w:val="ru-RU" w:eastAsia="en-US"/>
    </w:rPr>
  </w:style>
  <w:style w:type="character" w:customStyle="1" w:styleId="2140">
    <w:name w:val="Знак Знак214"/>
    <w:uiPriority w:val="99"/>
    <w:locked/>
    <w:rsid w:val="00986055"/>
    <w:rPr>
      <w:sz w:val="24"/>
      <w:lang w:val="en-US"/>
    </w:rPr>
  </w:style>
  <w:style w:type="character" w:customStyle="1" w:styleId="1241">
    <w:name w:val="Знак Знак124"/>
    <w:uiPriority w:val="99"/>
    <w:rsid w:val="00986055"/>
    <w:rPr>
      <w:sz w:val="16"/>
    </w:rPr>
  </w:style>
  <w:style w:type="character" w:customStyle="1" w:styleId="1360">
    <w:name w:val="Знак Знак136"/>
    <w:uiPriority w:val="99"/>
    <w:rsid w:val="00986055"/>
    <w:rPr>
      <w:lang w:val="ru-RU" w:eastAsia="ru-RU"/>
    </w:rPr>
  </w:style>
  <w:style w:type="character" w:customStyle="1" w:styleId="1611">
    <w:name w:val="Знак Знак1611"/>
    <w:uiPriority w:val="99"/>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uiPriority w:val="99"/>
    <w:rsid w:val="00986055"/>
    <w:rPr>
      <w:rFonts w:ascii="Times New Roman" w:hAnsi="Times New Roman"/>
      <w:b/>
      <w:sz w:val="28"/>
    </w:rPr>
  </w:style>
  <w:style w:type="character" w:customStyle="1" w:styleId="22100">
    <w:name w:val="Знак Знак2210"/>
    <w:uiPriority w:val="99"/>
    <w:rsid w:val="00986055"/>
    <w:rPr>
      <w:rFonts w:ascii="Times New Roman" w:hAnsi="Times New Roman"/>
      <w:sz w:val="24"/>
    </w:rPr>
  </w:style>
  <w:style w:type="character" w:customStyle="1" w:styleId="2017">
    <w:name w:val="Знак Знак2017"/>
    <w:uiPriority w:val="99"/>
    <w:rsid w:val="00986055"/>
    <w:rPr>
      <w:rFonts w:ascii="Arial" w:hAnsi="Arial"/>
      <w:sz w:val="22"/>
    </w:rPr>
  </w:style>
  <w:style w:type="character" w:customStyle="1" w:styleId="1910">
    <w:name w:val="Знак Знак1910"/>
    <w:uiPriority w:val="99"/>
    <w:rsid w:val="00986055"/>
    <w:rPr>
      <w:rFonts w:ascii="Times New Roman" w:hAnsi="Times New Roman"/>
      <w:sz w:val="16"/>
      <w:lang w:eastAsia="ru-RU"/>
    </w:rPr>
  </w:style>
  <w:style w:type="character" w:customStyle="1" w:styleId="1812">
    <w:name w:val="Знак Знак1812"/>
    <w:uiPriority w:val="99"/>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uiPriority w:val="99"/>
    <w:qFormat/>
    <w:rsid w:val="00986055"/>
    <w:pPr>
      <w:keepNext/>
      <w:widowControl/>
      <w:ind w:left="0" w:firstLine="0"/>
      <w:outlineLvl w:val="2"/>
    </w:pPr>
    <w:rPr>
      <w:sz w:val="24"/>
    </w:rPr>
  </w:style>
  <w:style w:type="paragraph" w:customStyle="1" w:styleId="10f1">
    <w:name w:val="Основной текст10"/>
    <w:basedOn w:val="16b"/>
    <w:uiPriority w:val="99"/>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uiPriority w:val="99"/>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uiPriority w:val="99"/>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uiPriority w:val="99"/>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20"/>
      </w:numPr>
    </w:pPr>
  </w:style>
  <w:style w:type="numbering" w:customStyle="1" w:styleId="13">
    <w:name w:val="Стиль нумерованный13"/>
    <w:qFormat/>
    <w:rsid w:val="00986055"/>
    <w:pPr>
      <w:numPr>
        <w:numId w:val="15"/>
      </w:numPr>
    </w:pPr>
  </w:style>
  <w:style w:type="numbering" w:customStyle="1" w:styleId="a0">
    <w:name w:val="Стиль нумерованный полужирный"/>
    <w:rsid w:val="00986055"/>
    <w:pPr>
      <w:numPr>
        <w:numId w:val="21"/>
      </w:numPr>
    </w:pPr>
  </w:style>
  <w:style w:type="numbering" w:customStyle="1" w:styleId="42">
    <w:name w:val="Стиль Стиль нумерованный4"/>
    <w:rsid w:val="00986055"/>
    <w:pPr>
      <w:numPr>
        <w:numId w:val="16"/>
      </w:numPr>
    </w:pPr>
  </w:style>
  <w:style w:type="numbering" w:customStyle="1" w:styleId="a1">
    <w:name w:val="Стиль Стиль нумерованный + многоуровневый"/>
    <w:rsid w:val="00986055"/>
    <w:pPr>
      <w:numPr>
        <w:numId w:val="23"/>
      </w:numPr>
    </w:pPr>
  </w:style>
  <w:style w:type="numbering" w:customStyle="1" w:styleId="20">
    <w:name w:val="Стиль нумерованный2"/>
    <w:rsid w:val="00986055"/>
    <w:pPr>
      <w:numPr>
        <w:numId w:val="17"/>
      </w:numPr>
    </w:pPr>
  </w:style>
  <w:style w:type="numbering" w:customStyle="1" w:styleId="142">
    <w:name w:val="Стиль нумерованный14"/>
    <w:rsid w:val="00986055"/>
    <w:pPr>
      <w:numPr>
        <w:numId w:val="18"/>
      </w:numPr>
    </w:pPr>
  </w:style>
  <w:style w:type="numbering" w:customStyle="1" w:styleId="a4">
    <w:name w:val="Стиль нумерованный"/>
    <w:rsid w:val="00986055"/>
    <w:pPr>
      <w:numPr>
        <w:numId w:val="26"/>
      </w:numPr>
    </w:pPr>
  </w:style>
  <w:style w:type="numbering" w:customStyle="1" w:styleId="32">
    <w:name w:val="Стиль нумерованный3"/>
    <w:rsid w:val="00986055"/>
    <w:pPr>
      <w:numPr>
        <w:numId w:val="27"/>
      </w:numPr>
    </w:pPr>
  </w:style>
  <w:style w:type="numbering" w:customStyle="1" w:styleId="14">
    <w:name w:val="Стиль Стиль нумерованный1"/>
    <w:rsid w:val="00986055"/>
    <w:pPr>
      <w:numPr>
        <w:numId w:val="28"/>
      </w:numPr>
    </w:pPr>
  </w:style>
  <w:style w:type="numbering" w:customStyle="1" w:styleId="110">
    <w:name w:val="Стиль нумерованный11"/>
    <w:rsid w:val="00986055"/>
    <w:pPr>
      <w:numPr>
        <w:numId w:val="29"/>
      </w:numPr>
    </w:pPr>
  </w:style>
  <w:style w:type="numbering" w:customStyle="1" w:styleId="a6">
    <w:name w:val="Стиль Стиль нумерованный"/>
    <w:rsid w:val="00986055"/>
    <w:pPr>
      <w:numPr>
        <w:numId w:val="30"/>
      </w:numPr>
    </w:pPr>
  </w:style>
  <w:style w:type="numbering" w:customStyle="1" w:styleId="120">
    <w:name w:val="Стиль нумерованный 12 пт"/>
    <w:rsid w:val="00986055"/>
    <w:pPr>
      <w:numPr>
        <w:numId w:val="31"/>
      </w:numPr>
    </w:pPr>
  </w:style>
  <w:style w:type="numbering" w:customStyle="1" w:styleId="1a">
    <w:name w:val="Стиль нумерованный1"/>
    <w:rsid w:val="00986055"/>
    <w:pPr>
      <w:numPr>
        <w:numId w:val="32"/>
      </w:numPr>
    </w:pPr>
  </w:style>
  <w:style w:type="numbering" w:customStyle="1" w:styleId="24">
    <w:name w:val="Стиль Стиль нумерованный2"/>
    <w:rsid w:val="00986055"/>
    <w:pPr>
      <w:numPr>
        <w:numId w:val="33"/>
      </w:numPr>
    </w:pPr>
  </w:style>
  <w:style w:type="numbering" w:customStyle="1" w:styleId="1b">
    <w:name w:val="Стиль Стиль нумерованный + многоуровневый1"/>
    <w:rsid w:val="00986055"/>
    <w:pPr>
      <w:numPr>
        <w:numId w:val="19"/>
      </w:numPr>
    </w:pPr>
  </w:style>
  <w:style w:type="numbering" w:customStyle="1" w:styleId="122">
    <w:name w:val="Стиль нумерованный12"/>
    <w:rsid w:val="00986055"/>
    <w:pPr>
      <w:numPr>
        <w:numId w:val="34"/>
      </w:numPr>
    </w:pPr>
  </w:style>
  <w:style w:type="numbering" w:customStyle="1" w:styleId="51">
    <w:name w:val="Стиль нумерованный5"/>
    <w:rsid w:val="00986055"/>
    <w:pPr>
      <w:numPr>
        <w:numId w:val="35"/>
      </w:numPr>
    </w:pPr>
  </w:style>
  <w:style w:type="numbering" w:customStyle="1" w:styleId="43">
    <w:name w:val="Стиль Стиль нумерованный + многоуровневый4"/>
    <w:rsid w:val="00986055"/>
    <w:pPr>
      <w:numPr>
        <w:numId w:val="36"/>
      </w:numPr>
    </w:pPr>
  </w:style>
  <w:style w:type="numbering" w:customStyle="1" w:styleId="25">
    <w:name w:val="Стиль Стиль нумерованный + многоуровневый2"/>
    <w:rsid w:val="00986055"/>
    <w:pPr>
      <w:numPr>
        <w:numId w:val="37"/>
      </w:numPr>
    </w:pPr>
  </w:style>
  <w:style w:type="character" w:customStyle="1" w:styleId="278">
    <w:name w:val="Знак Знак27"/>
    <w:locked/>
    <w:rsid w:val="00986055"/>
    <w:rPr>
      <w:rFonts w:ascii="Arial" w:hAnsi="Arial"/>
      <w:b/>
      <w:sz w:val="26"/>
    </w:rPr>
  </w:style>
  <w:style w:type="character" w:customStyle="1" w:styleId="2fffff0">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1"/>
      </w:numPr>
    </w:pPr>
  </w:style>
  <w:style w:type="numbering" w:customStyle="1" w:styleId="1">
    <w:name w:val="Стиль нумерованный полужирный1"/>
    <w:qFormat/>
    <w:rsid w:val="00986055"/>
    <w:pPr>
      <w:numPr>
        <w:numId w:val="60"/>
      </w:numPr>
    </w:pPr>
  </w:style>
  <w:style w:type="numbering" w:customStyle="1" w:styleId="16">
    <w:name w:val="Импортированный стиль 16"/>
    <w:rsid w:val="00986055"/>
    <w:pPr>
      <w:numPr>
        <w:numId w:val="40"/>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6"/>
      </w:numPr>
    </w:pPr>
  </w:style>
  <w:style w:type="numbering" w:customStyle="1" w:styleId="18">
    <w:name w:val="Импортированный стиль 18"/>
    <w:rsid w:val="00986055"/>
    <w:pPr>
      <w:numPr>
        <w:numId w:val="49"/>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3"/>
      </w:numPr>
    </w:pPr>
  </w:style>
  <w:style w:type="numbering" w:customStyle="1" w:styleId="141">
    <w:name w:val="Стиль нумерованный141"/>
    <w:qFormat/>
    <w:rsid w:val="00986055"/>
    <w:pPr>
      <w:numPr>
        <w:numId w:val="61"/>
      </w:numPr>
    </w:pPr>
  </w:style>
  <w:style w:type="numbering" w:customStyle="1" w:styleId="40">
    <w:name w:val="Стиль нумерованный4"/>
    <w:qFormat/>
    <w:rsid w:val="00986055"/>
    <w:pPr>
      <w:numPr>
        <w:numId w:val="58"/>
      </w:numPr>
    </w:pPr>
  </w:style>
  <w:style w:type="numbering" w:customStyle="1" w:styleId="12">
    <w:name w:val="Импортированный стиль 12"/>
    <w:rsid w:val="00986055"/>
    <w:pPr>
      <w:numPr>
        <w:numId w:val="47"/>
      </w:numPr>
    </w:pPr>
  </w:style>
  <w:style w:type="numbering" w:customStyle="1" w:styleId="22">
    <w:name w:val="Импортированный стиль 22"/>
    <w:rsid w:val="00986055"/>
    <w:pPr>
      <w:numPr>
        <w:numId w:val="52"/>
      </w:numPr>
    </w:pPr>
  </w:style>
  <w:style w:type="numbering" w:customStyle="1" w:styleId="23">
    <w:name w:val="Импортированный стиль 23"/>
    <w:rsid w:val="00986055"/>
    <w:pPr>
      <w:numPr>
        <w:numId w:val="53"/>
      </w:numPr>
    </w:pPr>
  </w:style>
  <w:style w:type="numbering" w:customStyle="1" w:styleId="31">
    <w:name w:val="Стиль нумерованный31"/>
    <w:qFormat/>
    <w:rsid w:val="00986055"/>
    <w:pPr>
      <w:numPr>
        <w:numId w:val="59"/>
      </w:numPr>
    </w:pPr>
  </w:style>
  <w:style w:type="numbering" w:customStyle="1" w:styleId="8">
    <w:name w:val="Импортированный стиль 8"/>
    <w:rsid w:val="00986055"/>
    <w:pPr>
      <w:numPr>
        <w:numId w:val="43"/>
      </w:numPr>
    </w:pPr>
  </w:style>
  <w:style w:type="numbering" w:customStyle="1" w:styleId="a5">
    <w:name w:val="С числами"/>
    <w:rsid w:val="00986055"/>
    <w:pPr>
      <w:numPr>
        <w:numId w:val="51"/>
      </w:numPr>
    </w:pPr>
  </w:style>
  <w:style w:type="numbering" w:customStyle="1" w:styleId="210">
    <w:name w:val="Импортированный стиль 21"/>
    <w:rsid w:val="00986055"/>
    <w:pPr>
      <w:numPr>
        <w:numId w:val="50"/>
      </w:numPr>
    </w:pPr>
  </w:style>
  <w:style w:type="numbering" w:customStyle="1" w:styleId="10">
    <w:name w:val="Импортированный стиль 10"/>
    <w:rsid w:val="00986055"/>
    <w:pPr>
      <w:numPr>
        <w:numId w:val="45"/>
      </w:numPr>
    </w:pPr>
  </w:style>
  <w:style w:type="numbering" w:customStyle="1" w:styleId="112">
    <w:name w:val="Стиль Стиль нумерованный11"/>
    <w:qFormat/>
    <w:rsid w:val="00986055"/>
    <w:pPr>
      <w:numPr>
        <w:numId w:val="62"/>
      </w:numPr>
    </w:pPr>
  </w:style>
  <w:style w:type="numbering" w:customStyle="1" w:styleId="111">
    <w:name w:val="Стиль нумерованный111"/>
    <w:qFormat/>
    <w:rsid w:val="00986055"/>
    <w:pPr>
      <w:numPr>
        <w:numId w:val="24"/>
      </w:numPr>
    </w:pPr>
  </w:style>
  <w:style w:type="numbering" w:customStyle="1" w:styleId="50">
    <w:name w:val="Импортированный стиль 5"/>
    <w:rsid w:val="00986055"/>
    <w:pPr>
      <w:numPr>
        <w:numId w:val="42"/>
      </w:numPr>
    </w:pPr>
  </w:style>
  <w:style w:type="numbering" w:customStyle="1" w:styleId="9">
    <w:name w:val="Импортированный стиль 9"/>
    <w:rsid w:val="00986055"/>
    <w:pPr>
      <w:numPr>
        <w:numId w:val="44"/>
      </w:numPr>
    </w:pPr>
  </w:style>
  <w:style w:type="numbering" w:customStyle="1" w:styleId="140">
    <w:name w:val="Импортированный стиль 14"/>
    <w:rsid w:val="00986055"/>
    <w:pPr>
      <w:numPr>
        <w:numId w:val="39"/>
      </w:numPr>
    </w:pPr>
  </w:style>
  <w:style w:type="numbering" w:customStyle="1" w:styleId="30">
    <w:name w:val="Стиль Стиль нумерованный3"/>
    <w:qFormat/>
    <w:rsid w:val="00986055"/>
    <w:pPr>
      <w:numPr>
        <w:numId w:val="57"/>
      </w:numPr>
    </w:pPr>
  </w:style>
  <w:style w:type="numbering" w:customStyle="1" w:styleId="121">
    <w:name w:val="Стиль нумерованный 12 пт1"/>
    <w:qFormat/>
    <w:rsid w:val="00986055"/>
    <w:pPr>
      <w:numPr>
        <w:numId w:val="22"/>
      </w:numPr>
    </w:pPr>
  </w:style>
  <w:style w:type="numbering" w:customStyle="1" w:styleId="17">
    <w:name w:val="Импортированный стиль 17"/>
    <w:rsid w:val="00986055"/>
    <w:pPr>
      <w:numPr>
        <w:numId w:val="48"/>
      </w:numPr>
    </w:pPr>
  </w:style>
  <w:style w:type="numbering" w:customStyle="1" w:styleId="130">
    <w:name w:val="Импортированный стиль 13"/>
    <w:rsid w:val="00986055"/>
    <w:pPr>
      <w:numPr>
        <w:numId w:val="38"/>
      </w:numPr>
    </w:pPr>
  </w:style>
  <w:style w:type="numbering" w:customStyle="1" w:styleId="21">
    <w:name w:val="Стиль Стиль нумерованный21"/>
    <w:qFormat/>
    <w:rsid w:val="00986055"/>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5673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cyberleninka.ru/article/n/ekologicheskie-problemy-megapolisov" TargetMode="External"/><Relationship Id="rId11" Type="http://schemas.openxmlformats.org/officeDocument/2006/relationships/hyperlink" Target="http://www.infolex.narod.ru/gpl_gnu/gplrus.html" TargetMode="External"/><Relationship Id="rId5" Type="http://schemas.openxmlformats.org/officeDocument/2006/relationships/image" Target="media/image1.png"/><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7322</Words>
  <Characters>41736</Characters>
  <Application>Microsoft Office Word</Application>
  <DocSecurity>0</DocSecurity>
  <Lines>347</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dcterms:created xsi:type="dcterms:W3CDTF">2023-04-21T06:38:00Z</dcterms:created>
  <dcterms:modified xsi:type="dcterms:W3CDTF">2023-04-24T14:07:00Z</dcterms:modified>
</cp:coreProperties>
</file>